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DC9B10" w14:textId="77777777" w:rsidR="002F3B58" w:rsidRDefault="002F3B58" w:rsidP="002F3B58">
      <w:bookmarkStart w:id="0" w:name="_GoBack"/>
      <w:bookmarkEnd w:id="0"/>
    </w:p>
    <w:tbl>
      <w:tblPr>
        <w:tblW w:w="14459" w:type="dxa"/>
        <w:tblInd w:w="-176" w:type="dxa"/>
        <w:tblLayout w:type="fixed"/>
        <w:tblLook w:val="0000" w:firstRow="0" w:lastRow="0" w:firstColumn="0" w:lastColumn="0" w:noHBand="0" w:noVBand="0"/>
      </w:tblPr>
      <w:tblGrid>
        <w:gridCol w:w="14459"/>
      </w:tblGrid>
      <w:tr w:rsidR="00BE76A1" w:rsidRPr="00404298" w14:paraId="6E241D86" w14:textId="77777777">
        <w:trPr>
          <w:trHeight w:hRule="exact" w:val="749"/>
        </w:trPr>
        <w:tc>
          <w:tcPr>
            <w:tcW w:w="14459" w:type="dxa"/>
          </w:tcPr>
          <w:p w14:paraId="47359864" w14:textId="77777777" w:rsidR="00BE76A1" w:rsidRPr="00CD5E88" w:rsidRDefault="00BE76A1" w:rsidP="00CD5E88">
            <w:pPr>
              <w:rPr>
                <w:b/>
                <w:sz w:val="24"/>
              </w:rPr>
            </w:pPr>
            <w:bookmarkStart w:id="1" w:name="_Ref256167298"/>
            <w:bookmarkStart w:id="2" w:name="_Ref256522227"/>
            <w:bookmarkStart w:id="3" w:name="_Toc301945794"/>
            <w:bookmarkStart w:id="4" w:name="_Toc301966950"/>
            <w:bookmarkStart w:id="5" w:name="_Toc307487052"/>
            <w:bookmarkStart w:id="6" w:name="_Toc405460804"/>
            <w:r w:rsidRPr="00CD5E88">
              <w:rPr>
                <w:b/>
                <w:sz w:val="24"/>
              </w:rPr>
              <w:t>Bijlage “Uit te voeren maatregelen en locaties”</w:t>
            </w:r>
            <w:bookmarkEnd w:id="1"/>
            <w:bookmarkEnd w:id="2"/>
            <w:bookmarkEnd w:id="3"/>
            <w:bookmarkEnd w:id="4"/>
            <w:bookmarkEnd w:id="5"/>
            <w:bookmarkEnd w:id="6"/>
          </w:p>
        </w:tc>
      </w:tr>
    </w:tbl>
    <w:p w14:paraId="7D8333F3" w14:textId="77777777" w:rsidR="00BE76A1" w:rsidRPr="00404298" w:rsidRDefault="00BE76A1">
      <w:pPr>
        <w:pStyle w:val="standaardtekst"/>
      </w:pPr>
    </w:p>
    <w:tbl>
      <w:tblPr>
        <w:tblW w:w="1431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5"/>
        <w:gridCol w:w="992"/>
        <w:gridCol w:w="1134"/>
        <w:gridCol w:w="1134"/>
        <w:gridCol w:w="850"/>
        <w:gridCol w:w="851"/>
        <w:gridCol w:w="2268"/>
        <w:gridCol w:w="5953"/>
      </w:tblGrid>
      <w:tr w:rsidR="00BB697F" w:rsidRPr="00404298" w14:paraId="74227184" w14:textId="77777777" w:rsidTr="00BB697F">
        <w:trPr>
          <w:tblHeader/>
        </w:trPr>
        <w:tc>
          <w:tcPr>
            <w:tcW w:w="1135" w:type="dxa"/>
            <w:tcBorders>
              <w:bottom w:val="double" w:sz="4" w:space="0" w:color="auto"/>
            </w:tcBorders>
            <w:shd w:val="clear" w:color="auto" w:fill="BFBFBF"/>
            <w:tcMar>
              <w:left w:w="57" w:type="dxa"/>
              <w:right w:w="57" w:type="dxa"/>
            </w:tcMar>
          </w:tcPr>
          <w:p w14:paraId="2D6CED36" w14:textId="77777777" w:rsidR="00BE76A1" w:rsidRPr="00404298" w:rsidRDefault="00BE76A1">
            <w:pPr>
              <w:rPr>
                <w:b/>
                <w:bCs/>
                <w:szCs w:val="20"/>
              </w:rPr>
            </w:pPr>
            <w:r w:rsidRPr="00404298">
              <w:rPr>
                <w:b/>
                <w:bCs/>
                <w:szCs w:val="20"/>
              </w:rPr>
              <w:t>Nr. weg</w:t>
            </w:r>
            <w:r w:rsidRPr="00404298">
              <w:rPr>
                <w:b/>
                <w:bCs/>
                <w:szCs w:val="20"/>
              </w:rPr>
              <w:softHyphen/>
              <w:t>vak</w:t>
            </w:r>
          </w:p>
        </w:tc>
        <w:tc>
          <w:tcPr>
            <w:tcW w:w="992" w:type="dxa"/>
            <w:tcBorders>
              <w:bottom w:val="double" w:sz="4" w:space="0" w:color="auto"/>
            </w:tcBorders>
            <w:shd w:val="clear" w:color="auto" w:fill="BFBFBF"/>
            <w:tcMar>
              <w:left w:w="57" w:type="dxa"/>
              <w:right w:w="57" w:type="dxa"/>
            </w:tcMar>
          </w:tcPr>
          <w:p w14:paraId="46D4F4E0" w14:textId="77777777" w:rsidR="00BE76A1" w:rsidRPr="00404298" w:rsidRDefault="00BE76A1">
            <w:pPr>
              <w:rPr>
                <w:b/>
                <w:bCs/>
                <w:szCs w:val="20"/>
              </w:rPr>
            </w:pPr>
            <w:r w:rsidRPr="00404298">
              <w:rPr>
                <w:b/>
                <w:bCs/>
                <w:szCs w:val="20"/>
              </w:rPr>
              <w:t xml:space="preserve">Nr. </w:t>
            </w:r>
            <w:proofErr w:type="spellStart"/>
            <w:r w:rsidRPr="00404298">
              <w:rPr>
                <w:b/>
                <w:bCs/>
                <w:szCs w:val="20"/>
              </w:rPr>
              <w:t>werkvak</w:t>
            </w:r>
            <w:proofErr w:type="spellEnd"/>
          </w:p>
        </w:tc>
        <w:tc>
          <w:tcPr>
            <w:tcW w:w="1134" w:type="dxa"/>
            <w:tcBorders>
              <w:bottom w:val="double" w:sz="4" w:space="0" w:color="auto"/>
            </w:tcBorders>
            <w:shd w:val="clear" w:color="auto" w:fill="BFBFBF"/>
            <w:tcMar>
              <w:left w:w="57" w:type="dxa"/>
              <w:right w:w="57" w:type="dxa"/>
            </w:tcMar>
          </w:tcPr>
          <w:p w14:paraId="72C3216B" w14:textId="77777777" w:rsidR="00BE76A1" w:rsidRPr="00404298" w:rsidRDefault="00BE76A1">
            <w:pPr>
              <w:rPr>
                <w:b/>
                <w:bCs/>
                <w:szCs w:val="20"/>
              </w:rPr>
            </w:pPr>
            <w:r w:rsidRPr="00404298">
              <w:rPr>
                <w:b/>
                <w:bCs/>
                <w:szCs w:val="20"/>
              </w:rPr>
              <w:t>Van km</w:t>
            </w:r>
            <w:r w:rsidRPr="00404298">
              <w:rPr>
                <w:b/>
                <w:bCs/>
                <w:szCs w:val="20"/>
                <w:vertAlign w:val="superscript"/>
              </w:rPr>
              <w:t>1)</w:t>
            </w:r>
          </w:p>
        </w:tc>
        <w:tc>
          <w:tcPr>
            <w:tcW w:w="1134" w:type="dxa"/>
            <w:tcBorders>
              <w:bottom w:val="double" w:sz="4" w:space="0" w:color="auto"/>
            </w:tcBorders>
            <w:shd w:val="clear" w:color="auto" w:fill="BFBFBF"/>
            <w:tcMar>
              <w:left w:w="57" w:type="dxa"/>
              <w:right w:w="57" w:type="dxa"/>
            </w:tcMar>
          </w:tcPr>
          <w:p w14:paraId="42E6033A" w14:textId="77777777" w:rsidR="00BE76A1" w:rsidRPr="00404298" w:rsidRDefault="00BE76A1">
            <w:pPr>
              <w:rPr>
                <w:b/>
                <w:bCs/>
                <w:szCs w:val="20"/>
              </w:rPr>
            </w:pPr>
            <w:r w:rsidRPr="00404298">
              <w:rPr>
                <w:b/>
                <w:bCs/>
                <w:szCs w:val="20"/>
              </w:rPr>
              <w:t>Tot km</w:t>
            </w:r>
            <w:r w:rsidRPr="00404298">
              <w:rPr>
                <w:b/>
                <w:bCs/>
                <w:szCs w:val="20"/>
                <w:vertAlign w:val="superscript"/>
              </w:rPr>
              <w:t>1)</w:t>
            </w:r>
          </w:p>
        </w:tc>
        <w:tc>
          <w:tcPr>
            <w:tcW w:w="850" w:type="dxa"/>
            <w:tcBorders>
              <w:bottom w:val="double" w:sz="4" w:space="0" w:color="auto"/>
            </w:tcBorders>
            <w:shd w:val="clear" w:color="auto" w:fill="BFBFBF"/>
            <w:tcMar>
              <w:left w:w="57" w:type="dxa"/>
              <w:right w:w="57" w:type="dxa"/>
            </w:tcMar>
          </w:tcPr>
          <w:p w14:paraId="0D169D91" w14:textId="77777777" w:rsidR="00BE76A1" w:rsidRPr="00404298" w:rsidRDefault="00BE76A1">
            <w:pPr>
              <w:rPr>
                <w:b/>
                <w:bCs/>
                <w:szCs w:val="20"/>
              </w:rPr>
            </w:pPr>
            <w:r w:rsidRPr="00404298">
              <w:rPr>
                <w:b/>
                <w:bCs/>
                <w:szCs w:val="20"/>
              </w:rPr>
              <w:t>Baan</w:t>
            </w:r>
          </w:p>
        </w:tc>
        <w:tc>
          <w:tcPr>
            <w:tcW w:w="851" w:type="dxa"/>
            <w:tcBorders>
              <w:bottom w:val="double" w:sz="4" w:space="0" w:color="auto"/>
            </w:tcBorders>
            <w:shd w:val="clear" w:color="auto" w:fill="BFBFBF"/>
            <w:tcMar>
              <w:left w:w="57" w:type="dxa"/>
              <w:right w:w="57" w:type="dxa"/>
            </w:tcMar>
          </w:tcPr>
          <w:p w14:paraId="37A780D1" w14:textId="77777777" w:rsidR="00BE76A1" w:rsidRPr="00404298" w:rsidRDefault="00BE76A1">
            <w:pPr>
              <w:jc w:val="center"/>
              <w:rPr>
                <w:b/>
                <w:bCs/>
              </w:rPr>
            </w:pPr>
            <w:r w:rsidRPr="00404298">
              <w:rPr>
                <w:b/>
                <w:bCs/>
              </w:rPr>
              <w:t>Strook</w:t>
            </w:r>
          </w:p>
        </w:tc>
        <w:tc>
          <w:tcPr>
            <w:tcW w:w="2268" w:type="dxa"/>
            <w:tcBorders>
              <w:bottom w:val="double" w:sz="4" w:space="0" w:color="auto"/>
            </w:tcBorders>
            <w:shd w:val="clear" w:color="auto" w:fill="BFBFBF"/>
          </w:tcPr>
          <w:p w14:paraId="3005B428" w14:textId="77777777" w:rsidR="00BE76A1" w:rsidRPr="00404298" w:rsidRDefault="00BE76A1" w:rsidP="00785DCE">
            <w:pPr>
              <w:rPr>
                <w:b/>
                <w:bCs/>
              </w:rPr>
            </w:pPr>
            <w:r w:rsidRPr="00404298">
              <w:rPr>
                <w:b/>
                <w:bCs/>
              </w:rPr>
              <w:t>Schade- beeld</w:t>
            </w:r>
          </w:p>
        </w:tc>
        <w:tc>
          <w:tcPr>
            <w:tcW w:w="5953" w:type="dxa"/>
            <w:tcBorders>
              <w:bottom w:val="double" w:sz="4" w:space="0" w:color="auto"/>
            </w:tcBorders>
            <w:shd w:val="clear" w:color="auto" w:fill="BFBFBF"/>
            <w:tcMar>
              <w:left w:w="57" w:type="dxa"/>
              <w:right w:w="57" w:type="dxa"/>
            </w:tcMar>
          </w:tcPr>
          <w:p w14:paraId="65DD4163" w14:textId="77777777" w:rsidR="00BE76A1" w:rsidRPr="00404298" w:rsidRDefault="00BE76A1">
            <w:pPr>
              <w:jc w:val="center"/>
              <w:rPr>
                <w:b/>
                <w:bCs/>
              </w:rPr>
            </w:pPr>
            <w:r w:rsidRPr="00404298">
              <w:rPr>
                <w:b/>
                <w:bCs/>
              </w:rPr>
              <w:t>Vereiste maatregelen</w:t>
            </w:r>
          </w:p>
        </w:tc>
      </w:tr>
      <w:tr w:rsidR="007C6D9E" w:rsidRPr="00404298" w14:paraId="072B7D5E" w14:textId="77777777" w:rsidTr="00A46E31">
        <w:trPr>
          <w:cantSplit/>
        </w:trPr>
        <w:tc>
          <w:tcPr>
            <w:tcW w:w="1135" w:type="dxa"/>
            <w:tcBorders>
              <w:bottom w:val="single" w:sz="4" w:space="0" w:color="auto"/>
            </w:tcBorders>
            <w:shd w:val="clear" w:color="auto" w:fill="auto"/>
          </w:tcPr>
          <w:p w14:paraId="742A6AAB" w14:textId="257EAC87" w:rsidR="007C6D9E" w:rsidRPr="00A46E31" w:rsidRDefault="00A46E31" w:rsidP="007C6D9E">
            <w:pPr>
              <w:rPr>
                <w:color w:val="FF0000"/>
                <w:szCs w:val="20"/>
                <w:lang w:val="nl"/>
              </w:rPr>
            </w:pPr>
            <w:r w:rsidRPr="00A46E31">
              <w:rPr>
                <w:color w:val="FF0000"/>
                <w:szCs w:val="20"/>
                <w:lang w:val="nl"/>
              </w:rPr>
              <w:t>A79</w:t>
            </w:r>
          </w:p>
        </w:tc>
        <w:tc>
          <w:tcPr>
            <w:tcW w:w="992" w:type="dxa"/>
            <w:tcBorders>
              <w:bottom w:val="single" w:sz="4" w:space="0" w:color="auto"/>
            </w:tcBorders>
            <w:shd w:val="clear" w:color="auto" w:fill="auto"/>
          </w:tcPr>
          <w:p w14:paraId="1A4B0C13" w14:textId="07DB47C5" w:rsidR="007C6D9E" w:rsidRPr="00A46E31" w:rsidRDefault="00A46E31" w:rsidP="007C6D9E">
            <w:pPr>
              <w:rPr>
                <w:color w:val="FF0000"/>
                <w:szCs w:val="20"/>
                <w:lang w:val="nl"/>
              </w:rPr>
            </w:pPr>
            <w:r w:rsidRPr="00A46E31">
              <w:rPr>
                <w:color w:val="FF0000"/>
                <w:szCs w:val="20"/>
                <w:lang w:val="nl"/>
              </w:rPr>
              <w:t>-</w:t>
            </w:r>
          </w:p>
        </w:tc>
        <w:tc>
          <w:tcPr>
            <w:tcW w:w="1134" w:type="dxa"/>
            <w:tcBorders>
              <w:bottom w:val="single" w:sz="4" w:space="0" w:color="auto"/>
            </w:tcBorders>
            <w:shd w:val="clear" w:color="auto" w:fill="auto"/>
          </w:tcPr>
          <w:p w14:paraId="4C1AE262" w14:textId="3864857F" w:rsidR="007C6D9E" w:rsidRPr="00A46E31" w:rsidRDefault="0046176A" w:rsidP="009D61C2">
            <w:pPr>
              <w:jc w:val="center"/>
              <w:rPr>
                <w:color w:val="FF0000"/>
                <w:szCs w:val="20"/>
              </w:rPr>
            </w:pPr>
            <w:r>
              <w:rPr>
                <w:color w:val="FF0000"/>
                <w:szCs w:val="20"/>
              </w:rPr>
              <w:t>0.93</w:t>
            </w:r>
            <w:r w:rsidR="00A46E31" w:rsidRPr="00A46E31">
              <w:rPr>
                <w:color w:val="FF0000"/>
                <w:szCs w:val="20"/>
              </w:rPr>
              <w:t>0</w:t>
            </w:r>
          </w:p>
        </w:tc>
        <w:tc>
          <w:tcPr>
            <w:tcW w:w="1134" w:type="dxa"/>
            <w:tcBorders>
              <w:bottom w:val="single" w:sz="4" w:space="0" w:color="auto"/>
            </w:tcBorders>
            <w:shd w:val="clear" w:color="auto" w:fill="auto"/>
          </w:tcPr>
          <w:p w14:paraId="3E6BAD42" w14:textId="73D8DCE7" w:rsidR="007C6D9E" w:rsidRPr="00A46E31" w:rsidRDefault="00A46E31" w:rsidP="009D61C2">
            <w:pPr>
              <w:jc w:val="center"/>
              <w:rPr>
                <w:color w:val="FF0000"/>
                <w:szCs w:val="20"/>
              </w:rPr>
            </w:pPr>
            <w:r w:rsidRPr="00A46E31">
              <w:rPr>
                <w:color w:val="FF0000"/>
                <w:szCs w:val="20"/>
              </w:rPr>
              <w:t>1</w:t>
            </w:r>
            <w:r w:rsidR="0046176A">
              <w:rPr>
                <w:color w:val="FF0000"/>
                <w:szCs w:val="20"/>
              </w:rPr>
              <w:t>.</w:t>
            </w:r>
            <w:r w:rsidRPr="00A46E31">
              <w:rPr>
                <w:color w:val="FF0000"/>
                <w:szCs w:val="20"/>
              </w:rPr>
              <w:t>150</w:t>
            </w:r>
          </w:p>
        </w:tc>
        <w:tc>
          <w:tcPr>
            <w:tcW w:w="850" w:type="dxa"/>
            <w:tcBorders>
              <w:bottom w:val="single" w:sz="4" w:space="0" w:color="auto"/>
            </w:tcBorders>
            <w:shd w:val="clear" w:color="auto" w:fill="auto"/>
          </w:tcPr>
          <w:p w14:paraId="43E286C8" w14:textId="7A597E17" w:rsidR="007C6D9E" w:rsidRPr="00A46E31" w:rsidRDefault="00A46E31" w:rsidP="007C6D9E">
            <w:pPr>
              <w:jc w:val="center"/>
              <w:rPr>
                <w:color w:val="FF0000"/>
                <w:szCs w:val="20"/>
              </w:rPr>
            </w:pPr>
            <w:r w:rsidRPr="00A46E31">
              <w:rPr>
                <w:color w:val="FF0000"/>
                <w:szCs w:val="20"/>
              </w:rPr>
              <w:t>HRR</w:t>
            </w:r>
          </w:p>
        </w:tc>
        <w:tc>
          <w:tcPr>
            <w:tcW w:w="851" w:type="dxa"/>
            <w:tcBorders>
              <w:bottom w:val="single" w:sz="4" w:space="0" w:color="auto"/>
            </w:tcBorders>
            <w:shd w:val="clear" w:color="auto" w:fill="auto"/>
          </w:tcPr>
          <w:p w14:paraId="64597D45" w14:textId="1C53D490" w:rsidR="007C6D9E" w:rsidRPr="00A46E31" w:rsidRDefault="00A46E31" w:rsidP="007C6D9E">
            <w:pPr>
              <w:pStyle w:val="broodtekst"/>
              <w:tabs>
                <w:tab w:val="clear" w:pos="227"/>
                <w:tab w:val="clear" w:pos="454"/>
                <w:tab w:val="clear" w:pos="680"/>
              </w:tabs>
              <w:autoSpaceDE/>
              <w:autoSpaceDN/>
              <w:adjustRightInd/>
              <w:jc w:val="center"/>
              <w:rPr>
                <w:color w:val="FF0000"/>
                <w:szCs w:val="19"/>
              </w:rPr>
            </w:pPr>
            <w:r w:rsidRPr="00A46E31">
              <w:rPr>
                <w:color w:val="FF0000"/>
                <w:szCs w:val="19"/>
              </w:rPr>
              <w:t>alle</w:t>
            </w:r>
          </w:p>
        </w:tc>
        <w:tc>
          <w:tcPr>
            <w:tcW w:w="2268" w:type="dxa"/>
            <w:tcBorders>
              <w:bottom w:val="single" w:sz="4" w:space="0" w:color="auto"/>
            </w:tcBorders>
            <w:shd w:val="clear" w:color="auto" w:fill="auto"/>
          </w:tcPr>
          <w:p w14:paraId="5827BF5E" w14:textId="1B19BFB7" w:rsidR="007C6D9E" w:rsidRPr="00A46E31" w:rsidRDefault="007C6D9E" w:rsidP="007C6D9E">
            <w:pPr>
              <w:pStyle w:val="broodtekst"/>
              <w:tabs>
                <w:tab w:val="clear" w:pos="227"/>
                <w:tab w:val="clear" w:pos="454"/>
                <w:tab w:val="clear" w:pos="680"/>
              </w:tabs>
              <w:autoSpaceDE/>
              <w:autoSpaceDN/>
              <w:adjustRightInd/>
              <w:rPr>
                <w:color w:val="FF0000"/>
                <w:szCs w:val="19"/>
              </w:rPr>
            </w:pPr>
          </w:p>
        </w:tc>
        <w:tc>
          <w:tcPr>
            <w:tcW w:w="5953" w:type="dxa"/>
            <w:tcBorders>
              <w:bottom w:val="single" w:sz="4" w:space="0" w:color="auto"/>
            </w:tcBorders>
            <w:shd w:val="clear" w:color="auto" w:fill="auto"/>
          </w:tcPr>
          <w:p w14:paraId="07E56A4B" w14:textId="17ECADCF" w:rsidR="007C6D9E" w:rsidRPr="00A46E31" w:rsidRDefault="00A46E31" w:rsidP="007B3B4F">
            <w:pPr>
              <w:pStyle w:val="broodtekst"/>
              <w:tabs>
                <w:tab w:val="clear" w:pos="227"/>
                <w:tab w:val="clear" w:pos="454"/>
                <w:tab w:val="clear" w:pos="680"/>
              </w:tabs>
              <w:autoSpaceDE/>
              <w:autoSpaceDN/>
              <w:adjustRightInd/>
              <w:rPr>
                <w:color w:val="FF0000"/>
                <w:szCs w:val="19"/>
              </w:rPr>
            </w:pPr>
            <w:r w:rsidRPr="00A46E31">
              <w:rPr>
                <w:color w:val="FF0000"/>
                <w:szCs w:val="19"/>
              </w:rPr>
              <w:t xml:space="preserve">Deklaag vervangen conform document DOC-0153 [Wegontwerp A79 situatie en lengteprofielen], </w:t>
            </w:r>
            <w:proofErr w:type="spellStart"/>
            <w:r w:rsidRPr="00A46E31">
              <w:rPr>
                <w:color w:val="FF0000"/>
                <w:szCs w:val="19"/>
              </w:rPr>
              <w:t>Civil</w:t>
            </w:r>
            <w:proofErr w:type="spellEnd"/>
            <w:r w:rsidRPr="00A46E31">
              <w:rPr>
                <w:color w:val="FF0000"/>
                <w:szCs w:val="19"/>
              </w:rPr>
              <w:t xml:space="preserve"> 3D model.</w:t>
            </w:r>
          </w:p>
        </w:tc>
      </w:tr>
      <w:tr w:rsidR="00A46E31" w:rsidRPr="00404298" w14:paraId="288D89E1" w14:textId="77777777" w:rsidTr="00A46E31">
        <w:trPr>
          <w:cantSplit/>
        </w:trPr>
        <w:tc>
          <w:tcPr>
            <w:tcW w:w="1135" w:type="dxa"/>
            <w:tcBorders>
              <w:bottom w:val="single" w:sz="4" w:space="0" w:color="auto"/>
            </w:tcBorders>
            <w:shd w:val="clear" w:color="auto" w:fill="auto"/>
          </w:tcPr>
          <w:p w14:paraId="74AD0981" w14:textId="5288111C" w:rsidR="00A46E31" w:rsidRDefault="00A46E31" w:rsidP="00A46E31">
            <w:pPr>
              <w:rPr>
                <w:szCs w:val="20"/>
                <w:lang w:val="nl"/>
              </w:rPr>
            </w:pPr>
            <w:r>
              <w:rPr>
                <w:szCs w:val="20"/>
                <w:lang w:val="nl"/>
              </w:rPr>
              <w:t>A79</w:t>
            </w:r>
          </w:p>
        </w:tc>
        <w:tc>
          <w:tcPr>
            <w:tcW w:w="992" w:type="dxa"/>
            <w:tcBorders>
              <w:bottom w:val="single" w:sz="4" w:space="0" w:color="auto"/>
            </w:tcBorders>
            <w:shd w:val="clear" w:color="auto" w:fill="auto"/>
          </w:tcPr>
          <w:p w14:paraId="2D528C5B" w14:textId="4905485F" w:rsidR="00A46E31" w:rsidRPr="009D61C2" w:rsidRDefault="00A46E31" w:rsidP="00A46E31">
            <w:pPr>
              <w:rPr>
                <w:szCs w:val="20"/>
                <w:lang w:val="nl"/>
              </w:rPr>
            </w:pPr>
            <w:r w:rsidRPr="009D61C2">
              <w:rPr>
                <w:szCs w:val="20"/>
                <w:lang w:val="nl"/>
              </w:rPr>
              <w:t>-</w:t>
            </w:r>
          </w:p>
        </w:tc>
        <w:tc>
          <w:tcPr>
            <w:tcW w:w="1134" w:type="dxa"/>
            <w:tcBorders>
              <w:bottom w:val="single" w:sz="4" w:space="0" w:color="auto"/>
            </w:tcBorders>
            <w:shd w:val="clear" w:color="auto" w:fill="auto"/>
          </w:tcPr>
          <w:p w14:paraId="52DF4783" w14:textId="6886FB49" w:rsidR="00A46E31" w:rsidRPr="009D61C2" w:rsidRDefault="00A46E31" w:rsidP="00A46E31">
            <w:pPr>
              <w:jc w:val="center"/>
              <w:rPr>
                <w:szCs w:val="20"/>
              </w:rPr>
            </w:pPr>
            <w:r w:rsidRPr="009D61C2">
              <w:rPr>
                <w:szCs w:val="20"/>
              </w:rPr>
              <w:t>1</w:t>
            </w:r>
            <w:r w:rsidR="0046176A">
              <w:rPr>
                <w:szCs w:val="20"/>
              </w:rPr>
              <w:t>.</w:t>
            </w:r>
            <w:r w:rsidRPr="009D61C2">
              <w:rPr>
                <w:szCs w:val="20"/>
              </w:rPr>
              <w:t>150</w:t>
            </w:r>
          </w:p>
        </w:tc>
        <w:tc>
          <w:tcPr>
            <w:tcW w:w="1134" w:type="dxa"/>
            <w:tcBorders>
              <w:bottom w:val="single" w:sz="4" w:space="0" w:color="auto"/>
            </w:tcBorders>
            <w:shd w:val="clear" w:color="auto" w:fill="auto"/>
          </w:tcPr>
          <w:p w14:paraId="5AC75F3B" w14:textId="3ED64C5A" w:rsidR="00A46E31" w:rsidRPr="009D61C2" w:rsidRDefault="00A46E31" w:rsidP="00A46E31">
            <w:pPr>
              <w:jc w:val="center"/>
              <w:rPr>
                <w:szCs w:val="20"/>
              </w:rPr>
            </w:pPr>
            <w:r w:rsidRPr="009D61C2">
              <w:rPr>
                <w:szCs w:val="20"/>
              </w:rPr>
              <w:t>16</w:t>
            </w:r>
            <w:r w:rsidR="0046176A">
              <w:rPr>
                <w:szCs w:val="20"/>
              </w:rPr>
              <w:t>.</w:t>
            </w:r>
            <w:r w:rsidRPr="009D61C2">
              <w:rPr>
                <w:szCs w:val="20"/>
              </w:rPr>
              <w:t>635</w:t>
            </w:r>
          </w:p>
        </w:tc>
        <w:tc>
          <w:tcPr>
            <w:tcW w:w="850" w:type="dxa"/>
            <w:tcBorders>
              <w:bottom w:val="single" w:sz="4" w:space="0" w:color="auto"/>
            </w:tcBorders>
            <w:shd w:val="clear" w:color="auto" w:fill="auto"/>
          </w:tcPr>
          <w:p w14:paraId="2D9D30D4" w14:textId="1D66EA3A" w:rsidR="00A46E31" w:rsidRPr="009D61C2" w:rsidRDefault="00A46E31" w:rsidP="00A46E31">
            <w:pPr>
              <w:jc w:val="center"/>
              <w:rPr>
                <w:szCs w:val="20"/>
              </w:rPr>
            </w:pPr>
            <w:r w:rsidRPr="009D61C2">
              <w:rPr>
                <w:szCs w:val="20"/>
              </w:rPr>
              <w:t>HRR</w:t>
            </w:r>
          </w:p>
        </w:tc>
        <w:tc>
          <w:tcPr>
            <w:tcW w:w="851" w:type="dxa"/>
            <w:tcBorders>
              <w:bottom w:val="single" w:sz="4" w:space="0" w:color="auto"/>
            </w:tcBorders>
            <w:shd w:val="clear" w:color="auto" w:fill="auto"/>
          </w:tcPr>
          <w:p w14:paraId="0266F90E" w14:textId="103485DF" w:rsidR="00A46E31" w:rsidRDefault="00A46E31" w:rsidP="00A46E31">
            <w:pPr>
              <w:pStyle w:val="broodtekst"/>
              <w:tabs>
                <w:tab w:val="clear" w:pos="227"/>
                <w:tab w:val="clear" w:pos="454"/>
                <w:tab w:val="clear" w:pos="680"/>
              </w:tabs>
              <w:autoSpaceDE/>
              <w:autoSpaceDN/>
              <w:adjustRightInd/>
              <w:jc w:val="center"/>
              <w:rPr>
                <w:szCs w:val="19"/>
              </w:rPr>
            </w:pPr>
            <w:r>
              <w:rPr>
                <w:szCs w:val="19"/>
              </w:rPr>
              <w:t>alle</w:t>
            </w:r>
          </w:p>
        </w:tc>
        <w:tc>
          <w:tcPr>
            <w:tcW w:w="2268" w:type="dxa"/>
            <w:tcBorders>
              <w:bottom w:val="single" w:sz="4" w:space="0" w:color="auto"/>
            </w:tcBorders>
            <w:shd w:val="clear" w:color="auto" w:fill="auto"/>
          </w:tcPr>
          <w:p w14:paraId="436D3EDD" w14:textId="4A006479" w:rsidR="00A46E31" w:rsidRDefault="00A46E31" w:rsidP="00A46E31">
            <w:pPr>
              <w:pStyle w:val="broodtekst"/>
              <w:tabs>
                <w:tab w:val="clear" w:pos="227"/>
                <w:tab w:val="clear" w:pos="454"/>
                <w:tab w:val="clear" w:pos="680"/>
              </w:tabs>
              <w:autoSpaceDE/>
              <w:autoSpaceDN/>
              <w:adjustRightInd/>
              <w:rPr>
                <w:szCs w:val="19"/>
              </w:rPr>
            </w:pPr>
            <w:r>
              <w:rPr>
                <w:szCs w:val="19"/>
              </w:rPr>
              <w:t>-</w:t>
            </w:r>
          </w:p>
        </w:tc>
        <w:tc>
          <w:tcPr>
            <w:tcW w:w="5953" w:type="dxa"/>
            <w:tcBorders>
              <w:bottom w:val="single" w:sz="4" w:space="0" w:color="auto"/>
            </w:tcBorders>
            <w:shd w:val="clear" w:color="auto" w:fill="auto"/>
          </w:tcPr>
          <w:p w14:paraId="511187A4" w14:textId="0C1B5319" w:rsidR="00A46E31" w:rsidRPr="007B3B4F" w:rsidRDefault="00A46E31" w:rsidP="00A46E31">
            <w:pPr>
              <w:pStyle w:val="broodtekst"/>
              <w:tabs>
                <w:tab w:val="clear" w:pos="227"/>
                <w:tab w:val="clear" w:pos="454"/>
                <w:tab w:val="clear" w:pos="680"/>
              </w:tabs>
              <w:autoSpaceDE/>
              <w:autoSpaceDN/>
              <w:adjustRightInd/>
              <w:rPr>
                <w:color w:val="FF0000"/>
                <w:szCs w:val="19"/>
              </w:rPr>
            </w:pPr>
            <w:r w:rsidRPr="007B3B4F">
              <w:rPr>
                <w:color w:val="FF0000"/>
                <w:szCs w:val="19"/>
              </w:rPr>
              <w:t xml:space="preserve">De dwarshelling aanpassen alsook het lengteprofiel verbeteren conform document DOC-0153 [Wegontwerp A79 situatie en lengteprofielen], </w:t>
            </w:r>
            <w:proofErr w:type="spellStart"/>
            <w:r w:rsidRPr="007B3B4F">
              <w:rPr>
                <w:color w:val="FF0000"/>
                <w:szCs w:val="19"/>
              </w:rPr>
              <w:t>Civil</w:t>
            </w:r>
            <w:proofErr w:type="spellEnd"/>
            <w:r w:rsidRPr="007B3B4F">
              <w:rPr>
                <w:color w:val="FF0000"/>
                <w:szCs w:val="19"/>
              </w:rPr>
              <w:t xml:space="preserve"> 3D model.</w:t>
            </w:r>
          </w:p>
        </w:tc>
      </w:tr>
      <w:tr w:rsidR="00A46E31" w:rsidRPr="00404298" w14:paraId="5E55AE2F" w14:textId="77777777" w:rsidTr="00A46E31">
        <w:trPr>
          <w:cantSplit/>
          <w:trHeight w:val="20"/>
        </w:trPr>
        <w:tc>
          <w:tcPr>
            <w:tcW w:w="1135" w:type="dxa"/>
            <w:tcBorders>
              <w:top w:val="single" w:sz="4" w:space="0" w:color="auto"/>
              <w:left w:val="single" w:sz="4" w:space="0" w:color="auto"/>
              <w:bottom w:val="single" w:sz="4" w:space="0" w:color="auto"/>
              <w:right w:val="nil"/>
            </w:tcBorders>
            <w:shd w:val="clear" w:color="auto" w:fill="auto"/>
          </w:tcPr>
          <w:p w14:paraId="161BE277" w14:textId="77777777" w:rsidR="00A46E31" w:rsidRDefault="00A46E31" w:rsidP="00A46E31">
            <w:pPr>
              <w:rPr>
                <w:szCs w:val="20"/>
                <w:lang w:val="nl"/>
              </w:rPr>
            </w:pPr>
          </w:p>
        </w:tc>
        <w:tc>
          <w:tcPr>
            <w:tcW w:w="992" w:type="dxa"/>
            <w:tcBorders>
              <w:top w:val="single" w:sz="4" w:space="0" w:color="auto"/>
              <w:left w:val="nil"/>
              <w:bottom w:val="single" w:sz="4" w:space="0" w:color="auto"/>
              <w:right w:val="nil"/>
            </w:tcBorders>
            <w:shd w:val="clear" w:color="auto" w:fill="auto"/>
          </w:tcPr>
          <w:p w14:paraId="46CBB643" w14:textId="77777777" w:rsidR="00A46E31" w:rsidRPr="009D61C2" w:rsidRDefault="00A46E31" w:rsidP="00A46E31">
            <w:pPr>
              <w:rPr>
                <w:szCs w:val="20"/>
                <w:lang w:val="nl"/>
              </w:rPr>
            </w:pPr>
          </w:p>
        </w:tc>
        <w:tc>
          <w:tcPr>
            <w:tcW w:w="1134" w:type="dxa"/>
            <w:tcBorders>
              <w:top w:val="single" w:sz="4" w:space="0" w:color="auto"/>
              <w:left w:val="nil"/>
              <w:bottom w:val="single" w:sz="4" w:space="0" w:color="auto"/>
              <w:right w:val="nil"/>
            </w:tcBorders>
            <w:shd w:val="clear" w:color="auto" w:fill="auto"/>
          </w:tcPr>
          <w:p w14:paraId="101C09AD" w14:textId="77777777" w:rsidR="00A46E31" w:rsidRPr="009D61C2" w:rsidRDefault="00A46E31" w:rsidP="00A46E31">
            <w:pPr>
              <w:jc w:val="center"/>
              <w:rPr>
                <w:szCs w:val="20"/>
              </w:rPr>
            </w:pPr>
          </w:p>
        </w:tc>
        <w:tc>
          <w:tcPr>
            <w:tcW w:w="1134" w:type="dxa"/>
            <w:tcBorders>
              <w:top w:val="single" w:sz="4" w:space="0" w:color="auto"/>
              <w:left w:val="nil"/>
              <w:bottom w:val="single" w:sz="4" w:space="0" w:color="auto"/>
              <w:right w:val="nil"/>
            </w:tcBorders>
            <w:shd w:val="clear" w:color="auto" w:fill="auto"/>
          </w:tcPr>
          <w:p w14:paraId="1EABE374" w14:textId="77777777" w:rsidR="00A46E31" w:rsidRPr="009D61C2" w:rsidRDefault="00A46E31" w:rsidP="00A46E31">
            <w:pPr>
              <w:jc w:val="center"/>
              <w:rPr>
                <w:szCs w:val="20"/>
              </w:rPr>
            </w:pPr>
          </w:p>
        </w:tc>
        <w:tc>
          <w:tcPr>
            <w:tcW w:w="850" w:type="dxa"/>
            <w:tcBorders>
              <w:top w:val="single" w:sz="4" w:space="0" w:color="auto"/>
              <w:left w:val="nil"/>
              <w:bottom w:val="single" w:sz="4" w:space="0" w:color="auto"/>
              <w:right w:val="nil"/>
            </w:tcBorders>
            <w:shd w:val="clear" w:color="auto" w:fill="auto"/>
          </w:tcPr>
          <w:p w14:paraId="4341960F" w14:textId="77777777" w:rsidR="00A46E31" w:rsidRPr="009D61C2" w:rsidRDefault="00A46E31" w:rsidP="00A46E31">
            <w:pPr>
              <w:jc w:val="center"/>
              <w:rPr>
                <w:szCs w:val="20"/>
              </w:rPr>
            </w:pPr>
          </w:p>
        </w:tc>
        <w:tc>
          <w:tcPr>
            <w:tcW w:w="851" w:type="dxa"/>
            <w:tcBorders>
              <w:top w:val="single" w:sz="4" w:space="0" w:color="auto"/>
              <w:left w:val="nil"/>
              <w:bottom w:val="single" w:sz="4" w:space="0" w:color="auto"/>
              <w:right w:val="nil"/>
            </w:tcBorders>
            <w:shd w:val="clear" w:color="auto" w:fill="auto"/>
          </w:tcPr>
          <w:p w14:paraId="46268AC6" w14:textId="77777777" w:rsidR="00A46E31" w:rsidRDefault="00A46E31" w:rsidP="00A46E31">
            <w:pPr>
              <w:pStyle w:val="broodtekst"/>
              <w:tabs>
                <w:tab w:val="clear" w:pos="227"/>
                <w:tab w:val="clear" w:pos="454"/>
                <w:tab w:val="clear" w:pos="680"/>
              </w:tabs>
              <w:autoSpaceDE/>
              <w:autoSpaceDN/>
              <w:adjustRightInd/>
              <w:jc w:val="center"/>
              <w:rPr>
                <w:szCs w:val="19"/>
              </w:rPr>
            </w:pPr>
          </w:p>
        </w:tc>
        <w:tc>
          <w:tcPr>
            <w:tcW w:w="2268" w:type="dxa"/>
            <w:tcBorders>
              <w:top w:val="single" w:sz="4" w:space="0" w:color="auto"/>
              <w:left w:val="nil"/>
              <w:bottom w:val="single" w:sz="4" w:space="0" w:color="auto"/>
              <w:right w:val="nil"/>
            </w:tcBorders>
            <w:shd w:val="clear" w:color="auto" w:fill="auto"/>
          </w:tcPr>
          <w:p w14:paraId="4FA6B927" w14:textId="77777777" w:rsidR="00A46E31" w:rsidRDefault="00A46E31" w:rsidP="00A46E31">
            <w:pPr>
              <w:pStyle w:val="broodtekst"/>
              <w:tabs>
                <w:tab w:val="clear" w:pos="227"/>
                <w:tab w:val="clear" w:pos="454"/>
                <w:tab w:val="clear" w:pos="680"/>
              </w:tabs>
              <w:autoSpaceDE/>
              <w:autoSpaceDN/>
              <w:adjustRightInd/>
              <w:rPr>
                <w:szCs w:val="19"/>
              </w:rPr>
            </w:pPr>
          </w:p>
        </w:tc>
        <w:tc>
          <w:tcPr>
            <w:tcW w:w="5953" w:type="dxa"/>
            <w:tcBorders>
              <w:top w:val="single" w:sz="4" w:space="0" w:color="auto"/>
              <w:left w:val="nil"/>
              <w:bottom w:val="single" w:sz="4" w:space="0" w:color="auto"/>
              <w:right w:val="single" w:sz="4" w:space="0" w:color="auto"/>
            </w:tcBorders>
            <w:shd w:val="clear" w:color="auto" w:fill="auto"/>
          </w:tcPr>
          <w:p w14:paraId="4A19E43C" w14:textId="77777777" w:rsidR="00A46E31" w:rsidRPr="007B3B4F" w:rsidRDefault="00A46E31" w:rsidP="00A46E31">
            <w:pPr>
              <w:pStyle w:val="broodtekst"/>
              <w:tabs>
                <w:tab w:val="clear" w:pos="227"/>
                <w:tab w:val="clear" w:pos="454"/>
                <w:tab w:val="clear" w:pos="680"/>
              </w:tabs>
              <w:autoSpaceDE/>
              <w:autoSpaceDN/>
              <w:adjustRightInd/>
              <w:rPr>
                <w:color w:val="FF0000"/>
                <w:szCs w:val="19"/>
              </w:rPr>
            </w:pPr>
          </w:p>
        </w:tc>
      </w:tr>
      <w:tr w:rsidR="00A46E31" w:rsidRPr="00404298" w14:paraId="45D560A8" w14:textId="77777777" w:rsidTr="00A46E31">
        <w:trPr>
          <w:cantSplit/>
        </w:trPr>
        <w:tc>
          <w:tcPr>
            <w:tcW w:w="1135" w:type="dxa"/>
            <w:tcBorders>
              <w:top w:val="single" w:sz="4" w:space="0" w:color="auto"/>
            </w:tcBorders>
            <w:shd w:val="clear" w:color="auto" w:fill="auto"/>
          </w:tcPr>
          <w:p w14:paraId="565B73B9" w14:textId="56FE3CAE" w:rsidR="00A46E31" w:rsidRPr="00404298" w:rsidRDefault="00A46E31" w:rsidP="00A46E31">
            <w:pPr>
              <w:rPr>
                <w:szCs w:val="20"/>
              </w:rPr>
            </w:pPr>
            <w:r>
              <w:rPr>
                <w:szCs w:val="20"/>
              </w:rPr>
              <w:t>A79</w:t>
            </w:r>
          </w:p>
        </w:tc>
        <w:tc>
          <w:tcPr>
            <w:tcW w:w="992" w:type="dxa"/>
            <w:tcBorders>
              <w:top w:val="single" w:sz="4" w:space="0" w:color="auto"/>
            </w:tcBorders>
            <w:shd w:val="clear" w:color="auto" w:fill="auto"/>
          </w:tcPr>
          <w:p w14:paraId="0D7364FD" w14:textId="7CBE01F5" w:rsidR="00A46E31" w:rsidRPr="009D61C2" w:rsidRDefault="00A46E31" w:rsidP="00A46E31">
            <w:pPr>
              <w:rPr>
                <w:szCs w:val="20"/>
              </w:rPr>
            </w:pPr>
            <w:r w:rsidRPr="009D61C2">
              <w:rPr>
                <w:szCs w:val="20"/>
              </w:rPr>
              <w:t>-</w:t>
            </w:r>
          </w:p>
        </w:tc>
        <w:tc>
          <w:tcPr>
            <w:tcW w:w="1134" w:type="dxa"/>
            <w:tcBorders>
              <w:top w:val="single" w:sz="4" w:space="0" w:color="auto"/>
            </w:tcBorders>
            <w:shd w:val="clear" w:color="auto" w:fill="auto"/>
          </w:tcPr>
          <w:p w14:paraId="5DFD8055" w14:textId="7AB43CB1" w:rsidR="00A46E31" w:rsidRPr="009D61C2" w:rsidRDefault="00A46E31" w:rsidP="00A46E31">
            <w:pPr>
              <w:jc w:val="center"/>
              <w:rPr>
                <w:szCs w:val="20"/>
              </w:rPr>
            </w:pPr>
            <w:r w:rsidRPr="009D61C2">
              <w:rPr>
                <w:szCs w:val="20"/>
              </w:rPr>
              <w:t>16</w:t>
            </w:r>
            <w:r w:rsidR="0046176A">
              <w:rPr>
                <w:szCs w:val="20"/>
              </w:rPr>
              <w:t>.</w:t>
            </w:r>
            <w:r w:rsidRPr="009D61C2">
              <w:rPr>
                <w:szCs w:val="20"/>
              </w:rPr>
              <w:t>635</w:t>
            </w:r>
          </w:p>
        </w:tc>
        <w:tc>
          <w:tcPr>
            <w:tcW w:w="1134" w:type="dxa"/>
            <w:tcBorders>
              <w:top w:val="single" w:sz="4" w:space="0" w:color="auto"/>
            </w:tcBorders>
            <w:shd w:val="clear" w:color="auto" w:fill="auto"/>
          </w:tcPr>
          <w:p w14:paraId="33F67A5E" w14:textId="1EE24BC7" w:rsidR="00A46E31" w:rsidRPr="009D61C2" w:rsidRDefault="00A46E31" w:rsidP="00A46E31">
            <w:pPr>
              <w:jc w:val="center"/>
              <w:rPr>
                <w:szCs w:val="20"/>
              </w:rPr>
            </w:pPr>
            <w:r w:rsidRPr="009D61C2">
              <w:rPr>
                <w:szCs w:val="20"/>
              </w:rPr>
              <w:t>1</w:t>
            </w:r>
            <w:r w:rsidR="0046176A">
              <w:rPr>
                <w:szCs w:val="20"/>
              </w:rPr>
              <w:t>.</w:t>
            </w:r>
            <w:r w:rsidRPr="009D61C2">
              <w:rPr>
                <w:szCs w:val="20"/>
              </w:rPr>
              <w:t>150</w:t>
            </w:r>
          </w:p>
        </w:tc>
        <w:tc>
          <w:tcPr>
            <w:tcW w:w="850" w:type="dxa"/>
            <w:tcBorders>
              <w:top w:val="single" w:sz="4" w:space="0" w:color="auto"/>
            </w:tcBorders>
            <w:shd w:val="clear" w:color="auto" w:fill="auto"/>
          </w:tcPr>
          <w:p w14:paraId="11C14A75" w14:textId="2614AFB3" w:rsidR="00A46E31" w:rsidRPr="009D61C2" w:rsidRDefault="00A46E31" w:rsidP="00A46E31">
            <w:pPr>
              <w:jc w:val="center"/>
              <w:rPr>
                <w:szCs w:val="20"/>
              </w:rPr>
            </w:pPr>
            <w:r w:rsidRPr="009D61C2">
              <w:rPr>
                <w:szCs w:val="20"/>
              </w:rPr>
              <w:t>HRL</w:t>
            </w:r>
          </w:p>
        </w:tc>
        <w:tc>
          <w:tcPr>
            <w:tcW w:w="851" w:type="dxa"/>
            <w:tcBorders>
              <w:top w:val="single" w:sz="4" w:space="0" w:color="auto"/>
            </w:tcBorders>
            <w:shd w:val="clear" w:color="auto" w:fill="auto"/>
          </w:tcPr>
          <w:p w14:paraId="3F5229F8" w14:textId="77777777" w:rsidR="00A46E31" w:rsidRPr="00404298" w:rsidRDefault="00A46E31" w:rsidP="00A46E31">
            <w:pPr>
              <w:pStyle w:val="broodtekst"/>
              <w:tabs>
                <w:tab w:val="clear" w:pos="227"/>
                <w:tab w:val="clear" w:pos="454"/>
                <w:tab w:val="clear" w:pos="680"/>
              </w:tabs>
              <w:autoSpaceDE/>
              <w:autoSpaceDN/>
              <w:adjustRightInd/>
              <w:jc w:val="center"/>
              <w:rPr>
                <w:szCs w:val="19"/>
              </w:rPr>
            </w:pPr>
            <w:r w:rsidRPr="00404298">
              <w:rPr>
                <w:szCs w:val="19"/>
              </w:rPr>
              <w:t>alle</w:t>
            </w:r>
          </w:p>
        </w:tc>
        <w:tc>
          <w:tcPr>
            <w:tcW w:w="2268" w:type="dxa"/>
            <w:tcBorders>
              <w:top w:val="single" w:sz="4" w:space="0" w:color="auto"/>
            </w:tcBorders>
            <w:shd w:val="clear" w:color="auto" w:fill="auto"/>
          </w:tcPr>
          <w:p w14:paraId="4E20E32A" w14:textId="5BEDCE7A" w:rsidR="00A46E31" w:rsidRPr="00404298" w:rsidRDefault="00A46E31" w:rsidP="00A46E31">
            <w:pPr>
              <w:pStyle w:val="broodtekst"/>
              <w:tabs>
                <w:tab w:val="clear" w:pos="227"/>
                <w:tab w:val="clear" w:pos="454"/>
                <w:tab w:val="clear" w:pos="680"/>
              </w:tabs>
              <w:autoSpaceDE/>
              <w:autoSpaceDN/>
              <w:adjustRightInd/>
              <w:rPr>
                <w:szCs w:val="19"/>
              </w:rPr>
            </w:pPr>
            <w:r>
              <w:rPr>
                <w:szCs w:val="19"/>
              </w:rPr>
              <w:t>-</w:t>
            </w:r>
          </w:p>
        </w:tc>
        <w:tc>
          <w:tcPr>
            <w:tcW w:w="5953" w:type="dxa"/>
            <w:tcBorders>
              <w:top w:val="single" w:sz="4" w:space="0" w:color="auto"/>
            </w:tcBorders>
            <w:shd w:val="clear" w:color="auto" w:fill="auto"/>
          </w:tcPr>
          <w:p w14:paraId="43C709F2" w14:textId="3F1AB580" w:rsidR="00A46E31" w:rsidRPr="007B3B4F" w:rsidRDefault="00A46E31" w:rsidP="00A46E31">
            <w:pPr>
              <w:pStyle w:val="broodtekst"/>
              <w:tabs>
                <w:tab w:val="clear" w:pos="227"/>
                <w:tab w:val="clear" w:pos="454"/>
                <w:tab w:val="clear" w:pos="680"/>
              </w:tabs>
              <w:autoSpaceDE/>
              <w:autoSpaceDN/>
              <w:adjustRightInd/>
              <w:rPr>
                <w:color w:val="FF0000"/>
                <w:szCs w:val="19"/>
              </w:rPr>
            </w:pPr>
            <w:r w:rsidRPr="007B3B4F">
              <w:rPr>
                <w:color w:val="FF0000"/>
                <w:szCs w:val="19"/>
              </w:rPr>
              <w:t xml:space="preserve">De dwarshelling aanpassen alsook het lengteprofiel verbeteren conform document DOC-0153 [Wegontwerp A79 situatie en lengteprofielen], </w:t>
            </w:r>
            <w:proofErr w:type="spellStart"/>
            <w:r w:rsidRPr="007B3B4F">
              <w:rPr>
                <w:color w:val="FF0000"/>
                <w:szCs w:val="19"/>
              </w:rPr>
              <w:t>Civil</w:t>
            </w:r>
            <w:proofErr w:type="spellEnd"/>
            <w:r w:rsidRPr="007B3B4F">
              <w:rPr>
                <w:color w:val="FF0000"/>
                <w:szCs w:val="19"/>
              </w:rPr>
              <w:t xml:space="preserve"> 3D model.</w:t>
            </w:r>
          </w:p>
        </w:tc>
      </w:tr>
      <w:tr w:rsidR="00A46E31" w:rsidRPr="00404298" w14:paraId="040E220D" w14:textId="77777777" w:rsidTr="009D61C2">
        <w:trPr>
          <w:cantSplit/>
        </w:trPr>
        <w:tc>
          <w:tcPr>
            <w:tcW w:w="1135" w:type="dxa"/>
            <w:shd w:val="clear" w:color="auto" w:fill="auto"/>
          </w:tcPr>
          <w:p w14:paraId="3FEB2E3F" w14:textId="30E3C324" w:rsidR="00A46E31" w:rsidRDefault="00A46E31" w:rsidP="00A46E31">
            <w:pPr>
              <w:rPr>
                <w:szCs w:val="20"/>
              </w:rPr>
            </w:pPr>
            <w:r w:rsidRPr="00A46E31">
              <w:rPr>
                <w:color w:val="FF0000"/>
                <w:szCs w:val="20"/>
                <w:lang w:val="nl"/>
              </w:rPr>
              <w:t>A79</w:t>
            </w:r>
          </w:p>
        </w:tc>
        <w:tc>
          <w:tcPr>
            <w:tcW w:w="992" w:type="dxa"/>
            <w:shd w:val="clear" w:color="auto" w:fill="auto"/>
          </w:tcPr>
          <w:p w14:paraId="3C59FC75" w14:textId="2CC21086" w:rsidR="00A46E31" w:rsidRPr="009D61C2" w:rsidRDefault="00A46E31" w:rsidP="00A46E31">
            <w:pPr>
              <w:rPr>
                <w:szCs w:val="20"/>
              </w:rPr>
            </w:pPr>
            <w:r w:rsidRPr="00A46E31">
              <w:rPr>
                <w:color w:val="FF0000"/>
                <w:szCs w:val="20"/>
                <w:lang w:val="nl"/>
              </w:rPr>
              <w:t>-</w:t>
            </w:r>
          </w:p>
        </w:tc>
        <w:tc>
          <w:tcPr>
            <w:tcW w:w="1134" w:type="dxa"/>
            <w:shd w:val="clear" w:color="auto" w:fill="auto"/>
          </w:tcPr>
          <w:p w14:paraId="6336D89D" w14:textId="0176F8E4" w:rsidR="00A46E31" w:rsidRPr="009D61C2" w:rsidRDefault="00A46E31" w:rsidP="00A46E31">
            <w:pPr>
              <w:jc w:val="center"/>
              <w:rPr>
                <w:szCs w:val="20"/>
              </w:rPr>
            </w:pPr>
            <w:r w:rsidRPr="00A46E31">
              <w:rPr>
                <w:color w:val="FF0000"/>
                <w:szCs w:val="20"/>
              </w:rPr>
              <w:t>1</w:t>
            </w:r>
            <w:r w:rsidR="0046176A">
              <w:rPr>
                <w:color w:val="FF0000"/>
                <w:szCs w:val="20"/>
              </w:rPr>
              <w:t>.</w:t>
            </w:r>
            <w:r w:rsidRPr="00A46E31">
              <w:rPr>
                <w:color w:val="FF0000"/>
                <w:szCs w:val="20"/>
              </w:rPr>
              <w:t>150</w:t>
            </w:r>
          </w:p>
        </w:tc>
        <w:tc>
          <w:tcPr>
            <w:tcW w:w="1134" w:type="dxa"/>
            <w:shd w:val="clear" w:color="auto" w:fill="auto"/>
          </w:tcPr>
          <w:p w14:paraId="4A20DD25" w14:textId="0A15D1A6" w:rsidR="00A46E31" w:rsidRPr="009D61C2" w:rsidRDefault="0046176A" w:rsidP="00A46E31">
            <w:pPr>
              <w:jc w:val="center"/>
              <w:rPr>
                <w:szCs w:val="20"/>
              </w:rPr>
            </w:pPr>
            <w:r>
              <w:rPr>
                <w:color w:val="FF0000"/>
                <w:szCs w:val="20"/>
              </w:rPr>
              <w:t>0.930</w:t>
            </w:r>
          </w:p>
        </w:tc>
        <w:tc>
          <w:tcPr>
            <w:tcW w:w="850" w:type="dxa"/>
            <w:shd w:val="clear" w:color="auto" w:fill="auto"/>
          </w:tcPr>
          <w:p w14:paraId="69D0B3AC" w14:textId="4B2D2C50" w:rsidR="00A46E31" w:rsidRPr="009D61C2" w:rsidRDefault="00A46E31" w:rsidP="00A46E31">
            <w:pPr>
              <w:jc w:val="center"/>
              <w:rPr>
                <w:szCs w:val="20"/>
              </w:rPr>
            </w:pPr>
            <w:r w:rsidRPr="00A46E31">
              <w:rPr>
                <w:color w:val="FF0000"/>
                <w:szCs w:val="20"/>
              </w:rPr>
              <w:t>HR</w:t>
            </w:r>
            <w:r>
              <w:rPr>
                <w:color w:val="FF0000"/>
                <w:szCs w:val="20"/>
              </w:rPr>
              <w:t>L</w:t>
            </w:r>
          </w:p>
        </w:tc>
        <w:tc>
          <w:tcPr>
            <w:tcW w:w="851" w:type="dxa"/>
            <w:shd w:val="clear" w:color="auto" w:fill="auto"/>
          </w:tcPr>
          <w:p w14:paraId="0689C885" w14:textId="1F3D2DFD" w:rsidR="00A46E31" w:rsidRPr="00404298" w:rsidRDefault="00A46E31" w:rsidP="00A46E31">
            <w:pPr>
              <w:pStyle w:val="broodtekst"/>
              <w:tabs>
                <w:tab w:val="clear" w:pos="227"/>
                <w:tab w:val="clear" w:pos="454"/>
                <w:tab w:val="clear" w:pos="680"/>
              </w:tabs>
              <w:autoSpaceDE/>
              <w:autoSpaceDN/>
              <w:adjustRightInd/>
              <w:jc w:val="center"/>
              <w:rPr>
                <w:szCs w:val="19"/>
              </w:rPr>
            </w:pPr>
            <w:r w:rsidRPr="00A46E31">
              <w:rPr>
                <w:color w:val="FF0000"/>
                <w:szCs w:val="19"/>
              </w:rPr>
              <w:t>alle</w:t>
            </w:r>
          </w:p>
        </w:tc>
        <w:tc>
          <w:tcPr>
            <w:tcW w:w="2268" w:type="dxa"/>
            <w:shd w:val="clear" w:color="auto" w:fill="auto"/>
          </w:tcPr>
          <w:p w14:paraId="6EDE5388" w14:textId="77777777" w:rsidR="00A46E31" w:rsidRDefault="00A46E31" w:rsidP="00A46E31">
            <w:pPr>
              <w:pStyle w:val="broodtekst"/>
              <w:tabs>
                <w:tab w:val="clear" w:pos="227"/>
                <w:tab w:val="clear" w:pos="454"/>
                <w:tab w:val="clear" w:pos="680"/>
              </w:tabs>
              <w:autoSpaceDE/>
              <w:autoSpaceDN/>
              <w:adjustRightInd/>
              <w:rPr>
                <w:szCs w:val="19"/>
              </w:rPr>
            </w:pPr>
          </w:p>
        </w:tc>
        <w:tc>
          <w:tcPr>
            <w:tcW w:w="5953" w:type="dxa"/>
            <w:shd w:val="clear" w:color="auto" w:fill="auto"/>
          </w:tcPr>
          <w:p w14:paraId="6237719B" w14:textId="091A0261" w:rsidR="00A46E31" w:rsidRPr="007B3B4F" w:rsidRDefault="00A46E31" w:rsidP="00A46E31">
            <w:pPr>
              <w:pStyle w:val="broodtekst"/>
              <w:tabs>
                <w:tab w:val="clear" w:pos="227"/>
                <w:tab w:val="clear" w:pos="454"/>
                <w:tab w:val="clear" w:pos="680"/>
              </w:tabs>
              <w:autoSpaceDE/>
              <w:autoSpaceDN/>
              <w:adjustRightInd/>
              <w:rPr>
                <w:color w:val="FF0000"/>
                <w:szCs w:val="19"/>
              </w:rPr>
            </w:pPr>
            <w:r w:rsidRPr="00A46E31">
              <w:rPr>
                <w:color w:val="FF0000"/>
                <w:szCs w:val="19"/>
              </w:rPr>
              <w:t xml:space="preserve">Deklaag vervangen conform document DOC-0153 [Wegontwerp A79 situatie en lengteprofielen], </w:t>
            </w:r>
            <w:proofErr w:type="spellStart"/>
            <w:r w:rsidRPr="00A46E31">
              <w:rPr>
                <w:color w:val="FF0000"/>
                <w:szCs w:val="19"/>
              </w:rPr>
              <w:t>Civil</w:t>
            </w:r>
            <w:proofErr w:type="spellEnd"/>
            <w:r w:rsidRPr="00A46E31">
              <w:rPr>
                <w:color w:val="FF0000"/>
                <w:szCs w:val="19"/>
              </w:rPr>
              <w:t xml:space="preserve"> 3D model.</w:t>
            </w:r>
          </w:p>
        </w:tc>
      </w:tr>
    </w:tbl>
    <w:p w14:paraId="1CB1AFC8" w14:textId="40B46197" w:rsidR="00427FC5" w:rsidRDefault="00427FC5" w:rsidP="00427FC5">
      <w:bookmarkStart w:id="7" w:name="_Ref256523150"/>
    </w:p>
    <w:p w14:paraId="2116FA81" w14:textId="18B540F0" w:rsidR="002B15EF" w:rsidRDefault="002B15EF" w:rsidP="00427FC5"/>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915"/>
        <w:gridCol w:w="1007"/>
        <w:gridCol w:w="994"/>
        <w:gridCol w:w="1149"/>
        <w:gridCol w:w="1288"/>
        <w:gridCol w:w="1418"/>
        <w:gridCol w:w="3118"/>
        <w:gridCol w:w="4394"/>
      </w:tblGrid>
      <w:tr w:rsidR="00FF4020" w:rsidRPr="00F016F3" w14:paraId="505A6D0D" w14:textId="77777777" w:rsidTr="00B92D1C">
        <w:trPr>
          <w:trHeight w:val="501"/>
          <w:tblHeader/>
        </w:trPr>
        <w:tc>
          <w:tcPr>
            <w:tcW w:w="915" w:type="dxa"/>
            <w:tcBorders>
              <w:bottom w:val="double" w:sz="4" w:space="0" w:color="auto"/>
            </w:tcBorders>
            <w:shd w:val="clear" w:color="auto" w:fill="BFBFBF"/>
          </w:tcPr>
          <w:p w14:paraId="6AF1DBDE" w14:textId="77777777" w:rsidR="003B3203" w:rsidRPr="00FF4020" w:rsidRDefault="003B3203" w:rsidP="003B3203">
            <w:pPr>
              <w:rPr>
                <w:b/>
                <w:bCs/>
              </w:rPr>
            </w:pPr>
            <w:r w:rsidRPr="00FF4020">
              <w:rPr>
                <w:b/>
                <w:bCs/>
              </w:rPr>
              <w:t>Weg</w:t>
            </w:r>
          </w:p>
        </w:tc>
        <w:tc>
          <w:tcPr>
            <w:tcW w:w="1007" w:type="dxa"/>
            <w:tcBorders>
              <w:bottom w:val="double" w:sz="4" w:space="0" w:color="auto"/>
            </w:tcBorders>
            <w:shd w:val="clear" w:color="auto" w:fill="BFBFBF"/>
          </w:tcPr>
          <w:p w14:paraId="5B8CBBDF" w14:textId="77777777" w:rsidR="003B3203" w:rsidRPr="00FF4020" w:rsidRDefault="003B3203" w:rsidP="003B3203">
            <w:pPr>
              <w:rPr>
                <w:b/>
                <w:bCs/>
              </w:rPr>
            </w:pPr>
            <w:r w:rsidRPr="00FF4020">
              <w:rPr>
                <w:b/>
                <w:bCs/>
              </w:rPr>
              <w:t>Rijbaan</w:t>
            </w:r>
          </w:p>
        </w:tc>
        <w:tc>
          <w:tcPr>
            <w:tcW w:w="994" w:type="dxa"/>
            <w:tcBorders>
              <w:bottom w:val="double" w:sz="4" w:space="0" w:color="auto"/>
            </w:tcBorders>
            <w:shd w:val="clear" w:color="auto" w:fill="BFBFBF"/>
          </w:tcPr>
          <w:p w14:paraId="41104D54" w14:textId="77777777" w:rsidR="003B3203" w:rsidRPr="00FF4020" w:rsidRDefault="003B3203" w:rsidP="003B3203">
            <w:pPr>
              <w:rPr>
                <w:b/>
                <w:bCs/>
              </w:rPr>
            </w:pPr>
            <w:r w:rsidRPr="00FF4020">
              <w:rPr>
                <w:b/>
                <w:bCs/>
              </w:rPr>
              <w:t>Strook</w:t>
            </w:r>
          </w:p>
        </w:tc>
        <w:tc>
          <w:tcPr>
            <w:tcW w:w="1149" w:type="dxa"/>
            <w:tcBorders>
              <w:bottom w:val="double" w:sz="4" w:space="0" w:color="auto"/>
            </w:tcBorders>
            <w:shd w:val="clear" w:color="auto" w:fill="BFBFBF"/>
          </w:tcPr>
          <w:p w14:paraId="297357E6" w14:textId="77777777" w:rsidR="003B3203" w:rsidRPr="00FF4020" w:rsidRDefault="003B3203" w:rsidP="003B3203">
            <w:pPr>
              <w:rPr>
                <w:b/>
                <w:bCs/>
              </w:rPr>
            </w:pPr>
            <w:r w:rsidRPr="00FF4020">
              <w:rPr>
                <w:b/>
                <w:bCs/>
              </w:rPr>
              <w:t>Van [m]</w:t>
            </w:r>
          </w:p>
        </w:tc>
        <w:tc>
          <w:tcPr>
            <w:tcW w:w="1288" w:type="dxa"/>
            <w:tcBorders>
              <w:bottom w:val="double" w:sz="4" w:space="0" w:color="auto"/>
            </w:tcBorders>
            <w:shd w:val="clear" w:color="auto" w:fill="BFBFBF"/>
          </w:tcPr>
          <w:p w14:paraId="48FFD7DD" w14:textId="77777777" w:rsidR="003B3203" w:rsidRPr="00FF4020" w:rsidRDefault="003B3203" w:rsidP="003B3203">
            <w:pPr>
              <w:rPr>
                <w:b/>
                <w:bCs/>
              </w:rPr>
            </w:pPr>
            <w:r w:rsidRPr="00FF4020">
              <w:rPr>
                <w:b/>
                <w:bCs/>
              </w:rPr>
              <w:t>Tot [m]</w:t>
            </w:r>
          </w:p>
        </w:tc>
        <w:tc>
          <w:tcPr>
            <w:tcW w:w="1418" w:type="dxa"/>
            <w:tcBorders>
              <w:bottom w:val="double" w:sz="4" w:space="0" w:color="auto"/>
            </w:tcBorders>
            <w:shd w:val="clear" w:color="auto" w:fill="BFBFBF"/>
          </w:tcPr>
          <w:p w14:paraId="1A0913CD" w14:textId="77777777" w:rsidR="003B3203" w:rsidRPr="00FF4020" w:rsidRDefault="003B3203" w:rsidP="003B3203">
            <w:pPr>
              <w:rPr>
                <w:b/>
                <w:bCs/>
              </w:rPr>
            </w:pPr>
            <w:r w:rsidRPr="00FF4020">
              <w:rPr>
                <w:b/>
                <w:bCs/>
              </w:rPr>
              <w:t>Lengte [m]</w:t>
            </w:r>
          </w:p>
        </w:tc>
        <w:tc>
          <w:tcPr>
            <w:tcW w:w="3118" w:type="dxa"/>
            <w:tcBorders>
              <w:bottom w:val="double" w:sz="4" w:space="0" w:color="auto"/>
            </w:tcBorders>
            <w:shd w:val="clear" w:color="auto" w:fill="BFBFBF"/>
          </w:tcPr>
          <w:p w14:paraId="69496321" w14:textId="0E680E51" w:rsidR="003B3203" w:rsidRPr="00FF4020" w:rsidRDefault="003B3203" w:rsidP="003B3203">
            <w:pPr>
              <w:rPr>
                <w:b/>
                <w:bCs/>
              </w:rPr>
            </w:pPr>
            <w:r w:rsidRPr="00FF4020">
              <w:rPr>
                <w:b/>
                <w:bCs/>
                <w:szCs w:val="20"/>
              </w:rPr>
              <w:t>Vereiste maatregel, verwijderen</w:t>
            </w:r>
          </w:p>
        </w:tc>
        <w:tc>
          <w:tcPr>
            <w:tcW w:w="4394" w:type="dxa"/>
            <w:tcBorders>
              <w:bottom w:val="double" w:sz="4" w:space="0" w:color="auto"/>
            </w:tcBorders>
            <w:shd w:val="clear" w:color="auto" w:fill="BFBFBF"/>
          </w:tcPr>
          <w:p w14:paraId="35D4592C" w14:textId="77777777" w:rsidR="003B3203" w:rsidRPr="00FF4020" w:rsidRDefault="003B3203" w:rsidP="003B3203">
            <w:pPr>
              <w:rPr>
                <w:b/>
                <w:bCs/>
                <w:szCs w:val="20"/>
              </w:rPr>
            </w:pPr>
            <w:r w:rsidRPr="00FF4020">
              <w:rPr>
                <w:b/>
                <w:bCs/>
                <w:szCs w:val="20"/>
              </w:rPr>
              <w:t xml:space="preserve">Vereiste maatregel, </w:t>
            </w:r>
          </w:p>
          <w:p w14:paraId="3F6CEA04" w14:textId="2E6DAABA" w:rsidR="003B3203" w:rsidRPr="00FF4020" w:rsidRDefault="003B3203" w:rsidP="003B3203">
            <w:pPr>
              <w:rPr>
                <w:b/>
                <w:bCs/>
              </w:rPr>
            </w:pPr>
            <w:r w:rsidRPr="00FF4020">
              <w:rPr>
                <w:b/>
                <w:bCs/>
                <w:szCs w:val="20"/>
              </w:rPr>
              <w:t>aanbrengen*</w:t>
            </w:r>
          </w:p>
        </w:tc>
      </w:tr>
      <w:tr w:rsidR="00A46E31" w:rsidRPr="00F016F3" w14:paraId="6CF54600" w14:textId="77777777" w:rsidTr="00A46E31">
        <w:tc>
          <w:tcPr>
            <w:tcW w:w="915" w:type="dxa"/>
            <w:tcBorders>
              <w:top w:val="double" w:sz="4" w:space="0" w:color="auto"/>
            </w:tcBorders>
            <w:shd w:val="clear" w:color="auto" w:fill="auto"/>
            <w:vAlign w:val="center"/>
          </w:tcPr>
          <w:p w14:paraId="38165E25" w14:textId="1ADA3361" w:rsidR="00A46E31" w:rsidRPr="007B3B4F" w:rsidRDefault="00A46E31" w:rsidP="007B3B4F">
            <w:pPr>
              <w:rPr>
                <w:color w:val="FF0000"/>
              </w:rPr>
            </w:pPr>
            <w:r w:rsidRPr="007B3B4F">
              <w:rPr>
                <w:color w:val="FF0000"/>
              </w:rPr>
              <w:t>A79</w:t>
            </w:r>
          </w:p>
        </w:tc>
        <w:tc>
          <w:tcPr>
            <w:tcW w:w="1007" w:type="dxa"/>
            <w:tcBorders>
              <w:top w:val="double" w:sz="4" w:space="0" w:color="auto"/>
            </w:tcBorders>
            <w:shd w:val="clear" w:color="auto" w:fill="auto"/>
            <w:vAlign w:val="center"/>
          </w:tcPr>
          <w:p w14:paraId="4D2683CA" w14:textId="3FF1DEB0" w:rsidR="00A46E31" w:rsidRPr="007B3B4F" w:rsidRDefault="00A46E31" w:rsidP="007B3B4F">
            <w:pPr>
              <w:rPr>
                <w:color w:val="FF0000"/>
              </w:rPr>
            </w:pPr>
            <w:r w:rsidRPr="007B3B4F">
              <w:rPr>
                <w:color w:val="FF0000"/>
              </w:rPr>
              <w:t>HRR</w:t>
            </w:r>
          </w:p>
        </w:tc>
        <w:tc>
          <w:tcPr>
            <w:tcW w:w="994" w:type="dxa"/>
            <w:tcBorders>
              <w:top w:val="double" w:sz="4" w:space="0" w:color="auto"/>
            </w:tcBorders>
            <w:shd w:val="clear" w:color="auto" w:fill="auto"/>
            <w:vAlign w:val="center"/>
          </w:tcPr>
          <w:p w14:paraId="599AA7C2" w14:textId="3CF8E698" w:rsidR="00A46E31" w:rsidRPr="007B3B4F" w:rsidRDefault="00A46E31" w:rsidP="007B3B4F">
            <w:pPr>
              <w:rPr>
                <w:color w:val="FF0000"/>
              </w:rPr>
            </w:pPr>
            <w:r w:rsidRPr="007B3B4F">
              <w:rPr>
                <w:color w:val="FF0000"/>
              </w:rPr>
              <w:t>Alle</w:t>
            </w:r>
          </w:p>
        </w:tc>
        <w:tc>
          <w:tcPr>
            <w:tcW w:w="1149" w:type="dxa"/>
            <w:tcBorders>
              <w:top w:val="double" w:sz="4" w:space="0" w:color="auto"/>
            </w:tcBorders>
            <w:shd w:val="clear" w:color="auto" w:fill="auto"/>
            <w:vAlign w:val="center"/>
          </w:tcPr>
          <w:p w14:paraId="1D22B357" w14:textId="00F48BA0" w:rsidR="00A46E31" w:rsidRPr="007B3B4F" w:rsidRDefault="00A46E31" w:rsidP="007B3B4F">
            <w:pPr>
              <w:rPr>
                <w:color w:val="FF0000"/>
              </w:rPr>
            </w:pPr>
            <w:r w:rsidRPr="007B3B4F">
              <w:rPr>
                <w:color w:val="FF0000"/>
              </w:rPr>
              <w:t>0</w:t>
            </w:r>
            <w:r w:rsidR="0046176A">
              <w:rPr>
                <w:color w:val="FF0000"/>
              </w:rPr>
              <w:t>.930</w:t>
            </w:r>
          </w:p>
        </w:tc>
        <w:tc>
          <w:tcPr>
            <w:tcW w:w="1288" w:type="dxa"/>
            <w:tcBorders>
              <w:top w:val="double" w:sz="4" w:space="0" w:color="auto"/>
            </w:tcBorders>
            <w:shd w:val="clear" w:color="auto" w:fill="auto"/>
            <w:vAlign w:val="center"/>
          </w:tcPr>
          <w:p w14:paraId="5746DFBB" w14:textId="7DF2CF2B" w:rsidR="00A46E31" w:rsidRPr="007B3B4F" w:rsidRDefault="00A46E31" w:rsidP="007B3B4F">
            <w:pPr>
              <w:rPr>
                <w:color w:val="FF0000"/>
              </w:rPr>
            </w:pPr>
            <w:r w:rsidRPr="007B3B4F">
              <w:rPr>
                <w:color w:val="FF0000"/>
              </w:rPr>
              <w:t>1.150</w:t>
            </w:r>
          </w:p>
        </w:tc>
        <w:tc>
          <w:tcPr>
            <w:tcW w:w="1418" w:type="dxa"/>
            <w:tcBorders>
              <w:top w:val="double" w:sz="4" w:space="0" w:color="auto"/>
            </w:tcBorders>
            <w:shd w:val="clear" w:color="auto" w:fill="auto"/>
            <w:vAlign w:val="center"/>
          </w:tcPr>
          <w:p w14:paraId="5501DB94" w14:textId="37B5BC45" w:rsidR="00A46E31" w:rsidRPr="007B3B4F" w:rsidRDefault="0046176A" w:rsidP="007B3B4F">
            <w:pPr>
              <w:rPr>
                <w:color w:val="FF0000"/>
              </w:rPr>
            </w:pPr>
            <w:r>
              <w:rPr>
                <w:color w:val="FF0000"/>
              </w:rPr>
              <w:t>220</w:t>
            </w:r>
          </w:p>
        </w:tc>
        <w:tc>
          <w:tcPr>
            <w:tcW w:w="7512" w:type="dxa"/>
            <w:gridSpan w:val="2"/>
            <w:tcBorders>
              <w:top w:val="double" w:sz="4" w:space="0" w:color="auto"/>
            </w:tcBorders>
            <w:shd w:val="clear" w:color="auto" w:fill="auto"/>
            <w:vAlign w:val="center"/>
          </w:tcPr>
          <w:p w14:paraId="2E0E12D5" w14:textId="562D3E60" w:rsidR="00A46E31" w:rsidRPr="007B3B4F" w:rsidRDefault="0046176A" w:rsidP="0046176A">
            <w:pPr>
              <w:rPr>
                <w:color w:val="FF0000"/>
              </w:rPr>
            </w:pPr>
            <w:r>
              <w:rPr>
                <w:color w:val="FF0000"/>
              </w:rPr>
              <w:t xml:space="preserve">                                </w:t>
            </w:r>
            <w:r w:rsidR="00A46E31">
              <w:rPr>
                <w:color w:val="FF0000"/>
              </w:rPr>
              <w:t>Deklaag vervangen</w:t>
            </w:r>
          </w:p>
        </w:tc>
      </w:tr>
      <w:tr w:rsidR="007B3B4F" w:rsidRPr="008B440F" w14:paraId="39E15B64" w14:textId="77777777" w:rsidTr="00B92D1C">
        <w:tc>
          <w:tcPr>
            <w:tcW w:w="915" w:type="dxa"/>
            <w:shd w:val="clear" w:color="auto" w:fill="auto"/>
            <w:vAlign w:val="center"/>
          </w:tcPr>
          <w:p w14:paraId="188B58ED" w14:textId="5AFC4AA0" w:rsidR="007B3B4F" w:rsidRPr="007B3B4F" w:rsidRDefault="007B3B4F" w:rsidP="007B3B4F">
            <w:pPr>
              <w:rPr>
                <w:color w:val="FF0000"/>
              </w:rPr>
            </w:pPr>
            <w:r w:rsidRPr="007B3B4F">
              <w:rPr>
                <w:color w:val="FF0000"/>
              </w:rPr>
              <w:t>A79</w:t>
            </w:r>
          </w:p>
        </w:tc>
        <w:tc>
          <w:tcPr>
            <w:tcW w:w="1007" w:type="dxa"/>
            <w:shd w:val="clear" w:color="auto" w:fill="auto"/>
            <w:vAlign w:val="center"/>
          </w:tcPr>
          <w:p w14:paraId="34DF375E" w14:textId="1BC7BA03" w:rsidR="007B3B4F" w:rsidRPr="007B3B4F" w:rsidRDefault="007B3B4F" w:rsidP="007B3B4F">
            <w:pPr>
              <w:rPr>
                <w:color w:val="FF0000"/>
              </w:rPr>
            </w:pPr>
            <w:r w:rsidRPr="007B3B4F">
              <w:rPr>
                <w:color w:val="FF0000"/>
              </w:rPr>
              <w:t>HRR</w:t>
            </w:r>
          </w:p>
        </w:tc>
        <w:tc>
          <w:tcPr>
            <w:tcW w:w="994" w:type="dxa"/>
            <w:shd w:val="clear" w:color="auto" w:fill="auto"/>
            <w:vAlign w:val="center"/>
          </w:tcPr>
          <w:p w14:paraId="725BDE9F" w14:textId="5837CF6B" w:rsidR="007B3B4F" w:rsidRPr="007B3B4F" w:rsidRDefault="007B3B4F" w:rsidP="007B3B4F">
            <w:pPr>
              <w:rPr>
                <w:color w:val="FF0000"/>
              </w:rPr>
            </w:pPr>
            <w:r w:rsidRPr="007B3B4F">
              <w:rPr>
                <w:color w:val="FF0000"/>
              </w:rPr>
              <w:t>Alle</w:t>
            </w:r>
          </w:p>
        </w:tc>
        <w:tc>
          <w:tcPr>
            <w:tcW w:w="1149" w:type="dxa"/>
            <w:shd w:val="clear" w:color="auto" w:fill="auto"/>
            <w:vAlign w:val="center"/>
          </w:tcPr>
          <w:p w14:paraId="497872EC" w14:textId="701D1CE7" w:rsidR="007B3B4F" w:rsidRPr="007B3B4F" w:rsidRDefault="007B3B4F" w:rsidP="007B3B4F">
            <w:pPr>
              <w:rPr>
                <w:color w:val="FF0000"/>
              </w:rPr>
            </w:pPr>
            <w:r w:rsidRPr="007B3B4F">
              <w:rPr>
                <w:color w:val="FF0000"/>
              </w:rPr>
              <w:t>1.150</w:t>
            </w:r>
          </w:p>
        </w:tc>
        <w:tc>
          <w:tcPr>
            <w:tcW w:w="1288" w:type="dxa"/>
            <w:shd w:val="clear" w:color="auto" w:fill="auto"/>
            <w:vAlign w:val="center"/>
          </w:tcPr>
          <w:p w14:paraId="2CDD96A3" w14:textId="27EAAC60" w:rsidR="007B3B4F" w:rsidRPr="007B3B4F" w:rsidRDefault="007B3B4F" w:rsidP="007B3B4F">
            <w:pPr>
              <w:rPr>
                <w:color w:val="FF0000"/>
              </w:rPr>
            </w:pPr>
            <w:r w:rsidRPr="007B3B4F">
              <w:rPr>
                <w:color w:val="FF0000"/>
              </w:rPr>
              <w:t>2.900</w:t>
            </w:r>
          </w:p>
        </w:tc>
        <w:tc>
          <w:tcPr>
            <w:tcW w:w="1418" w:type="dxa"/>
            <w:shd w:val="clear" w:color="auto" w:fill="auto"/>
            <w:vAlign w:val="center"/>
          </w:tcPr>
          <w:p w14:paraId="4BE8A8F5" w14:textId="70E3AC6C" w:rsidR="007B3B4F" w:rsidRPr="007B3B4F" w:rsidRDefault="007B3B4F" w:rsidP="007B3B4F">
            <w:pPr>
              <w:rPr>
                <w:color w:val="FF0000"/>
              </w:rPr>
            </w:pPr>
            <w:r w:rsidRPr="007B3B4F">
              <w:rPr>
                <w:color w:val="FF0000"/>
              </w:rPr>
              <w:t>850</w:t>
            </w:r>
          </w:p>
        </w:tc>
        <w:tc>
          <w:tcPr>
            <w:tcW w:w="3118" w:type="dxa"/>
            <w:shd w:val="clear" w:color="auto" w:fill="auto"/>
            <w:vAlign w:val="center"/>
          </w:tcPr>
          <w:p w14:paraId="695AAB5C" w14:textId="77777777" w:rsidR="007B3B4F" w:rsidRPr="007B3B4F" w:rsidRDefault="007B3B4F" w:rsidP="007B3B4F">
            <w:pPr>
              <w:rPr>
                <w:color w:val="FF0000"/>
              </w:rPr>
            </w:pPr>
            <w:r w:rsidRPr="007B3B4F">
              <w:rPr>
                <w:color w:val="FF0000"/>
              </w:rPr>
              <w:t>40mm deklaag</w:t>
            </w:r>
          </w:p>
          <w:p w14:paraId="566CD9A3" w14:textId="77777777" w:rsidR="007B3B4F" w:rsidRPr="007B3B4F" w:rsidRDefault="007B3B4F" w:rsidP="007B3B4F">
            <w:pPr>
              <w:rPr>
                <w:color w:val="FF0000"/>
              </w:rPr>
            </w:pPr>
            <w:r w:rsidRPr="007B3B4F">
              <w:rPr>
                <w:color w:val="FF0000"/>
              </w:rPr>
              <w:t>50mm tussenlaag</w:t>
            </w:r>
          </w:p>
          <w:p w14:paraId="696C88D5" w14:textId="28E62DAA" w:rsidR="007B3B4F" w:rsidRPr="007B3B4F" w:rsidRDefault="007B3B4F" w:rsidP="007B3B4F">
            <w:pPr>
              <w:rPr>
                <w:color w:val="FF0000"/>
              </w:rPr>
            </w:pPr>
            <w:r w:rsidRPr="007B3B4F">
              <w:rPr>
                <w:color w:val="FF0000"/>
              </w:rPr>
              <w:t>Profielfrezen 0 – 70 mm</w:t>
            </w:r>
          </w:p>
        </w:tc>
        <w:tc>
          <w:tcPr>
            <w:tcW w:w="4394" w:type="dxa"/>
            <w:shd w:val="clear" w:color="auto" w:fill="auto"/>
            <w:vAlign w:val="center"/>
          </w:tcPr>
          <w:p w14:paraId="2172985E" w14:textId="77777777" w:rsidR="007B3B4F" w:rsidRPr="007B3B4F" w:rsidRDefault="007B3B4F" w:rsidP="007B3B4F">
            <w:pPr>
              <w:rPr>
                <w:color w:val="FF0000"/>
              </w:rPr>
            </w:pPr>
            <w:r w:rsidRPr="007B3B4F">
              <w:rPr>
                <w:color w:val="FF0000"/>
              </w:rPr>
              <w:t>50mm ZOAB 16</w:t>
            </w:r>
          </w:p>
          <w:p w14:paraId="444C1E2C" w14:textId="77777777" w:rsidR="007B3B4F" w:rsidRPr="007B3B4F" w:rsidRDefault="007B3B4F" w:rsidP="007B3B4F">
            <w:pPr>
              <w:rPr>
                <w:color w:val="FF0000"/>
              </w:rPr>
            </w:pPr>
            <w:r w:rsidRPr="007B3B4F">
              <w:rPr>
                <w:color w:val="FF0000"/>
              </w:rPr>
              <w:t>50mm AC 16 Bind TLZ-C</w:t>
            </w:r>
          </w:p>
          <w:p w14:paraId="728A2CB0" w14:textId="372E5786" w:rsidR="007B3B4F" w:rsidRPr="007B3B4F" w:rsidRDefault="007B3B4F" w:rsidP="007B3B4F">
            <w:pPr>
              <w:rPr>
                <w:color w:val="FF0000"/>
                <w:lang w:val="en-US"/>
              </w:rPr>
            </w:pPr>
            <w:r w:rsidRPr="007B3B4F">
              <w:rPr>
                <w:color w:val="FF0000"/>
                <w:lang w:val="en-US"/>
              </w:rPr>
              <w:t>70mm AC 22 Base OL-C</w:t>
            </w:r>
          </w:p>
        </w:tc>
      </w:tr>
      <w:tr w:rsidR="007B3B4F" w:rsidRPr="00F016F3" w14:paraId="19B884D5" w14:textId="77777777" w:rsidTr="00B92D1C">
        <w:tc>
          <w:tcPr>
            <w:tcW w:w="915" w:type="dxa"/>
            <w:shd w:val="clear" w:color="auto" w:fill="auto"/>
            <w:vAlign w:val="center"/>
          </w:tcPr>
          <w:p w14:paraId="157BE41F" w14:textId="07E08BD8" w:rsidR="007B3B4F" w:rsidRPr="007B3B4F" w:rsidRDefault="007B3B4F" w:rsidP="007B3B4F">
            <w:pPr>
              <w:rPr>
                <w:color w:val="FF0000"/>
              </w:rPr>
            </w:pPr>
            <w:r w:rsidRPr="007B3B4F">
              <w:rPr>
                <w:color w:val="FF0000"/>
              </w:rPr>
              <w:t>A79</w:t>
            </w:r>
          </w:p>
        </w:tc>
        <w:tc>
          <w:tcPr>
            <w:tcW w:w="1007" w:type="dxa"/>
            <w:shd w:val="clear" w:color="auto" w:fill="auto"/>
            <w:vAlign w:val="center"/>
          </w:tcPr>
          <w:p w14:paraId="4CEB361A" w14:textId="4C61A0FB" w:rsidR="007B3B4F" w:rsidRPr="007B3B4F" w:rsidRDefault="007B3B4F" w:rsidP="007B3B4F">
            <w:pPr>
              <w:rPr>
                <w:color w:val="FF0000"/>
              </w:rPr>
            </w:pPr>
            <w:r w:rsidRPr="007B3B4F">
              <w:rPr>
                <w:color w:val="FF0000"/>
              </w:rPr>
              <w:t>HRR</w:t>
            </w:r>
          </w:p>
        </w:tc>
        <w:tc>
          <w:tcPr>
            <w:tcW w:w="994" w:type="dxa"/>
            <w:shd w:val="clear" w:color="auto" w:fill="auto"/>
            <w:vAlign w:val="center"/>
          </w:tcPr>
          <w:p w14:paraId="7687702A" w14:textId="586989E9" w:rsidR="007B3B4F" w:rsidRPr="007B3B4F" w:rsidRDefault="007B3B4F" w:rsidP="007B3B4F">
            <w:pPr>
              <w:rPr>
                <w:color w:val="FF0000"/>
              </w:rPr>
            </w:pPr>
            <w:r w:rsidRPr="007B3B4F">
              <w:rPr>
                <w:color w:val="FF0000"/>
              </w:rPr>
              <w:t>Alle</w:t>
            </w:r>
          </w:p>
        </w:tc>
        <w:tc>
          <w:tcPr>
            <w:tcW w:w="1149" w:type="dxa"/>
            <w:shd w:val="clear" w:color="auto" w:fill="auto"/>
            <w:vAlign w:val="center"/>
          </w:tcPr>
          <w:p w14:paraId="44E6EA9A" w14:textId="63DC897B" w:rsidR="007B3B4F" w:rsidRPr="007B3B4F" w:rsidRDefault="007B3B4F" w:rsidP="007B3B4F">
            <w:pPr>
              <w:rPr>
                <w:color w:val="FF0000"/>
              </w:rPr>
            </w:pPr>
            <w:r w:rsidRPr="007B3B4F">
              <w:rPr>
                <w:color w:val="FF0000"/>
              </w:rPr>
              <w:t>2.900</w:t>
            </w:r>
          </w:p>
        </w:tc>
        <w:tc>
          <w:tcPr>
            <w:tcW w:w="1288" w:type="dxa"/>
            <w:shd w:val="clear" w:color="auto" w:fill="auto"/>
            <w:vAlign w:val="center"/>
          </w:tcPr>
          <w:p w14:paraId="69C2ECC9" w14:textId="1E932BB9" w:rsidR="007B3B4F" w:rsidRPr="007B3B4F" w:rsidRDefault="007B3B4F" w:rsidP="007B3B4F">
            <w:pPr>
              <w:rPr>
                <w:color w:val="FF0000"/>
              </w:rPr>
            </w:pPr>
            <w:r w:rsidRPr="007B3B4F">
              <w:rPr>
                <w:color w:val="FF0000"/>
              </w:rPr>
              <w:t>3.025</w:t>
            </w:r>
          </w:p>
        </w:tc>
        <w:tc>
          <w:tcPr>
            <w:tcW w:w="1418" w:type="dxa"/>
            <w:shd w:val="clear" w:color="auto" w:fill="auto"/>
            <w:vAlign w:val="center"/>
          </w:tcPr>
          <w:p w14:paraId="7602C8DD" w14:textId="0F010B3D" w:rsidR="007B3B4F" w:rsidRPr="007B3B4F" w:rsidRDefault="007B3B4F" w:rsidP="007B3B4F">
            <w:pPr>
              <w:rPr>
                <w:color w:val="FF0000"/>
              </w:rPr>
            </w:pPr>
            <w:r w:rsidRPr="007B3B4F">
              <w:rPr>
                <w:color w:val="FF0000"/>
              </w:rPr>
              <w:t>125</w:t>
            </w:r>
          </w:p>
        </w:tc>
        <w:tc>
          <w:tcPr>
            <w:tcW w:w="3118" w:type="dxa"/>
            <w:shd w:val="clear" w:color="auto" w:fill="auto"/>
            <w:vAlign w:val="center"/>
          </w:tcPr>
          <w:p w14:paraId="63E0AB10" w14:textId="3618CB06" w:rsidR="007B3B4F" w:rsidRPr="007B3B4F" w:rsidRDefault="007B3B4F" w:rsidP="007B3B4F">
            <w:pPr>
              <w:rPr>
                <w:color w:val="FF0000"/>
              </w:rPr>
            </w:pPr>
            <w:r w:rsidRPr="007B3B4F">
              <w:rPr>
                <w:color w:val="FF0000"/>
              </w:rPr>
              <w:t>Gem. 215 mm asfalt en gem. 400 mm zand</w:t>
            </w:r>
          </w:p>
        </w:tc>
        <w:tc>
          <w:tcPr>
            <w:tcW w:w="4394" w:type="dxa"/>
            <w:shd w:val="clear" w:color="auto" w:fill="auto"/>
            <w:vAlign w:val="center"/>
          </w:tcPr>
          <w:p w14:paraId="703170EE" w14:textId="77777777" w:rsidR="007B3B4F" w:rsidRPr="007B3B4F" w:rsidRDefault="007B3B4F" w:rsidP="007B3B4F">
            <w:pPr>
              <w:rPr>
                <w:color w:val="FF0000"/>
              </w:rPr>
            </w:pPr>
            <w:r w:rsidRPr="007B3B4F">
              <w:rPr>
                <w:color w:val="FF0000"/>
              </w:rPr>
              <w:t>50mm ZOAB 16</w:t>
            </w:r>
          </w:p>
          <w:p w14:paraId="33C64CCD" w14:textId="77777777" w:rsidR="007B3B4F" w:rsidRPr="007B3B4F" w:rsidRDefault="007B3B4F" w:rsidP="007B3B4F">
            <w:pPr>
              <w:rPr>
                <w:color w:val="FF0000"/>
              </w:rPr>
            </w:pPr>
            <w:r w:rsidRPr="007B3B4F">
              <w:rPr>
                <w:color w:val="FF0000"/>
              </w:rPr>
              <w:t>50mm AC 16 Bind TLZ-C</w:t>
            </w:r>
          </w:p>
          <w:p w14:paraId="597D3581" w14:textId="77777777" w:rsidR="007B3B4F" w:rsidRPr="007B3B4F" w:rsidRDefault="007B3B4F" w:rsidP="007B3B4F">
            <w:pPr>
              <w:rPr>
                <w:color w:val="FF0000"/>
                <w:lang w:val="en-US"/>
              </w:rPr>
            </w:pPr>
            <w:r w:rsidRPr="007B3B4F">
              <w:rPr>
                <w:color w:val="FF0000"/>
                <w:lang w:val="en-US"/>
              </w:rPr>
              <w:t>70mm AC 22 Base OL-C</w:t>
            </w:r>
          </w:p>
          <w:p w14:paraId="786AB90B" w14:textId="77777777" w:rsidR="00B92D1C" w:rsidRDefault="007B3B4F" w:rsidP="007B3B4F">
            <w:pPr>
              <w:rPr>
                <w:color w:val="FF0000"/>
                <w:lang w:val="en-US"/>
              </w:rPr>
            </w:pPr>
            <w:r w:rsidRPr="007B3B4F">
              <w:rPr>
                <w:color w:val="FF0000"/>
                <w:lang w:val="en-US"/>
              </w:rPr>
              <w:t xml:space="preserve">70mm AC 22 Base OL-C </w:t>
            </w:r>
          </w:p>
          <w:p w14:paraId="337A7852" w14:textId="35A0E47F" w:rsidR="007B3B4F" w:rsidRPr="007B3B4F" w:rsidRDefault="007B3B4F" w:rsidP="007B3B4F">
            <w:pPr>
              <w:rPr>
                <w:color w:val="FF0000"/>
                <w:lang w:val="en-US"/>
              </w:rPr>
            </w:pPr>
            <w:r w:rsidRPr="007B3B4F">
              <w:rPr>
                <w:color w:val="FF0000"/>
                <w:lang w:val="en-US"/>
              </w:rPr>
              <w:t>75mm AC 22 Base OL-C</w:t>
            </w:r>
          </w:p>
          <w:p w14:paraId="109AB258" w14:textId="7C66AF30" w:rsidR="007B3B4F" w:rsidRPr="007B3B4F" w:rsidRDefault="007B3B4F" w:rsidP="007B3B4F">
            <w:pPr>
              <w:rPr>
                <w:color w:val="FF0000"/>
              </w:rPr>
            </w:pPr>
            <w:r w:rsidRPr="007B3B4F">
              <w:rPr>
                <w:color w:val="FF0000"/>
                <w:lang w:val="en-US"/>
              </w:rPr>
              <w:t xml:space="preserve">300mm </w:t>
            </w:r>
            <w:proofErr w:type="spellStart"/>
            <w:r w:rsidRPr="007B3B4F">
              <w:rPr>
                <w:color w:val="FF0000"/>
                <w:lang w:val="en-US"/>
              </w:rPr>
              <w:t>hydr</w:t>
            </w:r>
            <w:proofErr w:type="spellEnd"/>
            <w:r w:rsidRPr="007B3B4F">
              <w:rPr>
                <w:color w:val="FF0000"/>
                <w:lang w:val="en-US"/>
              </w:rPr>
              <w:t xml:space="preserve">. </w:t>
            </w:r>
            <w:proofErr w:type="spellStart"/>
            <w:r w:rsidRPr="007B3B4F">
              <w:rPr>
                <w:color w:val="FF0000"/>
                <w:lang w:val="en-US"/>
              </w:rPr>
              <w:t>Mengg</w:t>
            </w:r>
            <w:proofErr w:type="spellEnd"/>
            <w:r w:rsidRPr="007B3B4F">
              <w:rPr>
                <w:color w:val="FF0000"/>
                <w:lang w:val="en-US"/>
              </w:rPr>
              <w:t>.</w:t>
            </w:r>
          </w:p>
        </w:tc>
      </w:tr>
      <w:tr w:rsidR="007B3B4F" w:rsidRPr="00F016F3" w14:paraId="44DFA655" w14:textId="77777777" w:rsidTr="00B92D1C">
        <w:tc>
          <w:tcPr>
            <w:tcW w:w="915" w:type="dxa"/>
            <w:shd w:val="clear" w:color="auto" w:fill="auto"/>
            <w:vAlign w:val="center"/>
          </w:tcPr>
          <w:p w14:paraId="56CC8EF5" w14:textId="0A5BB6A2" w:rsidR="007B3B4F" w:rsidRPr="007B3B4F" w:rsidRDefault="007B3B4F" w:rsidP="007B3B4F">
            <w:pPr>
              <w:rPr>
                <w:color w:val="FF0000"/>
              </w:rPr>
            </w:pPr>
            <w:r w:rsidRPr="007B3B4F">
              <w:rPr>
                <w:color w:val="FF0000"/>
              </w:rPr>
              <w:t>A79</w:t>
            </w:r>
          </w:p>
        </w:tc>
        <w:tc>
          <w:tcPr>
            <w:tcW w:w="1007" w:type="dxa"/>
            <w:shd w:val="clear" w:color="auto" w:fill="auto"/>
            <w:vAlign w:val="center"/>
          </w:tcPr>
          <w:p w14:paraId="009533F6" w14:textId="7B7A116E" w:rsidR="007B3B4F" w:rsidRPr="007B3B4F" w:rsidRDefault="007B3B4F" w:rsidP="007B3B4F">
            <w:pPr>
              <w:rPr>
                <w:color w:val="FF0000"/>
              </w:rPr>
            </w:pPr>
            <w:r w:rsidRPr="007B3B4F">
              <w:rPr>
                <w:color w:val="FF0000"/>
              </w:rPr>
              <w:t>HRR</w:t>
            </w:r>
          </w:p>
        </w:tc>
        <w:tc>
          <w:tcPr>
            <w:tcW w:w="994" w:type="dxa"/>
            <w:shd w:val="clear" w:color="auto" w:fill="auto"/>
            <w:vAlign w:val="center"/>
          </w:tcPr>
          <w:p w14:paraId="76F70781" w14:textId="14FBAC17" w:rsidR="007B3B4F" w:rsidRPr="007B3B4F" w:rsidRDefault="007B3B4F" w:rsidP="007B3B4F">
            <w:pPr>
              <w:rPr>
                <w:color w:val="FF0000"/>
              </w:rPr>
            </w:pPr>
            <w:r w:rsidRPr="007B3B4F">
              <w:rPr>
                <w:color w:val="FF0000"/>
              </w:rPr>
              <w:t>Alle</w:t>
            </w:r>
          </w:p>
        </w:tc>
        <w:tc>
          <w:tcPr>
            <w:tcW w:w="1149" w:type="dxa"/>
            <w:shd w:val="clear" w:color="auto" w:fill="auto"/>
            <w:vAlign w:val="center"/>
          </w:tcPr>
          <w:p w14:paraId="7DE7E755" w14:textId="16059D0A" w:rsidR="007B3B4F" w:rsidRPr="007B3B4F" w:rsidRDefault="007B3B4F" w:rsidP="007B3B4F">
            <w:pPr>
              <w:rPr>
                <w:color w:val="FF0000"/>
              </w:rPr>
            </w:pPr>
            <w:r w:rsidRPr="007B3B4F">
              <w:rPr>
                <w:color w:val="FF0000"/>
              </w:rPr>
              <w:t>3.025</w:t>
            </w:r>
          </w:p>
        </w:tc>
        <w:tc>
          <w:tcPr>
            <w:tcW w:w="1288" w:type="dxa"/>
            <w:shd w:val="clear" w:color="auto" w:fill="auto"/>
            <w:vAlign w:val="center"/>
          </w:tcPr>
          <w:p w14:paraId="44A29CD8" w14:textId="70664253" w:rsidR="007B3B4F" w:rsidRPr="007B3B4F" w:rsidRDefault="007B3B4F" w:rsidP="007B3B4F">
            <w:pPr>
              <w:rPr>
                <w:color w:val="FF0000"/>
              </w:rPr>
            </w:pPr>
            <w:r w:rsidRPr="007B3B4F">
              <w:rPr>
                <w:color w:val="FF0000"/>
              </w:rPr>
              <w:t>3.125</w:t>
            </w:r>
          </w:p>
        </w:tc>
        <w:tc>
          <w:tcPr>
            <w:tcW w:w="1418" w:type="dxa"/>
            <w:shd w:val="clear" w:color="auto" w:fill="auto"/>
            <w:vAlign w:val="center"/>
          </w:tcPr>
          <w:p w14:paraId="2D67D2C7" w14:textId="1E0B651D" w:rsidR="007B3B4F" w:rsidRPr="007B3B4F" w:rsidRDefault="007B3B4F" w:rsidP="007B3B4F">
            <w:pPr>
              <w:rPr>
                <w:color w:val="FF0000"/>
              </w:rPr>
            </w:pPr>
            <w:r w:rsidRPr="007B3B4F">
              <w:rPr>
                <w:color w:val="FF0000"/>
              </w:rPr>
              <w:t>100</w:t>
            </w:r>
          </w:p>
        </w:tc>
        <w:tc>
          <w:tcPr>
            <w:tcW w:w="3118" w:type="dxa"/>
            <w:shd w:val="clear" w:color="auto" w:fill="auto"/>
            <w:vAlign w:val="center"/>
          </w:tcPr>
          <w:p w14:paraId="3632BFDC" w14:textId="77777777" w:rsidR="007B3B4F" w:rsidRPr="007B3B4F" w:rsidRDefault="007B3B4F" w:rsidP="007B3B4F">
            <w:pPr>
              <w:rPr>
                <w:color w:val="FF0000"/>
              </w:rPr>
            </w:pPr>
            <w:r w:rsidRPr="007B3B4F">
              <w:rPr>
                <w:color w:val="FF0000"/>
              </w:rPr>
              <w:t>40mm deklaag</w:t>
            </w:r>
          </w:p>
          <w:p w14:paraId="4589577C" w14:textId="53F728D9" w:rsidR="007B3B4F" w:rsidRPr="007B3B4F" w:rsidRDefault="007B3B4F" w:rsidP="007B3B4F">
            <w:pPr>
              <w:rPr>
                <w:color w:val="FF0000"/>
              </w:rPr>
            </w:pPr>
            <w:r w:rsidRPr="007B3B4F">
              <w:rPr>
                <w:color w:val="FF0000"/>
              </w:rPr>
              <w:t>50mm tussenlaag</w:t>
            </w:r>
          </w:p>
        </w:tc>
        <w:tc>
          <w:tcPr>
            <w:tcW w:w="4394" w:type="dxa"/>
            <w:shd w:val="clear" w:color="auto" w:fill="auto"/>
            <w:vAlign w:val="center"/>
          </w:tcPr>
          <w:p w14:paraId="4BE6E313" w14:textId="77777777" w:rsidR="007B3B4F" w:rsidRPr="007B3B4F" w:rsidRDefault="007B3B4F" w:rsidP="007B3B4F">
            <w:pPr>
              <w:rPr>
                <w:color w:val="FF0000"/>
              </w:rPr>
            </w:pPr>
            <w:r w:rsidRPr="007B3B4F">
              <w:rPr>
                <w:color w:val="FF0000"/>
              </w:rPr>
              <w:t>50mm ZOAB 16</w:t>
            </w:r>
          </w:p>
          <w:p w14:paraId="095CB6DB" w14:textId="73A22C5C" w:rsidR="007B3B4F" w:rsidRPr="007B3B4F" w:rsidRDefault="007B3B4F" w:rsidP="007B3B4F">
            <w:pPr>
              <w:rPr>
                <w:color w:val="FF0000"/>
              </w:rPr>
            </w:pPr>
            <w:r w:rsidRPr="007B3B4F">
              <w:rPr>
                <w:color w:val="FF0000"/>
              </w:rPr>
              <w:t>50mm AC 16 Bind TLZ-C</w:t>
            </w:r>
          </w:p>
        </w:tc>
      </w:tr>
      <w:tr w:rsidR="007B3B4F" w:rsidRPr="00F016F3" w14:paraId="7B0D789C" w14:textId="77777777" w:rsidTr="00B92D1C">
        <w:tc>
          <w:tcPr>
            <w:tcW w:w="915" w:type="dxa"/>
            <w:shd w:val="clear" w:color="auto" w:fill="auto"/>
            <w:vAlign w:val="center"/>
          </w:tcPr>
          <w:p w14:paraId="52FCDC40" w14:textId="2F8CCB2C" w:rsidR="007B3B4F" w:rsidRPr="007B3B4F" w:rsidRDefault="007B3B4F" w:rsidP="007B3B4F">
            <w:pPr>
              <w:rPr>
                <w:color w:val="FF0000"/>
              </w:rPr>
            </w:pPr>
            <w:r w:rsidRPr="007B3B4F">
              <w:rPr>
                <w:color w:val="FF0000"/>
              </w:rPr>
              <w:t>A79</w:t>
            </w:r>
          </w:p>
        </w:tc>
        <w:tc>
          <w:tcPr>
            <w:tcW w:w="1007" w:type="dxa"/>
            <w:shd w:val="clear" w:color="auto" w:fill="auto"/>
            <w:vAlign w:val="center"/>
          </w:tcPr>
          <w:p w14:paraId="499A6721" w14:textId="475B134D" w:rsidR="007B3B4F" w:rsidRPr="007B3B4F" w:rsidRDefault="007B3B4F" w:rsidP="007B3B4F">
            <w:pPr>
              <w:rPr>
                <w:color w:val="FF0000"/>
              </w:rPr>
            </w:pPr>
            <w:r w:rsidRPr="007B3B4F">
              <w:rPr>
                <w:color w:val="FF0000"/>
              </w:rPr>
              <w:t>HRR</w:t>
            </w:r>
          </w:p>
        </w:tc>
        <w:tc>
          <w:tcPr>
            <w:tcW w:w="994" w:type="dxa"/>
            <w:shd w:val="clear" w:color="auto" w:fill="auto"/>
            <w:vAlign w:val="center"/>
          </w:tcPr>
          <w:p w14:paraId="43733BB3" w14:textId="0C005348" w:rsidR="007B3B4F" w:rsidRPr="007B3B4F" w:rsidRDefault="007B3B4F" w:rsidP="007B3B4F">
            <w:pPr>
              <w:rPr>
                <w:color w:val="FF0000"/>
              </w:rPr>
            </w:pPr>
            <w:r w:rsidRPr="007B3B4F">
              <w:rPr>
                <w:color w:val="FF0000"/>
              </w:rPr>
              <w:t>Alle</w:t>
            </w:r>
          </w:p>
        </w:tc>
        <w:tc>
          <w:tcPr>
            <w:tcW w:w="1149" w:type="dxa"/>
            <w:shd w:val="clear" w:color="auto" w:fill="auto"/>
            <w:vAlign w:val="center"/>
          </w:tcPr>
          <w:p w14:paraId="36C60C48" w14:textId="0387B0A0" w:rsidR="007B3B4F" w:rsidRPr="007B3B4F" w:rsidRDefault="007B3B4F" w:rsidP="007B3B4F">
            <w:pPr>
              <w:rPr>
                <w:color w:val="FF0000"/>
              </w:rPr>
            </w:pPr>
            <w:r w:rsidRPr="007B3B4F">
              <w:rPr>
                <w:color w:val="FF0000"/>
              </w:rPr>
              <w:t>3.125</w:t>
            </w:r>
          </w:p>
        </w:tc>
        <w:tc>
          <w:tcPr>
            <w:tcW w:w="1288" w:type="dxa"/>
            <w:shd w:val="clear" w:color="auto" w:fill="auto"/>
            <w:vAlign w:val="center"/>
          </w:tcPr>
          <w:p w14:paraId="66D20038" w14:textId="078F97D6" w:rsidR="007B3B4F" w:rsidRPr="007B3B4F" w:rsidRDefault="007B3B4F" w:rsidP="007B3B4F">
            <w:pPr>
              <w:rPr>
                <w:color w:val="FF0000"/>
              </w:rPr>
            </w:pPr>
            <w:r w:rsidRPr="007B3B4F">
              <w:rPr>
                <w:color w:val="FF0000"/>
              </w:rPr>
              <w:t>3.300</w:t>
            </w:r>
          </w:p>
        </w:tc>
        <w:tc>
          <w:tcPr>
            <w:tcW w:w="1418" w:type="dxa"/>
            <w:shd w:val="clear" w:color="auto" w:fill="auto"/>
            <w:vAlign w:val="center"/>
          </w:tcPr>
          <w:p w14:paraId="215F4AEC" w14:textId="2AC09894" w:rsidR="007B3B4F" w:rsidRPr="007B3B4F" w:rsidRDefault="007B3B4F" w:rsidP="007B3B4F">
            <w:pPr>
              <w:rPr>
                <w:color w:val="FF0000"/>
              </w:rPr>
            </w:pPr>
            <w:r w:rsidRPr="007B3B4F">
              <w:rPr>
                <w:color w:val="FF0000"/>
              </w:rPr>
              <w:t>175</w:t>
            </w:r>
          </w:p>
        </w:tc>
        <w:tc>
          <w:tcPr>
            <w:tcW w:w="3118" w:type="dxa"/>
            <w:shd w:val="clear" w:color="auto" w:fill="auto"/>
            <w:vAlign w:val="center"/>
          </w:tcPr>
          <w:p w14:paraId="39AA2335" w14:textId="77777777" w:rsidR="007B3B4F" w:rsidRPr="007B3B4F" w:rsidRDefault="007B3B4F" w:rsidP="007B3B4F">
            <w:pPr>
              <w:rPr>
                <w:color w:val="FF0000"/>
              </w:rPr>
            </w:pPr>
            <w:r w:rsidRPr="007B3B4F">
              <w:rPr>
                <w:color w:val="FF0000"/>
              </w:rPr>
              <w:t>40mm deklaag</w:t>
            </w:r>
          </w:p>
          <w:p w14:paraId="65586430" w14:textId="4F157FFF" w:rsidR="007B3B4F" w:rsidRPr="007B3B4F" w:rsidRDefault="007B3B4F" w:rsidP="007B3B4F">
            <w:pPr>
              <w:rPr>
                <w:color w:val="FF0000"/>
              </w:rPr>
            </w:pPr>
            <w:r w:rsidRPr="007B3B4F">
              <w:rPr>
                <w:color w:val="FF0000"/>
              </w:rPr>
              <w:t>40mm tussenlaag</w:t>
            </w:r>
          </w:p>
        </w:tc>
        <w:tc>
          <w:tcPr>
            <w:tcW w:w="4394" w:type="dxa"/>
            <w:shd w:val="clear" w:color="auto" w:fill="auto"/>
            <w:vAlign w:val="center"/>
          </w:tcPr>
          <w:p w14:paraId="06DC2804" w14:textId="77777777" w:rsidR="007B3B4F" w:rsidRPr="007B3B4F" w:rsidRDefault="007B3B4F" w:rsidP="007B3B4F">
            <w:pPr>
              <w:rPr>
                <w:color w:val="FF0000"/>
              </w:rPr>
            </w:pPr>
            <w:r w:rsidRPr="007B3B4F">
              <w:rPr>
                <w:color w:val="FF0000"/>
              </w:rPr>
              <w:t>50mm ZOAB 16</w:t>
            </w:r>
          </w:p>
          <w:p w14:paraId="5D4A00CC" w14:textId="46F7D4C7" w:rsidR="007B3B4F" w:rsidRPr="007B3B4F" w:rsidRDefault="007B3B4F" w:rsidP="007B3B4F">
            <w:pPr>
              <w:rPr>
                <w:color w:val="FF0000"/>
              </w:rPr>
            </w:pPr>
            <w:r w:rsidRPr="007B3B4F">
              <w:rPr>
                <w:color w:val="FF0000"/>
              </w:rPr>
              <w:t>70mm AC 22 Bind TLZ-C</w:t>
            </w:r>
          </w:p>
        </w:tc>
      </w:tr>
      <w:tr w:rsidR="007B3B4F" w:rsidRPr="00F016F3" w14:paraId="59E55B7C" w14:textId="77777777" w:rsidTr="00B92D1C">
        <w:tc>
          <w:tcPr>
            <w:tcW w:w="915" w:type="dxa"/>
            <w:shd w:val="clear" w:color="auto" w:fill="auto"/>
            <w:vAlign w:val="center"/>
          </w:tcPr>
          <w:p w14:paraId="4ED8E518" w14:textId="2CAAC065" w:rsidR="007B3B4F" w:rsidRPr="007B3B4F" w:rsidRDefault="007B3B4F" w:rsidP="007B3B4F">
            <w:pPr>
              <w:rPr>
                <w:color w:val="FF0000"/>
              </w:rPr>
            </w:pPr>
            <w:r w:rsidRPr="007B3B4F">
              <w:rPr>
                <w:color w:val="FF0000"/>
              </w:rPr>
              <w:lastRenderedPageBreak/>
              <w:t>A79</w:t>
            </w:r>
          </w:p>
        </w:tc>
        <w:tc>
          <w:tcPr>
            <w:tcW w:w="1007" w:type="dxa"/>
            <w:shd w:val="clear" w:color="auto" w:fill="auto"/>
            <w:vAlign w:val="center"/>
          </w:tcPr>
          <w:p w14:paraId="71D99D43" w14:textId="2DA39DF6" w:rsidR="007B3B4F" w:rsidRPr="007B3B4F" w:rsidRDefault="007B3B4F" w:rsidP="007B3B4F">
            <w:pPr>
              <w:rPr>
                <w:color w:val="FF0000"/>
              </w:rPr>
            </w:pPr>
            <w:r w:rsidRPr="007B3B4F">
              <w:rPr>
                <w:color w:val="FF0000"/>
              </w:rPr>
              <w:t>HRR</w:t>
            </w:r>
          </w:p>
        </w:tc>
        <w:tc>
          <w:tcPr>
            <w:tcW w:w="994" w:type="dxa"/>
            <w:shd w:val="clear" w:color="auto" w:fill="auto"/>
            <w:vAlign w:val="center"/>
          </w:tcPr>
          <w:p w14:paraId="4473017C" w14:textId="78EFB3D7" w:rsidR="007B3B4F" w:rsidRPr="007B3B4F" w:rsidRDefault="007B3B4F" w:rsidP="007B3B4F">
            <w:pPr>
              <w:rPr>
                <w:color w:val="FF0000"/>
              </w:rPr>
            </w:pPr>
            <w:r w:rsidRPr="007B3B4F">
              <w:rPr>
                <w:color w:val="FF0000"/>
              </w:rPr>
              <w:t>Alle</w:t>
            </w:r>
          </w:p>
        </w:tc>
        <w:tc>
          <w:tcPr>
            <w:tcW w:w="1149" w:type="dxa"/>
            <w:shd w:val="clear" w:color="auto" w:fill="auto"/>
            <w:vAlign w:val="center"/>
          </w:tcPr>
          <w:p w14:paraId="0B0CCC7D" w14:textId="1ED33844" w:rsidR="007B3B4F" w:rsidRPr="007B3B4F" w:rsidRDefault="007B3B4F" w:rsidP="007B3B4F">
            <w:pPr>
              <w:rPr>
                <w:color w:val="FF0000"/>
              </w:rPr>
            </w:pPr>
            <w:r w:rsidRPr="007B3B4F">
              <w:rPr>
                <w:color w:val="FF0000"/>
              </w:rPr>
              <w:t>3.300</w:t>
            </w:r>
          </w:p>
        </w:tc>
        <w:tc>
          <w:tcPr>
            <w:tcW w:w="1288" w:type="dxa"/>
            <w:shd w:val="clear" w:color="auto" w:fill="auto"/>
            <w:vAlign w:val="center"/>
          </w:tcPr>
          <w:p w14:paraId="050D941B" w14:textId="2822579B" w:rsidR="007B3B4F" w:rsidRPr="007B3B4F" w:rsidRDefault="007B3B4F" w:rsidP="007B3B4F">
            <w:pPr>
              <w:rPr>
                <w:color w:val="FF0000"/>
              </w:rPr>
            </w:pPr>
            <w:r w:rsidRPr="007B3B4F">
              <w:rPr>
                <w:color w:val="FF0000"/>
              </w:rPr>
              <w:t>4.050</w:t>
            </w:r>
          </w:p>
        </w:tc>
        <w:tc>
          <w:tcPr>
            <w:tcW w:w="1418" w:type="dxa"/>
            <w:shd w:val="clear" w:color="auto" w:fill="auto"/>
            <w:vAlign w:val="center"/>
          </w:tcPr>
          <w:p w14:paraId="74F7883A" w14:textId="4887930D" w:rsidR="007B3B4F" w:rsidRPr="007B3B4F" w:rsidRDefault="007B3B4F" w:rsidP="007B3B4F">
            <w:pPr>
              <w:rPr>
                <w:color w:val="FF0000"/>
              </w:rPr>
            </w:pPr>
            <w:r w:rsidRPr="007B3B4F">
              <w:rPr>
                <w:color w:val="FF0000"/>
              </w:rPr>
              <w:t>750</w:t>
            </w:r>
          </w:p>
        </w:tc>
        <w:tc>
          <w:tcPr>
            <w:tcW w:w="3118" w:type="dxa"/>
            <w:shd w:val="clear" w:color="auto" w:fill="auto"/>
            <w:vAlign w:val="center"/>
          </w:tcPr>
          <w:p w14:paraId="142126FA" w14:textId="77777777" w:rsidR="007B3B4F" w:rsidRPr="007B3B4F" w:rsidRDefault="007B3B4F" w:rsidP="007B3B4F">
            <w:pPr>
              <w:rPr>
                <w:color w:val="FF0000"/>
              </w:rPr>
            </w:pPr>
            <w:r w:rsidRPr="007B3B4F">
              <w:rPr>
                <w:color w:val="FF0000"/>
              </w:rPr>
              <w:t>40mm deklaag</w:t>
            </w:r>
          </w:p>
          <w:p w14:paraId="36B5D2FA" w14:textId="56E102B6" w:rsidR="007B3B4F" w:rsidRPr="007B3B4F" w:rsidRDefault="007B3B4F" w:rsidP="007B3B4F">
            <w:pPr>
              <w:rPr>
                <w:color w:val="FF0000"/>
              </w:rPr>
            </w:pPr>
            <w:r w:rsidRPr="007B3B4F">
              <w:rPr>
                <w:color w:val="FF0000"/>
              </w:rPr>
              <w:t>50mm tussenlaag</w:t>
            </w:r>
          </w:p>
        </w:tc>
        <w:tc>
          <w:tcPr>
            <w:tcW w:w="4394" w:type="dxa"/>
            <w:shd w:val="clear" w:color="auto" w:fill="auto"/>
            <w:vAlign w:val="center"/>
          </w:tcPr>
          <w:p w14:paraId="1131DB4F" w14:textId="77777777" w:rsidR="007B3B4F" w:rsidRPr="007B3B4F" w:rsidRDefault="007B3B4F" w:rsidP="007B3B4F">
            <w:pPr>
              <w:rPr>
                <w:color w:val="FF0000"/>
              </w:rPr>
            </w:pPr>
            <w:r w:rsidRPr="007B3B4F">
              <w:rPr>
                <w:color w:val="FF0000"/>
              </w:rPr>
              <w:t>50mm ZOAB 16</w:t>
            </w:r>
          </w:p>
          <w:p w14:paraId="4F5062A6" w14:textId="40B71B59" w:rsidR="007B3B4F" w:rsidRPr="007B3B4F" w:rsidRDefault="007B3B4F" w:rsidP="007B3B4F">
            <w:pPr>
              <w:rPr>
                <w:color w:val="FF0000"/>
              </w:rPr>
            </w:pPr>
            <w:r w:rsidRPr="007B3B4F">
              <w:rPr>
                <w:color w:val="FF0000"/>
              </w:rPr>
              <w:t>50mm AC 16 Bind TLZ-C</w:t>
            </w:r>
          </w:p>
        </w:tc>
      </w:tr>
      <w:tr w:rsidR="007B3B4F" w:rsidRPr="008B440F" w14:paraId="1E3C3620" w14:textId="77777777" w:rsidTr="00B92D1C">
        <w:tc>
          <w:tcPr>
            <w:tcW w:w="915" w:type="dxa"/>
            <w:shd w:val="clear" w:color="auto" w:fill="auto"/>
            <w:vAlign w:val="center"/>
          </w:tcPr>
          <w:p w14:paraId="4EF39470" w14:textId="4BA10145" w:rsidR="007B3B4F" w:rsidRPr="007B3B4F" w:rsidRDefault="007B3B4F" w:rsidP="007B3B4F">
            <w:pPr>
              <w:rPr>
                <w:color w:val="FF0000"/>
              </w:rPr>
            </w:pPr>
            <w:r w:rsidRPr="007B3B4F">
              <w:rPr>
                <w:color w:val="FF0000"/>
              </w:rPr>
              <w:t>A79</w:t>
            </w:r>
          </w:p>
        </w:tc>
        <w:tc>
          <w:tcPr>
            <w:tcW w:w="1007" w:type="dxa"/>
            <w:shd w:val="clear" w:color="auto" w:fill="auto"/>
            <w:vAlign w:val="center"/>
          </w:tcPr>
          <w:p w14:paraId="71927835" w14:textId="7ABA8908" w:rsidR="007B3B4F" w:rsidRPr="007B3B4F" w:rsidRDefault="007B3B4F" w:rsidP="007B3B4F">
            <w:pPr>
              <w:rPr>
                <w:color w:val="FF0000"/>
              </w:rPr>
            </w:pPr>
            <w:r w:rsidRPr="007B3B4F">
              <w:rPr>
                <w:color w:val="FF0000"/>
              </w:rPr>
              <w:t>HRR</w:t>
            </w:r>
          </w:p>
        </w:tc>
        <w:tc>
          <w:tcPr>
            <w:tcW w:w="994" w:type="dxa"/>
            <w:shd w:val="clear" w:color="auto" w:fill="auto"/>
            <w:vAlign w:val="center"/>
          </w:tcPr>
          <w:p w14:paraId="1B1A7C32" w14:textId="6127F75C" w:rsidR="007B3B4F" w:rsidRPr="007B3B4F" w:rsidRDefault="007B3B4F" w:rsidP="007B3B4F">
            <w:pPr>
              <w:rPr>
                <w:color w:val="FF0000"/>
              </w:rPr>
            </w:pPr>
            <w:r w:rsidRPr="007B3B4F">
              <w:rPr>
                <w:color w:val="FF0000"/>
              </w:rPr>
              <w:t>Alle</w:t>
            </w:r>
          </w:p>
        </w:tc>
        <w:tc>
          <w:tcPr>
            <w:tcW w:w="1149" w:type="dxa"/>
            <w:shd w:val="clear" w:color="auto" w:fill="auto"/>
            <w:vAlign w:val="center"/>
          </w:tcPr>
          <w:p w14:paraId="621B5637" w14:textId="55495D36" w:rsidR="007B3B4F" w:rsidRPr="007B3B4F" w:rsidRDefault="007B3B4F" w:rsidP="007B3B4F">
            <w:pPr>
              <w:rPr>
                <w:color w:val="FF0000"/>
              </w:rPr>
            </w:pPr>
            <w:r w:rsidRPr="007B3B4F">
              <w:rPr>
                <w:color w:val="FF0000"/>
              </w:rPr>
              <w:t>4.050</w:t>
            </w:r>
          </w:p>
        </w:tc>
        <w:tc>
          <w:tcPr>
            <w:tcW w:w="1288" w:type="dxa"/>
            <w:shd w:val="clear" w:color="auto" w:fill="auto"/>
            <w:vAlign w:val="center"/>
          </w:tcPr>
          <w:p w14:paraId="4DC763D5" w14:textId="7A89C3D2" w:rsidR="007B3B4F" w:rsidRPr="007B3B4F" w:rsidRDefault="007B3B4F" w:rsidP="007B3B4F">
            <w:pPr>
              <w:rPr>
                <w:color w:val="FF0000"/>
              </w:rPr>
            </w:pPr>
            <w:r w:rsidRPr="007B3B4F">
              <w:rPr>
                <w:color w:val="FF0000"/>
              </w:rPr>
              <w:t>4.600</w:t>
            </w:r>
          </w:p>
        </w:tc>
        <w:tc>
          <w:tcPr>
            <w:tcW w:w="1418" w:type="dxa"/>
            <w:shd w:val="clear" w:color="auto" w:fill="auto"/>
            <w:vAlign w:val="center"/>
          </w:tcPr>
          <w:p w14:paraId="754DB2C6" w14:textId="122A3C03" w:rsidR="007B3B4F" w:rsidRPr="007B3B4F" w:rsidRDefault="007B3B4F" w:rsidP="007B3B4F">
            <w:pPr>
              <w:rPr>
                <w:color w:val="FF0000"/>
              </w:rPr>
            </w:pPr>
            <w:r w:rsidRPr="007B3B4F">
              <w:rPr>
                <w:color w:val="FF0000"/>
              </w:rPr>
              <w:t>550</w:t>
            </w:r>
          </w:p>
        </w:tc>
        <w:tc>
          <w:tcPr>
            <w:tcW w:w="3118" w:type="dxa"/>
            <w:shd w:val="clear" w:color="auto" w:fill="auto"/>
            <w:vAlign w:val="center"/>
          </w:tcPr>
          <w:p w14:paraId="794D0824" w14:textId="77777777" w:rsidR="007B3B4F" w:rsidRPr="007B3B4F" w:rsidRDefault="007B3B4F" w:rsidP="007B3B4F">
            <w:pPr>
              <w:rPr>
                <w:color w:val="FF0000"/>
              </w:rPr>
            </w:pPr>
            <w:r w:rsidRPr="007B3B4F">
              <w:rPr>
                <w:color w:val="FF0000"/>
              </w:rPr>
              <w:t>40mm deklaag</w:t>
            </w:r>
          </w:p>
          <w:p w14:paraId="12F28E9F" w14:textId="1B3E511B" w:rsidR="007B3B4F" w:rsidRPr="007B3B4F" w:rsidRDefault="007B3B4F" w:rsidP="007B3B4F">
            <w:pPr>
              <w:rPr>
                <w:color w:val="FF0000"/>
              </w:rPr>
            </w:pPr>
            <w:r w:rsidRPr="007B3B4F">
              <w:rPr>
                <w:color w:val="FF0000"/>
              </w:rPr>
              <w:t>120mm tussen-/onderlaag</w:t>
            </w:r>
          </w:p>
        </w:tc>
        <w:tc>
          <w:tcPr>
            <w:tcW w:w="4394" w:type="dxa"/>
            <w:shd w:val="clear" w:color="auto" w:fill="auto"/>
            <w:vAlign w:val="center"/>
          </w:tcPr>
          <w:p w14:paraId="40BA2E62" w14:textId="77777777" w:rsidR="007B3B4F" w:rsidRPr="007B3B4F" w:rsidRDefault="007B3B4F" w:rsidP="007B3B4F">
            <w:pPr>
              <w:rPr>
                <w:color w:val="FF0000"/>
              </w:rPr>
            </w:pPr>
            <w:r w:rsidRPr="007B3B4F">
              <w:rPr>
                <w:color w:val="FF0000"/>
              </w:rPr>
              <w:t>50mm ZOAB 16</w:t>
            </w:r>
          </w:p>
          <w:p w14:paraId="41923A92" w14:textId="77777777" w:rsidR="007B3B4F" w:rsidRPr="007B3B4F" w:rsidRDefault="007B3B4F" w:rsidP="007B3B4F">
            <w:pPr>
              <w:rPr>
                <w:color w:val="FF0000"/>
              </w:rPr>
            </w:pPr>
            <w:r w:rsidRPr="007B3B4F">
              <w:rPr>
                <w:color w:val="FF0000"/>
              </w:rPr>
              <w:t>50mm AC 16 Bind TLZ-C</w:t>
            </w:r>
          </w:p>
          <w:p w14:paraId="104766B7" w14:textId="21DDCC22" w:rsidR="007B3B4F" w:rsidRPr="007B3B4F" w:rsidRDefault="007B3B4F" w:rsidP="007B3B4F">
            <w:pPr>
              <w:rPr>
                <w:color w:val="FF0000"/>
                <w:lang w:val="en-US"/>
              </w:rPr>
            </w:pPr>
            <w:r w:rsidRPr="007B3B4F">
              <w:rPr>
                <w:color w:val="FF0000"/>
                <w:lang w:val="en-US"/>
              </w:rPr>
              <w:t>60mm AC 22 Base OL-C</w:t>
            </w:r>
          </w:p>
        </w:tc>
      </w:tr>
      <w:tr w:rsidR="007B3B4F" w:rsidRPr="008B440F" w14:paraId="4BFF6108" w14:textId="77777777" w:rsidTr="00B92D1C">
        <w:tc>
          <w:tcPr>
            <w:tcW w:w="915" w:type="dxa"/>
            <w:shd w:val="clear" w:color="auto" w:fill="auto"/>
            <w:vAlign w:val="center"/>
          </w:tcPr>
          <w:p w14:paraId="06F53395" w14:textId="54ECE6B4" w:rsidR="007B3B4F" w:rsidRPr="007B3B4F" w:rsidRDefault="007B3B4F" w:rsidP="007B3B4F">
            <w:pPr>
              <w:rPr>
                <w:color w:val="FF0000"/>
              </w:rPr>
            </w:pPr>
            <w:r w:rsidRPr="007B3B4F">
              <w:rPr>
                <w:color w:val="FF0000"/>
              </w:rPr>
              <w:t>A79</w:t>
            </w:r>
          </w:p>
        </w:tc>
        <w:tc>
          <w:tcPr>
            <w:tcW w:w="1007" w:type="dxa"/>
            <w:shd w:val="clear" w:color="auto" w:fill="auto"/>
            <w:vAlign w:val="center"/>
          </w:tcPr>
          <w:p w14:paraId="07C89953" w14:textId="1F5B63A1" w:rsidR="007B3B4F" w:rsidRPr="007B3B4F" w:rsidRDefault="007B3B4F" w:rsidP="007B3B4F">
            <w:pPr>
              <w:rPr>
                <w:color w:val="FF0000"/>
              </w:rPr>
            </w:pPr>
            <w:r w:rsidRPr="007B3B4F">
              <w:rPr>
                <w:color w:val="FF0000"/>
              </w:rPr>
              <w:t>HRR</w:t>
            </w:r>
          </w:p>
        </w:tc>
        <w:tc>
          <w:tcPr>
            <w:tcW w:w="994" w:type="dxa"/>
            <w:shd w:val="clear" w:color="auto" w:fill="auto"/>
            <w:vAlign w:val="center"/>
          </w:tcPr>
          <w:p w14:paraId="35AEAF7D" w14:textId="1009E1F8" w:rsidR="007B3B4F" w:rsidRPr="007B3B4F" w:rsidRDefault="007B3B4F" w:rsidP="007B3B4F">
            <w:pPr>
              <w:rPr>
                <w:color w:val="FF0000"/>
              </w:rPr>
            </w:pPr>
            <w:r w:rsidRPr="007B3B4F">
              <w:rPr>
                <w:color w:val="FF0000"/>
              </w:rPr>
              <w:t>Alle</w:t>
            </w:r>
          </w:p>
        </w:tc>
        <w:tc>
          <w:tcPr>
            <w:tcW w:w="1149" w:type="dxa"/>
            <w:shd w:val="clear" w:color="auto" w:fill="auto"/>
            <w:vAlign w:val="center"/>
          </w:tcPr>
          <w:p w14:paraId="098F19F1" w14:textId="662EAFB2" w:rsidR="007B3B4F" w:rsidRPr="007B3B4F" w:rsidRDefault="007B3B4F" w:rsidP="007B3B4F">
            <w:pPr>
              <w:rPr>
                <w:color w:val="FF0000"/>
              </w:rPr>
            </w:pPr>
            <w:r w:rsidRPr="007B3B4F">
              <w:rPr>
                <w:color w:val="FF0000"/>
              </w:rPr>
              <w:t>4.600</w:t>
            </w:r>
          </w:p>
        </w:tc>
        <w:tc>
          <w:tcPr>
            <w:tcW w:w="1288" w:type="dxa"/>
            <w:shd w:val="clear" w:color="auto" w:fill="auto"/>
            <w:vAlign w:val="center"/>
          </w:tcPr>
          <w:p w14:paraId="51E2E99F" w14:textId="2817403E" w:rsidR="007B3B4F" w:rsidRPr="007B3B4F" w:rsidRDefault="007B3B4F" w:rsidP="007B3B4F">
            <w:pPr>
              <w:rPr>
                <w:color w:val="FF0000"/>
              </w:rPr>
            </w:pPr>
            <w:r w:rsidRPr="007B3B4F">
              <w:rPr>
                <w:color w:val="FF0000"/>
              </w:rPr>
              <w:t>5.175</w:t>
            </w:r>
          </w:p>
        </w:tc>
        <w:tc>
          <w:tcPr>
            <w:tcW w:w="1418" w:type="dxa"/>
            <w:shd w:val="clear" w:color="auto" w:fill="auto"/>
            <w:vAlign w:val="center"/>
          </w:tcPr>
          <w:p w14:paraId="09296603" w14:textId="1F0858AD" w:rsidR="007B3B4F" w:rsidRPr="007B3B4F" w:rsidRDefault="007B3B4F" w:rsidP="007B3B4F">
            <w:pPr>
              <w:rPr>
                <w:color w:val="FF0000"/>
              </w:rPr>
            </w:pPr>
            <w:r w:rsidRPr="007B3B4F">
              <w:rPr>
                <w:color w:val="FF0000"/>
              </w:rPr>
              <w:t>575</w:t>
            </w:r>
          </w:p>
        </w:tc>
        <w:tc>
          <w:tcPr>
            <w:tcW w:w="3118" w:type="dxa"/>
            <w:shd w:val="clear" w:color="auto" w:fill="auto"/>
            <w:vAlign w:val="center"/>
          </w:tcPr>
          <w:p w14:paraId="143B2E20" w14:textId="1E3EA9A2" w:rsidR="007B3B4F" w:rsidRPr="007B3B4F" w:rsidRDefault="007B3B4F" w:rsidP="007B3B4F">
            <w:pPr>
              <w:rPr>
                <w:color w:val="FF0000"/>
              </w:rPr>
            </w:pPr>
            <w:r w:rsidRPr="007B3B4F">
              <w:rPr>
                <w:color w:val="FF0000"/>
              </w:rPr>
              <w:t>270mm huidige asfaltconstructie frezen</w:t>
            </w:r>
          </w:p>
        </w:tc>
        <w:tc>
          <w:tcPr>
            <w:tcW w:w="4394" w:type="dxa"/>
            <w:shd w:val="clear" w:color="auto" w:fill="auto"/>
            <w:vAlign w:val="center"/>
          </w:tcPr>
          <w:p w14:paraId="64FE7BF3" w14:textId="77777777" w:rsidR="007B3B4F" w:rsidRPr="007B3B4F" w:rsidRDefault="007B3B4F" w:rsidP="007B3B4F">
            <w:pPr>
              <w:rPr>
                <w:color w:val="FF0000"/>
              </w:rPr>
            </w:pPr>
            <w:r w:rsidRPr="007B3B4F">
              <w:rPr>
                <w:color w:val="FF0000"/>
              </w:rPr>
              <w:t>50mm ZOAB 16</w:t>
            </w:r>
          </w:p>
          <w:p w14:paraId="11E5F9CA" w14:textId="77777777" w:rsidR="007B3B4F" w:rsidRPr="007B3B4F" w:rsidRDefault="007B3B4F" w:rsidP="007B3B4F">
            <w:pPr>
              <w:rPr>
                <w:color w:val="FF0000"/>
              </w:rPr>
            </w:pPr>
            <w:r w:rsidRPr="007B3B4F">
              <w:rPr>
                <w:color w:val="FF0000"/>
              </w:rPr>
              <w:t>70mm AC 22 Bind TLZ-C</w:t>
            </w:r>
          </w:p>
          <w:p w14:paraId="3EAC6C10" w14:textId="77777777" w:rsidR="007B3B4F" w:rsidRPr="007B3B4F" w:rsidRDefault="007B3B4F" w:rsidP="007B3B4F">
            <w:pPr>
              <w:rPr>
                <w:color w:val="FF0000"/>
                <w:lang w:val="en-US"/>
              </w:rPr>
            </w:pPr>
            <w:r w:rsidRPr="007B3B4F">
              <w:rPr>
                <w:color w:val="FF0000"/>
                <w:lang w:val="en-US"/>
              </w:rPr>
              <w:t>70mm AC 22 Base OL-C</w:t>
            </w:r>
          </w:p>
          <w:p w14:paraId="2F68367F" w14:textId="77BA65B2" w:rsidR="007B3B4F" w:rsidRPr="007B3B4F" w:rsidRDefault="007B3B4F" w:rsidP="007B3B4F">
            <w:pPr>
              <w:rPr>
                <w:color w:val="FF0000"/>
                <w:lang w:val="en-US"/>
              </w:rPr>
            </w:pPr>
            <w:r w:rsidRPr="007B3B4F">
              <w:rPr>
                <w:color w:val="FF0000"/>
                <w:lang w:val="en-US"/>
              </w:rPr>
              <w:t>80mm AC 22 Base OL-C</w:t>
            </w:r>
          </w:p>
        </w:tc>
      </w:tr>
      <w:tr w:rsidR="007B3B4F" w:rsidRPr="00F016F3" w14:paraId="26CB91A2" w14:textId="77777777" w:rsidTr="00B92D1C">
        <w:tc>
          <w:tcPr>
            <w:tcW w:w="915" w:type="dxa"/>
            <w:shd w:val="clear" w:color="auto" w:fill="auto"/>
            <w:vAlign w:val="center"/>
          </w:tcPr>
          <w:p w14:paraId="1F3A4F4B" w14:textId="44DC4D3B" w:rsidR="007B3B4F" w:rsidRPr="007B3B4F" w:rsidRDefault="007B3B4F" w:rsidP="007B3B4F">
            <w:pPr>
              <w:rPr>
                <w:color w:val="FF0000"/>
              </w:rPr>
            </w:pPr>
            <w:r w:rsidRPr="007B3B4F">
              <w:rPr>
                <w:color w:val="FF0000"/>
              </w:rPr>
              <w:t>A79</w:t>
            </w:r>
          </w:p>
        </w:tc>
        <w:tc>
          <w:tcPr>
            <w:tcW w:w="1007" w:type="dxa"/>
            <w:shd w:val="clear" w:color="auto" w:fill="auto"/>
            <w:vAlign w:val="center"/>
          </w:tcPr>
          <w:p w14:paraId="1B00AC7E" w14:textId="528BBC1B" w:rsidR="007B3B4F" w:rsidRPr="007B3B4F" w:rsidRDefault="007B3B4F" w:rsidP="007B3B4F">
            <w:pPr>
              <w:rPr>
                <w:color w:val="FF0000"/>
              </w:rPr>
            </w:pPr>
            <w:r w:rsidRPr="007B3B4F">
              <w:rPr>
                <w:color w:val="FF0000"/>
              </w:rPr>
              <w:t>HRR</w:t>
            </w:r>
          </w:p>
        </w:tc>
        <w:tc>
          <w:tcPr>
            <w:tcW w:w="994" w:type="dxa"/>
            <w:shd w:val="clear" w:color="auto" w:fill="auto"/>
            <w:vAlign w:val="center"/>
          </w:tcPr>
          <w:p w14:paraId="03E612C0" w14:textId="55BC3252" w:rsidR="007B3B4F" w:rsidRPr="007B3B4F" w:rsidRDefault="007B3B4F" w:rsidP="007B3B4F">
            <w:pPr>
              <w:rPr>
                <w:color w:val="FF0000"/>
              </w:rPr>
            </w:pPr>
            <w:r w:rsidRPr="007B3B4F">
              <w:rPr>
                <w:color w:val="FF0000"/>
              </w:rPr>
              <w:t>Alle</w:t>
            </w:r>
          </w:p>
        </w:tc>
        <w:tc>
          <w:tcPr>
            <w:tcW w:w="1149" w:type="dxa"/>
            <w:shd w:val="clear" w:color="auto" w:fill="auto"/>
            <w:vAlign w:val="center"/>
          </w:tcPr>
          <w:p w14:paraId="2C6A1356" w14:textId="2FE35DD0" w:rsidR="007B3B4F" w:rsidRPr="007B3B4F" w:rsidRDefault="007B3B4F" w:rsidP="007B3B4F">
            <w:pPr>
              <w:rPr>
                <w:color w:val="FF0000"/>
              </w:rPr>
            </w:pPr>
            <w:r w:rsidRPr="007B3B4F">
              <w:rPr>
                <w:color w:val="FF0000"/>
              </w:rPr>
              <w:t>5.175</w:t>
            </w:r>
          </w:p>
        </w:tc>
        <w:tc>
          <w:tcPr>
            <w:tcW w:w="1288" w:type="dxa"/>
            <w:shd w:val="clear" w:color="auto" w:fill="auto"/>
            <w:vAlign w:val="center"/>
          </w:tcPr>
          <w:p w14:paraId="7C749DEF" w14:textId="4092CF3A" w:rsidR="007B3B4F" w:rsidRPr="007B3B4F" w:rsidRDefault="007B3B4F" w:rsidP="007B3B4F">
            <w:pPr>
              <w:rPr>
                <w:color w:val="FF0000"/>
              </w:rPr>
            </w:pPr>
            <w:r w:rsidRPr="007B3B4F">
              <w:rPr>
                <w:color w:val="FF0000"/>
              </w:rPr>
              <w:t>6.125</w:t>
            </w:r>
          </w:p>
        </w:tc>
        <w:tc>
          <w:tcPr>
            <w:tcW w:w="1418" w:type="dxa"/>
            <w:shd w:val="clear" w:color="auto" w:fill="auto"/>
            <w:vAlign w:val="center"/>
          </w:tcPr>
          <w:p w14:paraId="20DBD5E8" w14:textId="5B24B5AA" w:rsidR="007B3B4F" w:rsidRPr="007B3B4F" w:rsidRDefault="007B3B4F" w:rsidP="007B3B4F">
            <w:pPr>
              <w:rPr>
                <w:color w:val="FF0000"/>
              </w:rPr>
            </w:pPr>
            <w:r w:rsidRPr="007B3B4F">
              <w:rPr>
                <w:color w:val="FF0000"/>
              </w:rPr>
              <w:t>950</w:t>
            </w:r>
          </w:p>
        </w:tc>
        <w:tc>
          <w:tcPr>
            <w:tcW w:w="3118" w:type="dxa"/>
            <w:shd w:val="clear" w:color="auto" w:fill="auto"/>
            <w:vAlign w:val="center"/>
          </w:tcPr>
          <w:p w14:paraId="2A5A338B" w14:textId="77777777" w:rsidR="007B3B4F" w:rsidRPr="007B3B4F" w:rsidRDefault="007B3B4F" w:rsidP="007B3B4F">
            <w:pPr>
              <w:rPr>
                <w:color w:val="FF0000"/>
              </w:rPr>
            </w:pPr>
            <w:r w:rsidRPr="007B3B4F">
              <w:rPr>
                <w:color w:val="FF0000"/>
              </w:rPr>
              <w:t>40mm deklaag</w:t>
            </w:r>
          </w:p>
          <w:p w14:paraId="0F822763" w14:textId="61782DD7" w:rsidR="007B3B4F" w:rsidRPr="007B3B4F" w:rsidRDefault="007B3B4F" w:rsidP="007B3B4F">
            <w:pPr>
              <w:rPr>
                <w:color w:val="FF0000"/>
              </w:rPr>
            </w:pPr>
            <w:r w:rsidRPr="007B3B4F">
              <w:rPr>
                <w:color w:val="FF0000"/>
              </w:rPr>
              <w:t>50mm tussenlaag</w:t>
            </w:r>
          </w:p>
        </w:tc>
        <w:tc>
          <w:tcPr>
            <w:tcW w:w="4394" w:type="dxa"/>
            <w:shd w:val="clear" w:color="auto" w:fill="auto"/>
            <w:vAlign w:val="center"/>
          </w:tcPr>
          <w:p w14:paraId="5A8382D8" w14:textId="77777777" w:rsidR="007B3B4F" w:rsidRPr="007B3B4F" w:rsidRDefault="007B3B4F" w:rsidP="007B3B4F">
            <w:pPr>
              <w:rPr>
                <w:color w:val="FF0000"/>
              </w:rPr>
            </w:pPr>
            <w:r w:rsidRPr="007B3B4F">
              <w:rPr>
                <w:color w:val="FF0000"/>
              </w:rPr>
              <w:t>50mm ZOAB 16</w:t>
            </w:r>
          </w:p>
          <w:p w14:paraId="685BDA1E" w14:textId="023F8E56" w:rsidR="007B3B4F" w:rsidRPr="007B3B4F" w:rsidRDefault="007B3B4F" w:rsidP="007B3B4F">
            <w:pPr>
              <w:rPr>
                <w:color w:val="FF0000"/>
              </w:rPr>
            </w:pPr>
            <w:r w:rsidRPr="007B3B4F">
              <w:rPr>
                <w:color w:val="FF0000"/>
              </w:rPr>
              <w:t>50mm AC 16 Bind TLZ-C</w:t>
            </w:r>
          </w:p>
        </w:tc>
      </w:tr>
      <w:tr w:rsidR="007B3B4F" w:rsidRPr="008B440F" w14:paraId="34895DB1" w14:textId="77777777" w:rsidTr="00B92D1C">
        <w:tc>
          <w:tcPr>
            <w:tcW w:w="915" w:type="dxa"/>
            <w:shd w:val="clear" w:color="auto" w:fill="auto"/>
            <w:vAlign w:val="center"/>
          </w:tcPr>
          <w:p w14:paraId="6A9EBA6F" w14:textId="5B442200" w:rsidR="007B3B4F" w:rsidRPr="007B3B4F" w:rsidRDefault="007B3B4F" w:rsidP="007B3B4F">
            <w:pPr>
              <w:rPr>
                <w:color w:val="FF0000"/>
              </w:rPr>
            </w:pPr>
            <w:r w:rsidRPr="007B3B4F">
              <w:rPr>
                <w:color w:val="FF0000"/>
              </w:rPr>
              <w:t>A79</w:t>
            </w:r>
          </w:p>
        </w:tc>
        <w:tc>
          <w:tcPr>
            <w:tcW w:w="1007" w:type="dxa"/>
            <w:shd w:val="clear" w:color="auto" w:fill="auto"/>
            <w:vAlign w:val="center"/>
          </w:tcPr>
          <w:p w14:paraId="66631235" w14:textId="5FD95303" w:rsidR="007B3B4F" w:rsidRPr="007B3B4F" w:rsidRDefault="007B3B4F" w:rsidP="007B3B4F">
            <w:pPr>
              <w:rPr>
                <w:color w:val="FF0000"/>
              </w:rPr>
            </w:pPr>
            <w:r w:rsidRPr="007B3B4F">
              <w:rPr>
                <w:color w:val="FF0000"/>
              </w:rPr>
              <w:t>HRR</w:t>
            </w:r>
          </w:p>
        </w:tc>
        <w:tc>
          <w:tcPr>
            <w:tcW w:w="994" w:type="dxa"/>
            <w:shd w:val="clear" w:color="auto" w:fill="auto"/>
            <w:vAlign w:val="center"/>
          </w:tcPr>
          <w:p w14:paraId="01BE6BF3" w14:textId="2F5271FB" w:rsidR="007B3B4F" w:rsidRPr="007B3B4F" w:rsidRDefault="007B3B4F" w:rsidP="007B3B4F">
            <w:pPr>
              <w:rPr>
                <w:color w:val="FF0000"/>
              </w:rPr>
            </w:pPr>
            <w:r w:rsidRPr="007B3B4F">
              <w:rPr>
                <w:color w:val="FF0000"/>
              </w:rPr>
              <w:t>Alle</w:t>
            </w:r>
          </w:p>
        </w:tc>
        <w:tc>
          <w:tcPr>
            <w:tcW w:w="1149" w:type="dxa"/>
            <w:shd w:val="clear" w:color="auto" w:fill="auto"/>
            <w:vAlign w:val="center"/>
          </w:tcPr>
          <w:p w14:paraId="014003F3" w14:textId="08EB8680" w:rsidR="007B3B4F" w:rsidRPr="007B3B4F" w:rsidRDefault="007B3B4F" w:rsidP="007B3B4F">
            <w:pPr>
              <w:rPr>
                <w:color w:val="FF0000"/>
              </w:rPr>
            </w:pPr>
            <w:r w:rsidRPr="007B3B4F">
              <w:rPr>
                <w:color w:val="FF0000"/>
              </w:rPr>
              <w:t>6.125</w:t>
            </w:r>
          </w:p>
        </w:tc>
        <w:tc>
          <w:tcPr>
            <w:tcW w:w="1288" w:type="dxa"/>
            <w:shd w:val="clear" w:color="auto" w:fill="auto"/>
            <w:vAlign w:val="center"/>
          </w:tcPr>
          <w:p w14:paraId="0FE43D60" w14:textId="4E938795" w:rsidR="007B3B4F" w:rsidRPr="007B3B4F" w:rsidRDefault="007B3B4F" w:rsidP="007B3B4F">
            <w:pPr>
              <w:rPr>
                <w:color w:val="FF0000"/>
              </w:rPr>
            </w:pPr>
            <w:r w:rsidRPr="007B3B4F">
              <w:rPr>
                <w:color w:val="FF0000"/>
              </w:rPr>
              <w:t>7.275</w:t>
            </w:r>
          </w:p>
        </w:tc>
        <w:tc>
          <w:tcPr>
            <w:tcW w:w="1418" w:type="dxa"/>
            <w:shd w:val="clear" w:color="auto" w:fill="auto"/>
            <w:vAlign w:val="center"/>
          </w:tcPr>
          <w:p w14:paraId="421349E9" w14:textId="0CC549FB" w:rsidR="007B3B4F" w:rsidRPr="007B3B4F" w:rsidRDefault="007B3B4F" w:rsidP="007B3B4F">
            <w:pPr>
              <w:rPr>
                <w:color w:val="FF0000"/>
              </w:rPr>
            </w:pPr>
            <w:r w:rsidRPr="007B3B4F">
              <w:rPr>
                <w:color w:val="FF0000"/>
              </w:rPr>
              <w:t>1.150**</w:t>
            </w:r>
          </w:p>
        </w:tc>
        <w:tc>
          <w:tcPr>
            <w:tcW w:w="3118" w:type="dxa"/>
            <w:shd w:val="clear" w:color="auto" w:fill="auto"/>
            <w:vAlign w:val="center"/>
          </w:tcPr>
          <w:p w14:paraId="07B3D66A" w14:textId="77777777" w:rsidR="007B3B4F" w:rsidRPr="007B3B4F" w:rsidRDefault="007B3B4F" w:rsidP="007B3B4F">
            <w:pPr>
              <w:rPr>
                <w:color w:val="FF0000"/>
              </w:rPr>
            </w:pPr>
            <w:r w:rsidRPr="007B3B4F">
              <w:rPr>
                <w:color w:val="FF0000"/>
              </w:rPr>
              <w:t>40mm deklaag</w:t>
            </w:r>
          </w:p>
          <w:p w14:paraId="27079A5E" w14:textId="193544C7" w:rsidR="007B3B4F" w:rsidRPr="007B3B4F" w:rsidRDefault="007B3B4F" w:rsidP="007B3B4F">
            <w:pPr>
              <w:rPr>
                <w:color w:val="FF0000"/>
              </w:rPr>
            </w:pPr>
            <w:r w:rsidRPr="007B3B4F">
              <w:rPr>
                <w:color w:val="FF0000"/>
              </w:rPr>
              <w:t>50mm tussenlaag</w:t>
            </w:r>
          </w:p>
        </w:tc>
        <w:tc>
          <w:tcPr>
            <w:tcW w:w="4394" w:type="dxa"/>
            <w:shd w:val="clear" w:color="auto" w:fill="auto"/>
            <w:vAlign w:val="center"/>
          </w:tcPr>
          <w:p w14:paraId="2B9C3679" w14:textId="77777777" w:rsidR="007B3B4F" w:rsidRPr="007B3B4F" w:rsidRDefault="007B3B4F" w:rsidP="007B3B4F">
            <w:pPr>
              <w:rPr>
                <w:color w:val="FF0000"/>
              </w:rPr>
            </w:pPr>
            <w:r w:rsidRPr="007B3B4F">
              <w:rPr>
                <w:color w:val="FF0000"/>
              </w:rPr>
              <w:t>50mm ZOAB 16</w:t>
            </w:r>
          </w:p>
          <w:p w14:paraId="22E291EE" w14:textId="77777777" w:rsidR="007B3B4F" w:rsidRPr="007B3B4F" w:rsidRDefault="007B3B4F" w:rsidP="007B3B4F">
            <w:pPr>
              <w:rPr>
                <w:color w:val="FF0000"/>
              </w:rPr>
            </w:pPr>
            <w:r w:rsidRPr="007B3B4F">
              <w:rPr>
                <w:color w:val="FF0000"/>
              </w:rPr>
              <w:t>60mm AC 22 Bind TLZ-C</w:t>
            </w:r>
          </w:p>
          <w:p w14:paraId="78782752" w14:textId="6905265C" w:rsidR="007B3B4F" w:rsidRPr="007B3B4F" w:rsidRDefault="007B3B4F" w:rsidP="007B3B4F">
            <w:pPr>
              <w:rPr>
                <w:color w:val="FF0000"/>
                <w:lang w:val="en-US"/>
              </w:rPr>
            </w:pPr>
            <w:r w:rsidRPr="007B3B4F">
              <w:rPr>
                <w:color w:val="FF0000"/>
                <w:lang w:val="en-US"/>
              </w:rPr>
              <w:t>60mm AC 22 Base OL-C</w:t>
            </w:r>
          </w:p>
        </w:tc>
      </w:tr>
      <w:tr w:rsidR="007B3B4F" w:rsidRPr="00F016F3" w14:paraId="296BB374" w14:textId="77777777" w:rsidTr="00B92D1C">
        <w:tc>
          <w:tcPr>
            <w:tcW w:w="915" w:type="dxa"/>
            <w:shd w:val="clear" w:color="auto" w:fill="auto"/>
            <w:vAlign w:val="center"/>
          </w:tcPr>
          <w:p w14:paraId="14DC0E2B" w14:textId="059D7B88" w:rsidR="007B3B4F" w:rsidRPr="007B3B4F" w:rsidRDefault="007B3B4F" w:rsidP="007B3B4F">
            <w:pPr>
              <w:rPr>
                <w:color w:val="FF0000"/>
              </w:rPr>
            </w:pPr>
            <w:r w:rsidRPr="007B3B4F">
              <w:rPr>
                <w:color w:val="FF0000"/>
              </w:rPr>
              <w:t>A79</w:t>
            </w:r>
          </w:p>
        </w:tc>
        <w:tc>
          <w:tcPr>
            <w:tcW w:w="1007" w:type="dxa"/>
            <w:shd w:val="clear" w:color="auto" w:fill="auto"/>
            <w:vAlign w:val="center"/>
          </w:tcPr>
          <w:p w14:paraId="59184A4E" w14:textId="0598B74C" w:rsidR="007B3B4F" w:rsidRPr="007B3B4F" w:rsidRDefault="007B3B4F" w:rsidP="007B3B4F">
            <w:pPr>
              <w:rPr>
                <w:color w:val="FF0000"/>
              </w:rPr>
            </w:pPr>
            <w:r w:rsidRPr="007B3B4F">
              <w:rPr>
                <w:color w:val="FF0000"/>
              </w:rPr>
              <w:t>HRR</w:t>
            </w:r>
          </w:p>
        </w:tc>
        <w:tc>
          <w:tcPr>
            <w:tcW w:w="994" w:type="dxa"/>
            <w:shd w:val="clear" w:color="auto" w:fill="auto"/>
            <w:vAlign w:val="center"/>
          </w:tcPr>
          <w:p w14:paraId="13E78581" w14:textId="4EBC9C80" w:rsidR="007B3B4F" w:rsidRPr="007B3B4F" w:rsidRDefault="007B3B4F" w:rsidP="007B3B4F">
            <w:pPr>
              <w:rPr>
                <w:color w:val="FF0000"/>
              </w:rPr>
            </w:pPr>
            <w:r w:rsidRPr="007B3B4F">
              <w:rPr>
                <w:color w:val="FF0000"/>
              </w:rPr>
              <w:t>Alle</w:t>
            </w:r>
          </w:p>
        </w:tc>
        <w:tc>
          <w:tcPr>
            <w:tcW w:w="1149" w:type="dxa"/>
            <w:shd w:val="clear" w:color="auto" w:fill="auto"/>
            <w:vAlign w:val="center"/>
          </w:tcPr>
          <w:p w14:paraId="33F9604F" w14:textId="34CCB5B0" w:rsidR="007B3B4F" w:rsidRPr="007B3B4F" w:rsidRDefault="007B3B4F" w:rsidP="007B3B4F">
            <w:pPr>
              <w:rPr>
                <w:color w:val="FF0000"/>
              </w:rPr>
            </w:pPr>
            <w:r w:rsidRPr="007B3B4F">
              <w:rPr>
                <w:color w:val="FF0000"/>
              </w:rPr>
              <w:t>7.275</w:t>
            </w:r>
          </w:p>
        </w:tc>
        <w:tc>
          <w:tcPr>
            <w:tcW w:w="1288" w:type="dxa"/>
            <w:shd w:val="clear" w:color="auto" w:fill="auto"/>
            <w:vAlign w:val="center"/>
          </w:tcPr>
          <w:p w14:paraId="00F08441" w14:textId="2C62FCF3" w:rsidR="007B3B4F" w:rsidRPr="007B3B4F" w:rsidRDefault="007B3B4F" w:rsidP="007B3B4F">
            <w:pPr>
              <w:rPr>
                <w:color w:val="FF0000"/>
              </w:rPr>
            </w:pPr>
            <w:r w:rsidRPr="007B3B4F">
              <w:rPr>
                <w:color w:val="FF0000"/>
              </w:rPr>
              <w:t>7.925</w:t>
            </w:r>
          </w:p>
        </w:tc>
        <w:tc>
          <w:tcPr>
            <w:tcW w:w="1418" w:type="dxa"/>
            <w:shd w:val="clear" w:color="auto" w:fill="auto"/>
            <w:vAlign w:val="center"/>
          </w:tcPr>
          <w:p w14:paraId="260E6504" w14:textId="6C8ED236" w:rsidR="007B3B4F" w:rsidRPr="007B3B4F" w:rsidRDefault="007B3B4F" w:rsidP="007B3B4F">
            <w:pPr>
              <w:rPr>
                <w:color w:val="FF0000"/>
              </w:rPr>
            </w:pPr>
            <w:r w:rsidRPr="007B3B4F">
              <w:rPr>
                <w:color w:val="FF0000"/>
              </w:rPr>
              <w:t>650</w:t>
            </w:r>
          </w:p>
        </w:tc>
        <w:tc>
          <w:tcPr>
            <w:tcW w:w="3118" w:type="dxa"/>
            <w:shd w:val="clear" w:color="auto" w:fill="auto"/>
            <w:vAlign w:val="center"/>
          </w:tcPr>
          <w:p w14:paraId="3E235CF3" w14:textId="77777777" w:rsidR="007B3B4F" w:rsidRPr="007B3B4F" w:rsidRDefault="007B3B4F" w:rsidP="007B3B4F">
            <w:pPr>
              <w:rPr>
                <w:color w:val="FF0000"/>
              </w:rPr>
            </w:pPr>
            <w:r w:rsidRPr="007B3B4F">
              <w:rPr>
                <w:color w:val="FF0000"/>
              </w:rPr>
              <w:t>40mm deklaag</w:t>
            </w:r>
          </w:p>
          <w:p w14:paraId="48A6888B" w14:textId="6DB1AF84" w:rsidR="007B3B4F" w:rsidRPr="007B3B4F" w:rsidRDefault="007B3B4F" w:rsidP="007B3B4F">
            <w:pPr>
              <w:rPr>
                <w:color w:val="FF0000"/>
              </w:rPr>
            </w:pPr>
            <w:r w:rsidRPr="007B3B4F">
              <w:rPr>
                <w:color w:val="FF0000"/>
              </w:rPr>
              <w:t>50mm tussenlaag</w:t>
            </w:r>
          </w:p>
        </w:tc>
        <w:tc>
          <w:tcPr>
            <w:tcW w:w="4394" w:type="dxa"/>
            <w:shd w:val="clear" w:color="auto" w:fill="auto"/>
            <w:vAlign w:val="center"/>
          </w:tcPr>
          <w:p w14:paraId="54A7419B" w14:textId="77777777" w:rsidR="007B3B4F" w:rsidRPr="007B3B4F" w:rsidRDefault="007B3B4F" w:rsidP="007B3B4F">
            <w:pPr>
              <w:rPr>
                <w:color w:val="FF0000"/>
              </w:rPr>
            </w:pPr>
            <w:r w:rsidRPr="007B3B4F">
              <w:rPr>
                <w:color w:val="FF0000"/>
              </w:rPr>
              <w:t>50mm ZOAB 16</w:t>
            </w:r>
          </w:p>
          <w:p w14:paraId="6BB8BE5C" w14:textId="2F8CAB74" w:rsidR="007B3B4F" w:rsidRPr="007B3B4F" w:rsidRDefault="007B3B4F" w:rsidP="007B3B4F">
            <w:pPr>
              <w:rPr>
                <w:color w:val="FF0000"/>
              </w:rPr>
            </w:pPr>
            <w:r w:rsidRPr="007B3B4F">
              <w:rPr>
                <w:color w:val="FF0000"/>
              </w:rPr>
              <w:t>50mm AC 16 Bind TLZ-C</w:t>
            </w:r>
          </w:p>
        </w:tc>
      </w:tr>
      <w:tr w:rsidR="007B3B4F" w:rsidRPr="008B440F" w14:paraId="644E546F" w14:textId="77777777" w:rsidTr="00B92D1C">
        <w:tc>
          <w:tcPr>
            <w:tcW w:w="915" w:type="dxa"/>
            <w:shd w:val="clear" w:color="auto" w:fill="auto"/>
            <w:vAlign w:val="center"/>
          </w:tcPr>
          <w:p w14:paraId="23D02F80" w14:textId="429A5A4E" w:rsidR="007B3B4F" w:rsidRPr="007B3B4F" w:rsidRDefault="007B3B4F" w:rsidP="007B3B4F">
            <w:pPr>
              <w:rPr>
                <w:color w:val="FF0000"/>
              </w:rPr>
            </w:pPr>
            <w:r w:rsidRPr="007B3B4F">
              <w:rPr>
                <w:color w:val="FF0000"/>
              </w:rPr>
              <w:t>A79</w:t>
            </w:r>
          </w:p>
        </w:tc>
        <w:tc>
          <w:tcPr>
            <w:tcW w:w="1007" w:type="dxa"/>
            <w:shd w:val="clear" w:color="auto" w:fill="auto"/>
            <w:vAlign w:val="center"/>
          </w:tcPr>
          <w:p w14:paraId="04BB0A7C" w14:textId="36874205" w:rsidR="007B3B4F" w:rsidRPr="007B3B4F" w:rsidRDefault="007B3B4F" w:rsidP="007B3B4F">
            <w:pPr>
              <w:rPr>
                <w:color w:val="FF0000"/>
              </w:rPr>
            </w:pPr>
            <w:r w:rsidRPr="007B3B4F">
              <w:rPr>
                <w:color w:val="FF0000"/>
              </w:rPr>
              <w:t>HRR</w:t>
            </w:r>
          </w:p>
        </w:tc>
        <w:tc>
          <w:tcPr>
            <w:tcW w:w="994" w:type="dxa"/>
            <w:shd w:val="clear" w:color="auto" w:fill="auto"/>
            <w:vAlign w:val="center"/>
          </w:tcPr>
          <w:p w14:paraId="168DE761" w14:textId="7DFC91EE" w:rsidR="007B3B4F" w:rsidRPr="007B3B4F" w:rsidRDefault="007B3B4F" w:rsidP="007B3B4F">
            <w:pPr>
              <w:rPr>
                <w:color w:val="FF0000"/>
              </w:rPr>
            </w:pPr>
            <w:r w:rsidRPr="007B3B4F">
              <w:rPr>
                <w:color w:val="FF0000"/>
              </w:rPr>
              <w:t>Alle</w:t>
            </w:r>
          </w:p>
        </w:tc>
        <w:tc>
          <w:tcPr>
            <w:tcW w:w="1149" w:type="dxa"/>
            <w:shd w:val="clear" w:color="auto" w:fill="auto"/>
            <w:vAlign w:val="center"/>
          </w:tcPr>
          <w:p w14:paraId="5CF22DC8" w14:textId="5D7748AD" w:rsidR="007B3B4F" w:rsidRPr="007B3B4F" w:rsidRDefault="007B3B4F" w:rsidP="007B3B4F">
            <w:pPr>
              <w:rPr>
                <w:color w:val="FF0000"/>
              </w:rPr>
            </w:pPr>
            <w:r w:rsidRPr="007B3B4F">
              <w:rPr>
                <w:color w:val="FF0000"/>
              </w:rPr>
              <w:t>7.925</w:t>
            </w:r>
          </w:p>
        </w:tc>
        <w:tc>
          <w:tcPr>
            <w:tcW w:w="1288" w:type="dxa"/>
            <w:shd w:val="clear" w:color="auto" w:fill="auto"/>
            <w:vAlign w:val="center"/>
          </w:tcPr>
          <w:p w14:paraId="51D33EAD" w14:textId="442C005F" w:rsidR="007B3B4F" w:rsidRPr="007B3B4F" w:rsidRDefault="007B3B4F" w:rsidP="007B3B4F">
            <w:pPr>
              <w:rPr>
                <w:color w:val="FF0000"/>
              </w:rPr>
            </w:pPr>
            <w:r w:rsidRPr="007B3B4F">
              <w:rPr>
                <w:color w:val="FF0000"/>
              </w:rPr>
              <w:t>8.500</w:t>
            </w:r>
          </w:p>
        </w:tc>
        <w:tc>
          <w:tcPr>
            <w:tcW w:w="1418" w:type="dxa"/>
            <w:shd w:val="clear" w:color="auto" w:fill="auto"/>
            <w:vAlign w:val="center"/>
          </w:tcPr>
          <w:p w14:paraId="301857B4" w14:textId="67170916" w:rsidR="007B3B4F" w:rsidRPr="007B3B4F" w:rsidRDefault="007B3B4F" w:rsidP="007B3B4F">
            <w:pPr>
              <w:rPr>
                <w:color w:val="FF0000"/>
              </w:rPr>
            </w:pPr>
            <w:r w:rsidRPr="007B3B4F">
              <w:rPr>
                <w:color w:val="FF0000"/>
              </w:rPr>
              <w:t>575</w:t>
            </w:r>
          </w:p>
        </w:tc>
        <w:tc>
          <w:tcPr>
            <w:tcW w:w="3118" w:type="dxa"/>
            <w:shd w:val="clear" w:color="auto" w:fill="auto"/>
            <w:vAlign w:val="center"/>
          </w:tcPr>
          <w:p w14:paraId="30E95A9A" w14:textId="79C48341" w:rsidR="007B3B4F" w:rsidRPr="007B3B4F" w:rsidRDefault="007B3B4F" w:rsidP="007B3B4F">
            <w:pPr>
              <w:rPr>
                <w:color w:val="FF0000"/>
              </w:rPr>
            </w:pPr>
            <w:r w:rsidRPr="007B3B4F">
              <w:rPr>
                <w:color w:val="FF0000"/>
              </w:rPr>
              <w:t>280mm huidige asfaltconstructie frezen</w:t>
            </w:r>
          </w:p>
        </w:tc>
        <w:tc>
          <w:tcPr>
            <w:tcW w:w="4394" w:type="dxa"/>
            <w:shd w:val="clear" w:color="auto" w:fill="auto"/>
            <w:vAlign w:val="center"/>
          </w:tcPr>
          <w:p w14:paraId="02EC54E5" w14:textId="77777777" w:rsidR="007B3B4F" w:rsidRPr="007B3B4F" w:rsidRDefault="007B3B4F" w:rsidP="007B3B4F">
            <w:pPr>
              <w:rPr>
                <w:color w:val="FF0000"/>
              </w:rPr>
            </w:pPr>
            <w:r w:rsidRPr="007B3B4F">
              <w:rPr>
                <w:color w:val="FF0000"/>
              </w:rPr>
              <w:t>50mm ZOAB 16</w:t>
            </w:r>
          </w:p>
          <w:p w14:paraId="3F818778" w14:textId="77777777" w:rsidR="007B3B4F" w:rsidRPr="007B3B4F" w:rsidRDefault="007B3B4F" w:rsidP="007B3B4F">
            <w:pPr>
              <w:rPr>
                <w:color w:val="FF0000"/>
              </w:rPr>
            </w:pPr>
            <w:r w:rsidRPr="007B3B4F">
              <w:rPr>
                <w:color w:val="FF0000"/>
              </w:rPr>
              <w:t>70mm AC 22 Bind TLZ-C</w:t>
            </w:r>
          </w:p>
          <w:p w14:paraId="6736DBDD" w14:textId="77777777" w:rsidR="007B3B4F" w:rsidRPr="007B3B4F" w:rsidRDefault="007B3B4F" w:rsidP="007B3B4F">
            <w:pPr>
              <w:rPr>
                <w:color w:val="FF0000"/>
                <w:lang w:val="en-US"/>
              </w:rPr>
            </w:pPr>
            <w:r w:rsidRPr="007B3B4F">
              <w:rPr>
                <w:color w:val="FF0000"/>
                <w:lang w:val="en-US"/>
              </w:rPr>
              <w:t>80mm AC 22 Base OL-C</w:t>
            </w:r>
          </w:p>
          <w:p w14:paraId="1E84B632" w14:textId="3E9D92E3" w:rsidR="007B3B4F" w:rsidRPr="007B3B4F" w:rsidRDefault="007B3B4F" w:rsidP="007B3B4F">
            <w:pPr>
              <w:rPr>
                <w:color w:val="FF0000"/>
                <w:lang w:val="en-US"/>
              </w:rPr>
            </w:pPr>
            <w:r w:rsidRPr="007B3B4F">
              <w:rPr>
                <w:color w:val="FF0000"/>
                <w:lang w:val="en-US"/>
              </w:rPr>
              <w:t>80mm AC 22 Base OL-C</w:t>
            </w:r>
          </w:p>
        </w:tc>
      </w:tr>
      <w:tr w:rsidR="007B3B4F" w:rsidRPr="00F016F3" w14:paraId="5927965C" w14:textId="77777777" w:rsidTr="00B92D1C">
        <w:tc>
          <w:tcPr>
            <w:tcW w:w="915" w:type="dxa"/>
            <w:shd w:val="clear" w:color="auto" w:fill="auto"/>
            <w:vAlign w:val="center"/>
          </w:tcPr>
          <w:p w14:paraId="2C0A0FFA" w14:textId="3E18F3FE" w:rsidR="007B3B4F" w:rsidRPr="007B3B4F" w:rsidRDefault="007B3B4F" w:rsidP="007B3B4F">
            <w:pPr>
              <w:rPr>
                <w:color w:val="FF0000"/>
              </w:rPr>
            </w:pPr>
            <w:r w:rsidRPr="007B3B4F">
              <w:rPr>
                <w:color w:val="FF0000"/>
              </w:rPr>
              <w:t>A79</w:t>
            </w:r>
          </w:p>
        </w:tc>
        <w:tc>
          <w:tcPr>
            <w:tcW w:w="1007" w:type="dxa"/>
            <w:shd w:val="clear" w:color="auto" w:fill="auto"/>
            <w:vAlign w:val="center"/>
          </w:tcPr>
          <w:p w14:paraId="1913A1A5" w14:textId="5E5535D5" w:rsidR="007B3B4F" w:rsidRPr="007B3B4F" w:rsidRDefault="007B3B4F" w:rsidP="007B3B4F">
            <w:pPr>
              <w:rPr>
                <w:color w:val="FF0000"/>
              </w:rPr>
            </w:pPr>
            <w:r w:rsidRPr="007B3B4F">
              <w:rPr>
                <w:color w:val="FF0000"/>
              </w:rPr>
              <w:t>HRR</w:t>
            </w:r>
          </w:p>
        </w:tc>
        <w:tc>
          <w:tcPr>
            <w:tcW w:w="994" w:type="dxa"/>
            <w:shd w:val="clear" w:color="auto" w:fill="auto"/>
            <w:vAlign w:val="center"/>
          </w:tcPr>
          <w:p w14:paraId="212CF6C8" w14:textId="05FF0F10" w:rsidR="007B3B4F" w:rsidRPr="007B3B4F" w:rsidRDefault="007B3B4F" w:rsidP="007B3B4F">
            <w:pPr>
              <w:rPr>
                <w:color w:val="FF0000"/>
              </w:rPr>
            </w:pPr>
            <w:r w:rsidRPr="007B3B4F">
              <w:rPr>
                <w:color w:val="FF0000"/>
              </w:rPr>
              <w:t>Alle</w:t>
            </w:r>
          </w:p>
        </w:tc>
        <w:tc>
          <w:tcPr>
            <w:tcW w:w="1149" w:type="dxa"/>
            <w:shd w:val="clear" w:color="auto" w:fill="auto"/>
            <w:vAlign w:val="center"/>
          </w:tcPr>
          <w:p w14:paraId="55042734" w14:textId="24F194C2" w:rsidR="007B3B4F" w:rsidRPr="007B3B4F" w:rsidRDefault="007B3B4F" w:rsidP="007B3B4F">
            <w:pPr>
              <w:rPr>
                <w:color w:val="FF0000"/>
              </w:rPr>
            </w:pPr>
            <w:r w:rsidRPr="007B3B4F">
              <w:rPr>
                <w:color w:val="FF0000"/>
              </w:rPr>
              <w:t>8.500</w:t>
            </w:r>
          </w:p>
        </w:tc>
        <w:tc>
          <w:tcPr>
            <w:tcW w:w="1288" w:type="dxa"/>
            <w:shd w:val="clear" w:color="auto" w:fill="auto"/>
            <w:vAlign w:val="center"/>
          </w:tcPr>
          <w:p w14:paraId="1B60D9D9" w14:textId="62E495F0" w:rsidR="007B3B4F" w:rsidRPr="007B3B4F" w:rsidRDefault="007B3B4F" w:rsidP="007B3B4F">
            <w:pPr>
              <w:rPr>
                <w:color w:val="FF0000"/>
              </w:rPr>
            </w:pPr>
            <w:r w:rsidRPr="007B3B4F">
              <w:rPr>
                <w:color w:val="FF0000"/>
              </w:rPr>
              <w:t>8.700</w:t>
            </w:r>
          </w:p>
        </w:tc>
        <w:tc>
          <w:tcPr>
            <w:tcW w:w="1418" w:type="dxa"/>
            <w:shd w:val="clear" w:color="auto" w:fill="auto"/>
            <w:vAlign w:val="center"/>
          </w:tcPr>
          <w:p w14:paraId="6D921925" w14:textId="7659129E" w:rsidR="007B3B4F" w:rsidRPr="007B3B4F" w:rsidRDefault="007B3B4F" w:rsidP="007B3B4F">
            <w:pPr>
              <w:rPr>
                <w:color w:val="FF0000"/>
              </w:rPr>
            </w:pPr>
            <w:r w:rsidRPr="007B3B4F">
              <w:rPr>
                <w:color w:val="FF0000"/>
              </w:rPr>
              <w:t>200</w:t>
            </w:r>
          </w:p>
        </w:tc>
        <w:tc>
          <w:tcPr>
            <w:tcW w:w="3118" w:type="dxa"/>
            <w:shd w:val="clear" w:color="auto" w:fill="auto"/>
            <w:vAlign w:val="center"/>
          </w:tcPr>
          <w:p w14:paraId="522C2FF5" w14:textId="77777777" w:rsidR="007B3B4F" w:rsidRPr="007B3B4F" w:rsidRDefault="007B3B4F" w:rsidP="007B3B4F">
            <w:pPr>
              <w:rPr>
                <w:color w:val="FF0000"/>
              </w:rPr>
            </w:pPr>
            <w:r w:rsidRPr="007B3B4F">
              <w:rPr>
                <w:color w:val="FF0000"/>
              </w:rPr>
              <w:t>40mm deklaag</w:t>
            </w:r>
          </w:p>
          <w:p w14:paraId="39BAADA0" w14:textId="0438ADE3" w:rsidR="007B3B4F" w:rsidRPr="007B3B4F" w:rsidRDefault="007B3B4F" w:rsidP="007B3B4F">
            <w:pPr>
              <w:rPr>
                <w:color w:val="FF0000"/>
              </w:rPr>
            </w:pPr>
            <w:r w:rsidRPr="007B3B4F">
              <w:rPr>
                <w:color w:val="FF0000"/>
              </w:rPr>
              <w:t>50mm tussenlaag</w:t>
            </w:r>
          </w:p>
        </w:tc>
        <w:tc>
          <w:tcPr>
            <w:tcW w:w="4394" w:type="dxa"/>
            <w:shd w:val="clear" w:color="auto" w:fill="auto"/>
            <w:vAlign w:val="center"/>
          </w:tcPr>
          <w:p w14:paraId="0D7395D0" w14:textId="77777777" w:rsidR="007B3B4F" w:rsidRPr="007B3B4F" w:rsidRDefault="007B3B4F" w:rsidP="007B3B4F">
            <w:pPr>
              <w:rPr>
                <w:color w:val="FF0000"/>
              </w:rPr>
            </w:pPr>
            <w:r w:rsidRPr="007B3B4F">
              <w:rPr>
                <w:color w:val="FF0000"/>
              </w:rPr>
              <w:t>50mm ZOAB 16</w:t>
            </w:r>
          </w:p>
          <w:p w14:paraId="2890E17F" w14:textId="264716D1" w:rsidR="007B3B4F" w:rsidRPr="007B3B4F" w:rsidRDefault="007B3B4F" w:rsidP="007B3B4F">
            <w:pPr>
              <w:rPr>
                <w:color w:val="FF0000"/>
              </w:rPr>
            </w:pPr>
            <w:r w:rsidRPr="007B3B4F">
              <w:rPr>
                <w:color w:val="FF0000"/>
              </w:rPr>
              <w:t>50mm AC 16 Bind TLZ-C</w:t>
            </w:r>
          </w:p>
        </w:tc>
      </w:tr>
      <w:tr w:rsidR="007B3B4F" w:rsidRPr="008B440F" w14:paraId="5A1A2CD1" w14:textId="77777777" w:rsidTr="00B92D1C">
        <w:tc>
          <w:tcPr>
            <w:tcW w:w="915" w:type="dxa"/>
            <w:shd w:val="clear" w:color="auto" w:fill="auto"/>
            <w:vAlign w:val="center"/>
          </w:tcPr>
          <w:p w14:paraId="5EC01D5D" w14:textId="104329FE" w:rsidR="007B3B4F" w:rsidRPr="007B3B4F" w:rsidRDefault="007B3B4F" w:rsidP="007B3B4F">
            <w:pPr>
              <w:rPr>
                <w:color w:val="FF0000"/>
              </w:rPr>
            </w:pPr>
            <w:r w:rsidRPr="007B3B4F">
              <w:rPr>
                <w:color w:val="FF0000"/>
              </w:rPr>
              <w:t>A79</w:t>
            </w:r>
          </w:p>
        </w:tc>
        <w:tc>
          <w:tcPr>
            <w:tcW w:w="1007" w:type="dxa"/>
            <w:shd w:val="clear" w:color="auto" w:fill="auto"/>
            <w:vAlign w:val="center"/>
          </w:tcPr>
          <w:p w14:paraId="0B335FBD" w14:textId="7BAEB57C" w:rsidR="007B3B4F" w:rsidRPr="007B3B4F" w:rsidRDefault="007B3B4F" w:rsidP="007B3B4F">
            <w:pPr>
              <w:rPr>
                <w:color w:val="FF0000"/>
              </w:rPr>
            </w:pPr>
            <w:r w:rsidRPr="007B3B4F">
              <w:rPr>
                <w:color w:val="FF0000"/>
              </w:rPr>
              <w:t>HRR</w:t>
            </w:r>
          </w:p>
        </w:tc>
        <w:tc>
          <w:tcPr>
            <w:tcW w:w="994" w:type="dxa"/>
            <w:shd w:val="clear" w:color="auto" w:fill="auto"/>
            <w:vAlign w:val="center"/>
          </w:tcPr>
          <w:p w14:paraId="4CEC9F2A" w14:textId="7875496F" w:rsidR="007B3B4F" w:rsidRPr="007B3B4F" w:rsidRDefault="007B3B4F" w:rsidP="007B3B4F">
            <w:pPr>
              <w:rPr>
                <w:color w:val="FF0000"/>
              </w:rPr>
            </w:pPr>
            <w:r w:rsidRPr="007B3B4F">
              <w:rPr>
                <w:color w:val="FF0000"/>
              </w:rPr>
              <w:t>2RR</w:t>
            </w:r>
          </w:p>
        </w:tc>
        <w:tc>
          <w:tcPr>
            <w:tcW w:w="1149" w:type="dxa"/>
            <w:shd w:val="clear" w:color="auto" w:fill="auto"/>
            <w:vAlign w:val="center"/>
          </w:tcPr>
          <w:p w14:paraId="2CA2EF5E" w14:textId="468F1D09" w:rsidR="007B3B4F" w:rsidRPr="007B3B4F" w:rsidRDefault="007B3B4F" w:rsidP="007B3B4F">
            <w:pPr>
              <w:rPr>
                <w:color w:val="FF0000"/>
              </w:rPr>
            </w:pPr>
            <w:r w:rsidRPr="007B3B4F">
              <w:rPr>
                <w:color w:val="FF0000"/>
              </w:rPr>
              <w:t>8.700</w:t>
            </w:r>
          </w:p>
        </w:tc>
        <w:tc>
          <w:tcPr>
            <w:tcW w:w="1288" w:type="dxa"/>
            <w:shd w:val="clear" w:color="auto" w:fill="auto"/>
            <w:vAlign w:val="center"/>
          </w:tcPr>
          <w:p w14:paraId="01C5AC37" w14:textId="7B59C9E4" w:rsidR="007B3B4F" w:rsidRPr="007B3B4F" w:rsidRDefault="007B3B4F" w:rsidP="007B3B4F">
            <w:pPr>
              <w:rPr>
                <w:color w:val="FF0000"/>
              </w:rPr>
            </w:pPr>
            <w:r w:rsidRPr="007B3B4F">
              <w:rPr>
                <w:color w:val="FF0000"/>
              </w:rPr>
              <w:t>8.850</w:t>
            </w:r>
          </w:p>
        </w:tc>
        <w:tc>
          <w:tcPr>
            <w:tcW w:w="1418" w:type="dxa"/>
            <w:shd w:val="clear" w:color="auto" w:fill="auto"/>
            <w:vAlign w:val="center"/>
          </w:tcPr>
          <w:p w14:paraId="176C5CE6" w14:textId="3EA3380C" w:rsidR="007B3B4F" w:rsidRPr="007B3B4F" w:rsidRDefault="007B3B4F" w:rsidP="007B3B4F">
            <w:pPr>
              <w:rPr>
                <w:color w:val="FF0000"/>
              </w:rPr>
            </w:pPr>
            <w:r w:rsidRPr="007B3B4F">
              <w:rPr>
                <w:color w:val="FF0000"/>
              </w:rPr>
              <w:t>150</w:t>
            </w:r>
          </w:p>
        </w:tc>
        <w:tc>
          <w:tcPr>
            <w:tcW w:w="3118" w:type="dxa"/>
            <w:shd w:val="clear" w:color="auto" w:fill="auto"/>
            <w:vAlign w:val="center"/>
          </w:tcPr>
          <w:p w14:paraId="3334AFC3" w14:textId="16AA06E5" w:rsidR="007B3B4F" w:rsidRPr="007B3B4F" w:rsidRDefault="007B3B4F" w:rsidP="007B3B4F">
            <w:pPr>
              <w:rPr>
                <w:color w:val="FF0000"/>
              </w:rPr>
            </w:pPr>
            <w:r w:rsidRPr="007B3B4F">
              <w:rPr>
                <w:color w:val="FF0000"/>
              </w:rPr>
              <w:t>260mm huidige asfaltconstructie frezen</w:t>
            </w:r>
          </w:p>
        </w:tc>
        <w:tc>
          <w:tcPr>
            <w:tcW w:w="4394" w:type="dxa"/>
            <w:shd w:val="clear" w:color="auto" w:fill="auto"/>
            <w:vAlign w:val="center"/>
          </w:tcPr>
          <w:p w14:paraId="13D72D33" w14:textId="77777777" w:rsidR="007B3B4F" w:rsidRPr="007B3B4F" w:rsidRDefault="007B3B4F" w:rsidP="007B3B4F">
            <w:pPr>
              <w:rPr>
                <w:color w:val="FF0000"/>
              </w:rPr>
            </w:pPr>
            <w:r w:rsidRPr="007B3B4F">
              <w:rPr>
                <w:color w:val="FF0000"/>
              </w:rPr>
              <w:t>50mm ZOAB 16</w:t>
            </w:r>
          </w:p>
          <w:p w14:paraId="40EDC53C" w14:textId="77777777" w:rsidR="007B3B4F" w:rsidRPr="007B3B4F" w:rsidRDefault="007B3B4F" w:rsidP="007B3B4F">
            <w:pPr>
              <w:rPr>
                <w:color w:val="FF0000"/>
              </w:rPr>
            </w:pPr>
            <w:r w:rsidRPr="007B3B4F">
              <w:rPr>
                <w:color w:val="FF0000"/>
              </w:rPr>
              <w:t>60mm AC 22 Bind TLZ-C</w:t>
            </w:r>
          </w:p>
          <w:p w14:paraId="7CB4621D" w14:textId="77777777" w:rsidR="007B3B4F" w:rsidRPr="007B3B4F" w:rsidRDefault="007B3B4F" w:rsidP="007B3B4F">
            <w:pPr>
              <w:rPr>
                <w:color w:val="FF0000"/>
                <w:lang w:val="en-US"/>
              </w:rPr>
            </w:pPr>
            <w:r w:rsidRPr="007B3B4F">
              <w:rPr>
                <w:color w:val="FF0000"/>
                <w:lang w:val="en-US"/>
              </w:rPr>
              <w:t>70mm AC 22 Base OL-C</w:t>
            </w:r>
          </w:p>
          <w:p w14:paraId="3BE1A23F" w14:textId="2F24F224" w:rsidR="007B3B4F" w:rsidRPr="007B3B4F" w:rsidRDefault="007B3B4F" w:rsidP="007B3B4F">
            <w:pPr>
              <w:rPr>
                <w:color w:val="FF0000"/>
                <w:lang w:val="en-US"/>
              </w:rPr>
            </w:pPr>
            <w:r w:rsidRPr="007B3B4F">
              <w:rPr>
                <w:color w:val="FF0000"/>
                <w:lang w:val="en-US"/>
              </w:rPr>
              <w:t>80mm AC 22 Base OL-C</w:t>
            </w:r>
          </w:p>
        </w:tc>
      </w:tr>
      <w:tr w:rsidR="007B3B4F" w:rsidRPr="00F016F3" w14:paraId="267D9E80" w14:textId="77777777" w:rsidTr="00B92D1C">
        <w:tc>
          <w:tcPr>
            <w:tcW w:w="915" w:type="dxa"/>
            <w:shd w:val="clear" w:color="auto" w:fill="auto"/>
            <w:vAlign w:val="center"/>
          </w:tcPr>
          <w:p w14:paraId="39363747" w14:textId="376A0F71" w:rsidR="007B3B4F" w:rsidRPr="007B3B4F" w:rsidRDefault="007B3B4F" w:rsidP="007B3B4F">
            <w:pPr>
              <w:rPr>
                <w:color w:val="FF0000"/>
              </w:rPr>
            </w:pPr>
            <w:r w:rsidRPr="007B3B4F">
              <w:rPr>
                <w:color w:val="FF0000"/>
              </w:rPr>
              <w:t>A79</w:t>
            </w:r>
          </w:p>
        </w:tc>
        <w:tc>
          <w:tcPr>
            <w:tcW w:w="1007" w:type="dxa"/>
            <w:shd w:val="clear" w:color="auto" w:fill="auto"/>
            <w:vAlign w:val="center"/>
          </w:tcPr>
          <w:p w14:paraId="6FF3611A" w14:textId="7ADF3D03" w:rsidR="007B3B4F" w:rsidRPr="007B3B4F" w:rsidRDefault="007B3B4F" w:rsidP="007B3B4F">
            <w:pPr>
              <w:rPr>
                <w:color w:val="FF0000"/>
              </w:rPr>
            </w:pPr>
            <w:r w:rsidRPr="007B3B4F">
              <w:rPr>
                <w:color w:val="FF0000"/>
              </w:rPr>
              <w:t>HRR</w:t>
            </w:r>
          </w:p>
        </w:tc>
        <w:tc>
          <w:tcPr>
            <w:tcW w:w="994" w:type="dxa"/>
            <w:shd w:val="clear" w:color="auto" w:fill="auto"/>
            <w:vAlign w:val="center"/>
          </w:tcPr>
          <w:p w14:paraId="66E11921" w14:textId="6134898F" w:rsidR="007B3B4F" w:rsidRPr="007B3B4F" w:rsidRDefault="007B3B4F" w:rsidP="007B3B4F">
            <w:pPr>
              <w:rPr>
                <w:color w:val="FF0000"/>
              </w:rPr>
            </w:pPr>
            <w:r w:rsidRPr="007B3B4F">
              <w:rPr>
                <w:color w:val="FF0000"/>
              </w:rPr>
              <w:t>2RR</w:t>
            </w:r>
          </w:p>
        </w:tc>
        <w:tc>
          <w:tcPr>
            <w:tcW w:w="1149" w:type="dxa"/>
            <w:shd w:val="clear" w:color="auto" w:fill="auto"/>
            <w:vAlign w:val="center"/>
          </w:tcPr>
          <w:p w14:paraId="648DFC66" w14:textId="378E1B53" w:rsidR="007B3B4F" w:rsidRPr="007B3B4F" w:rsidRDefault="007B3B4F" w:rsidP="007B3B4F">
            <w:pPr>
              <w:rPr>
                <w:color w:val="FF0000"/>
              </w:rPr>
            </w:pPr>
            <w:r w:rsidRPr="007B3B4F">
              <w:rPr>
                <w:color w:val="FF0000"/>
              </w:rPr>
              <w:t>8.850</w:t>
            </w:r>
          </w:p>
        </w:tc>
        <w:tc>
          <w:tcPr>
            <w:tcW w:w="1288" w:type="dxa"/>
            <w:shd w:val="clear" w:color="auto" w:fill="auto"/>
            <w:vAlign w:val="center"/>
          </w:tcPr>
          <w:p w14:paraId="3618C719" w14:textId="61BB19F7" w:rsidR="007B3B4F" w:rsidRPr="007B3B4F" w:rsidRDefault="007B3B4F" w:rsidP="007B3B4F">
            <w:pPr>
              <w:rPr>
                <w:color w:val="FF0000"/>
              </w:rPr>
            </w:pPr>
            <w:r w:rsidRPr="007B3B4F">
              <w:rPr>
                <w:color w:val="FF0000"/>
              </w:rPr>
              <w:t>9.450</w:t>
            </w:r>
          </w:p>
        </w:tc>
        <w:tc>
          <w:tcPr>
            <w:tcW w:w="1418" w:type="dxa"/>
            <w:shd w:val="clear" w:color="auto" w:fill="auto"/>
            <w:vAlign w:val="center"/>
          </w:tcPr>
          <w:p w14:paraId="6F9ACF17" w14:textId="61DFF843" w:rsidR="007B3B4F" w:rsidRPr="007B3B4F" w:rsidRDefault="007B3B4F" w:rsidP="007B3B4F">
            <w:pPr>
              <w:rPr>
                <w:color w:val="FF0000"/>
              </w:rPr>
            </w:pPr>
            <w:r w:rsidRPr="007B3B4F">
              <w:rPr>
                <w:color w:val="FF0000"/>
              </w:rPr>
              <w:t>600</w:t>
            </w:r>
          </w:p>
        </w:tc>
        <w:tc>
          <w:tcPr>
            <w:tcW w:w="3118" w:type="dxa"/>
            <w:shd w:val="clear" w:color="auto" w:fill="auto"/>
            <w:vAlign w:val="center"/>
          </w:tcPr>
          <w:p w14:paraId="684412E1" w14:textId="77777777" w:rsidR="007B3B4F" w:rsidRPr="007B3B4F" w:rsidRDefault="007B3B4F" w:rsidP="007B3B4F">
            <w:pPr>
              <w:rPr>
                <w:color w:val="FF0000"/>
              </w:rPr>
            </w:pPr>
            <w:r w:rsidRPr="007B3B4F">
              <w:rPr>
                <w:color w:val="FF0000"/>
              </w:rPr>
              <w:t>40mm deklaag</w:t>
            </w:r>
          </w:p>
          <w:p w14:paraId="3953BF91" w14:textId="16953B33" w:rsidR="007B3B4F" w:rsidRPr="007B3B4F" w:rsidRDefault="007B3B4F" w:rsidP="007B3B4F">
            <w:pPr>
              <w:rPr>
                <w:color w:val="FF0000"/>
              </w:rPr>
            </w:pPr>
            <w:r w:rsidRPr="007B3B4F">
              <w:rPr>
                <w:color w:val="FF0000"/>
              </w:rPr>
              <w:t>50mm tussenlaag</w:t>
            </w:r>
          </w:p>
        </w:tc>
        <w:tc>
          <w:tcPr>
            <w:tcW w:w="4394" w:type="dxa"/>
            <w:shd w:val="clear" w:color="auto" w:fill="auto"/>
            <w:vAlign w:val="center"/>
          </w:tcPr>
          <w:p w14:paraId="760CD7DC" w14:textId="77777777" w:rsidR="007B3B4F" w:rsidRPr="007B3B4F" w:rsidRDefault="007B3B4F" w:rsidP="007B3B4F">
            <w:pPr>
              <w:rPr>
                <w:color w:val="FF0000"/>
              </w:rPr>
            </w:pPr>
            <w:r w:rsidRPr="007B3B4F">
              <w:rPr>
                <w:color w:val="FF0000"/>
              </w:rPr>
              <w:t>50mm ZOAB 16</w:t>
            </w:r>
          </w:p>
          <w:p w14:paraId="705275C9" w14:textId="65C205EF" w:rsidR="007B3B4F" w:rsidRPr="007B3B4F" w:rsidRDefault="007B3B4F" w:rsidP="007B3B4F">
            <w:pPr>
              <w:rPr>
                <w:color w:val="FF0000"/>
              </w:rPr>
            </w:pPr>
            <w:r w:rsidRPr="007B3B4F">
              <w:rPr>
                <w:color w:val="FF0000"/>
              </w:rPr>
              <w:t>50mm AC 16 Bind TLZ-C</w:t>
            </w:r>
          </w:p>
        </w:tc>
      </w:tr>
      <w:tr w:rsidR="007B3B4F" w:rsidRPr="008B440F" w14:paraId="1F20F1A3" w14:textId="77777777" w:rsidTr="00B92D1C">
        <w:tc>
          <w:tcPr>
            <w:tcW w:w="915" w:type="dxa"/>
            <w:shd w:val="clear" w:color="auto" w:fill="auto"/>
            <w:vAlign w:val="center"/>
          </w:tcPr>
          <w:p w14:paraId="3C365F5B" w14:textId="5F6A9B22" w:rsidR="007B3B4F" w:rsidRPr="007B3B4F" w:rsidRDefault="007B3B4F" w:rsidP="007B3B4F">
            <w:pPr>
              <w:rPr>
                <w:color w:val="FF0000"/>
              </w:rPr>
            </w:pPr>
            <w:r w:rsidRPr="007B3B4F">
              <w:rPr>
                <w:color w:val="FF0000"/>
              </w:rPr>
              <w:t>A79</w:t>
            </w:r>
          </w:p>
        </w:tc>
        <w:tc>
          <w:tcPr>
            <w:tcW w:w="1007" w:type="dxa"/>
            <w:shd w:val="clear" w:color="auto" w:fill="auto"/>
            <w:vAlign w:val="center"/>
          </w:tcPr>
          <w:p w14:paraId="0CF4EB25" w14:textId="17CE441E" w:rsidR="007B3B4F" w:rsidRPr="007B3B4F" w:rsidRDefault="007B3B4F" w:rsidP="007B3B4F">
            <w:pPr>
              <w:rPr>
                <w:color w:val="FF0000"/>
              </w:rPr>
            </w:pPr>
            <w:r w:rsidRPr="007B3B4F">
              <w:rPr>
                <w:color w:val="FF0000"/>
              </w:rPr>
              <w:t>HRR</w:t>
            </w:r>
          </w:p>
        </w:tc>
        <w:tc>
          <w:tcPr>
            <w:tcW w:w="994" w:type="dxa"/>
            <w:shd w:val="clear" w:color="auto" w:fill="auto"/>
            <w:vAlign w:val="center"/>
          </w:tcPr>
          <w:p w14:paraId="2AEDB00D" w14:textId="5F17E16D" w:rsidR="007B3B4F" w:rsidRPr="007B3B4F" w:rsidRDefault="007B3B4F" w:rsidP="007B3B4F">
            <w:pPr>
              <w:rPr>
                <w:color w:val="FF0000"/>
              </w:rPr>
            </w:pPr>
            <w:r w:rsidRPr="007B3B4F">
              <w:rPr>
                <w:color w:val="FF0000"/>
              </w:rPr>
              <w:t>2RR</w:t>
            </w:r>
          </w:p>
        </w:tc>
        <w:tc>
          <w:tcPr>
            <w:tcW w:w="1149" w:type="dxa"/>
            <w:shd w:val="clear" w:color="auto" w:fill="auto"/>
            <w:vAlign w:val="center"/>
          </w:tcPr>
          <w:p w14:paraId="7B87B2BE" w14:textId="32300B15" w:rsidR="007B3B4F" w:rsidRPr="007B3B4F" w:rsidRDefault="007B3B4F" w:rsidP="007B3B4F">
            <w:pPr>
              <w:rPr>
                <w:color w:val="FF0000"/>
              </w:rPr>
            </w:pPr>
            <w:r w:rsidRPr="007B3B4F">
              <w:rPr>
                <w:color w:val="FF0000"/>
              </w:rPr>
              <w:t>9.450</w:t>
            </w:r>
          </w:p>
        </w:tc>
        <w:tc>
          <w:tcPr>
            <w:tcW w:w="1288" w:type="dxa"/>
            <w:shd w:val="clear" w:color="auto" w:fill="auto"/>
            <w:vAlign w:val="center"/>
          </w:tcPr>
          <w:p w14:paraId="1FE122EE" w14:textId="78260176" w:rsidR="007B3B4F" w:rsidRPr="007B3B4F" w:rsidRDefault="007B3B4F" w:rsidP="007B3B4F">
            <w:pPr>
              <w:rPr>
                <w:color w:val="FF0000"/>
              </w:rPr>
            </w:pPr>
            <w:r w:rsidRPr="007B3B4F">
              <w:rPr>
                <w:color w:val="FF0000"/>
              </w:rPr>
              <w:t>9.600</w:t>
            </w:r>
          </w:p>
        </w:tc>
        <w:tc>
          <w:tcPr>
            <w:tcW w:w="1418" w:type="dxa"/>
            <w:shd w:val="clear" w:color="auto" w:fill="auto"/>
            <w:vAlign w:val="center"/>
          </w:tcPr>
          <w:p w14:paraId="1B05BA56" w14:textId="65130E17" w:rsidR="007B3B4F" w:rsidRPr="007B3B4F" w:rsidRDefault="007B3B4F" w:rsidP="007B3B4F">
            <w:pPr>
              <w:rPr>
                <w:color w:val="FF0000"/>
              </w:rPr>
            </w:pPr>
            <w:r w:rsidRPr="007B3B4F">
              <w:rPr>
                <w:color w:val="FF0000"/>
              </w:rPr>
              <w:t>150</w:t>
            </w:r>
          </w:p>
        </w:tc>
        <w:tc>
          <w:tcPr>
            <w:tcW w:w="3118" w:type="dxa"/>
            <w:shd w:val="clear" w:color="auto" w:fill="auto"/>
            <w:vAlign w:val="center"/>
          </w:tcPr>
          <w:p w14:paraId="45CA3FB9" w14:textId="27107CDF" w:rsidR="007B3B4F" w:rsidRPr="007B3B4F" w:rsidRDefault="007B3B4F" w:rsidP="007B3B4F">
            <w:pPr>
              <w:rPr>
                <w:color w:val="FF0000"/>
              </w:rPr>
            </w:pPr>
            <w:r w:rsidRPr="007B3B4F">
              <w:rPr>
                <w:color w:val="FF0000"/>
              </w:rPr>
              <w:t xml:space="preserve">310mm huidige asfaltconstructie frezen </w:t>
            </w:r>
          </w:p>
        </w:tc>
        <w:tc>
          <w:tcPr>
            <w:tcW w:w="4394" w:type="dxa"/>
            <w:shd w:val="clear" w:color="auto" w:fill="auto"/>
            <w:vAlign w:val="center"/>
          </w:tcPr>
          <w:p w14:paraId="3E933BCC" w14:textId="77777777" w:rsidR="007B3B4F" w:rsidRPr="007B3B4F" w:rsidRDefault="007B3B4F" w:rsidP="007B3B4F">
            <w:pPr>
              <w:rPr>
                <w:color w:val="FF0000"/>
              </w:rPr>
            </w:pPr>
            <w:r w:rsidRPr="007B3B4F">
              <w:rPr>
                <w:color w:val="FF0000"/>
              </w:rPr>
              <w:t>50mm ZOAB 16</w:t>
            </w:r>
          </w:p>
          <w:p w14:paraId="3169D135" w14:textId="77777777" w:rsidR="007B3B4F" w:rsidRPr="007B3B4F" w:rsidRDefault="007B3B4F" w:rsidP="007B3B4F">
            <w:pPr>
              <w:rPr>
                <w:color w:val="FF0000"/>
              </w:rPr>
            </w:pPr>
            <w:r w:rsidRPr="007B3B4F">
              <w:rPr>
                <w:color w:val="FF0000"/>
              </w:rPr>
              <w:t>55mm AC 22 Bind TLZ-C</w:t>
            </w:r>
          </w:p>
          <w:p w14:paraId="438BBEC3" w14:textId="77777777" w:rsidR="007B3B4F" w:rsidRPr="007B3B4F" w:rsidRDefault="007B3B4F" w:rsidP="007B3B4F">
            <w:pPr>
              <w:rPr>
                <w:color w:val="FF0000"/>
                <w:lang w:val="en-US"/>
              </w:rPr>
            </w:pPr>
            <w:r w:rsidRPr="007B3B4F">
              <w:rPr>
                <w:color w:val="FF0000"/>
                <w:lang w:val="en-US"/>
              </w:rPr>
              <w:t>60mm AC 22 Base OL-C</w:t>
            </w:r>
          </w:p>
          <w:p w14:paraId="632216E1" w14:textId="77777777" w:rsidR="007B3B4F" w:rsidRPr="007B3B4F" w:rsidRDefault="007B3B4F" w:rsidP="007B3B4F">
            <w:pPr>
              <w:rPr>
                <w:color w:val="FF0000"/>
                <w:lang w:val="en-US"/>
              </w:rPr>
            </w:pPr>
            <w:r w:rsidRPr="007B3B4F">
              <w:rPr>
                <w:color w:val="FF0000"/>
                <w:lang w:val="en-US"/>
              </w:rPr>
              <w:t>70mm AC 22 Base OL-C</w:t>
            </w:r>
          </w:p>
          <w:p w14:paraId="271D03A1" w14:textId="2DD49FFD" w:rsidR="007B3B4F" w:rsidRPr="007B3B4F" w:rsidRDefault="007B3B4F" w:rsidP="007B3B4F">
            <w:pPr>
              <w:rPr>
                <w:color w:val="FF0000"/>
                <w:lang w:val="en-US"/>
              </w:rPr>
            </w:pPr>
            <w:r w:rsidRPr="007B3B4F">
              <w:rPr>
                <w:color w:val="FF0000"/>
                <w:lang w:val="en-US"/>
              </w:rPr>
              <w:t>70mm AC 22 Base OL-C</w:t>
            </w:r>
          </w:p>
        </w:tc>
      </w:tr>
      <w:tr w:rsidR="007B3B4F" w:rsidRPr="00F016F3" w14:paraId="0204E207" w14:textId="77777777" w:rsidTr="00B92D1C">
        <w:tc>
          <w:tcPr>
            <w:tcW w:w="915" w:type="dxa"/>
            <w:shd w:val="clear" w:color="auto" w:fill="auto"/>
            <w:vAlign w:val="center"/>
          </w:tcPr>
          <w:p w14:paraId="4DE2ABE4" w14:textId="510A761D" w:rsidR="007B3B4F" w:rsidRPr="007B3B4F" w:rsidRDefault="007B3B4F" w:rsidP="007B3B4F">
            <w:pPr>
              <w:rPr>
                <w:color w:val="FF0000"/>
              </w:rPr>
            </w:pPr>
            <w:r w:rsidRPr="007B3B4F">
              <w:rPr>
                <w:color w:val="FF0000"/>
              </w:rPr>
              <w:t>A79</w:t>
            </w:r>
          </w:p>
        </w:tc>
        <w:tc>
          <w:tcPr>
            <w:tcW w:w="1007" w:type="dxa"/>
            <w:shd w:val="clear" w:color="auto" w:fill="auto"/>
            <w:vAlign w:val="center"/>
          </w:tcPr>
          <w:p w14:paraId="0BE93414" w14:textId="19622223" w:rsidR="007B3B4F" w:rsidRPr="007B3B4F" w:rsidRDefault="007B3B4F" w:rsidP="007B3B4F">
            <w:pPr>
              <w:rPr>
                <w:color w:val="FF0000"/>
              </w:rPr>
            </w:pPr>
            <w:r w:rsidRPr="007B3B4F">
              <w:rPr>
                <w:color w:val="FF0000"/>
              </w:rPr>
              <w:t>HRR</w:t>
            </w:r>
          </w:p>
        </w:tc>
        <w:tc>
          <w:tcPr>
            <w:tcW w:w="994" w:type="dxa"/>
            <w:shd w:val="clear" w:color="auto" w:fill="auto"/>
            <w:vAlign w:val="center"/>
          </w:tcPr>
          <w:p w14:paraId="0C7FAC79" w14:textId="64C445E5" w:rsidR="007B3B4F" w:rsidRPr="007B3B4F" w:rsidRDefault="007B3B4F" w:rsidP="007B3B4F">
            <w:pPr>
              <w:rPr>
                <w:color w:val="FF0000"/>
              </w:rPr>
            </w:pPr>
            <w:r w:rsidRPr="007B3B4F">
              <w:rPr>
                <w:color w:val="FF0000"/>
              </w:rPr>
              <w:t>2RR</w:t>
            </w:r>
          </w:p>
        </w:tc>
        <w:tc>
          <w:tcPr>
            <w:tcW w:w="1149" w:type="dxa"/>
            <w:shd w:val="clear" w:color="auto" w:fill="auto"/>
            <w:vAlign w:val="center"/>
          </w:tcPr>
          <w:p w14:paraId="19086332" w14:textId="58BA5056" w:rsidR="007B3B4F" w:rsidRPr="007B3B4F" w:rsidRDefault="007B3B4F" w:rsidP="007B3B4F">
            <w:pPr>
              <w:rPr>
                <w:color w:val="FF0000"/>
              </w:rPr>
            </w:pPr>
            <w:r w:rsidRPr="007B3B4F">
              <w:rPr>
                <w:color w:val="FF0000"/>
              </w:rPr>
              <w:t xml:space="preserve">9.600 </w:t>
            </w:r>
          </w:p>
        </w:tc>
        <w:tc>
          <w:tcPr>
            <w:tcW w:w="1288" w:type="dxa"/>
            <w:shd w:val="clear" w:color="auto" w:fill="auto"/>
            <w:vAlign w:val="center"/>
          </w:tcPr>
          <w:p w14:paraId="71D22258" w14:textId="7EA8CD87" w:rsidR="007B3B4F" w:rsidRPr="007B3B4F" w:rsidRDefault="007B3B4F" w:rsidP="007B3B4F">
            <w:pPr>
              <w:rPr>
                <w:color w:val="FF0000"/>
              </w:rPr>
            </w:pPr>
            <w:r w:rsidRPr="007B3B4F">
              <w:rPr>
                <w:color w:val="FF0000"/>
              </w:rPr>
              <w:t>11.200***</w:t>
            </w:r>
          </w:p>
        </w:tc>
        <w:tc>
          <w:tcPr>
            <w:tcW w:w="1418" w:type="dxa"/>
            <w:shd w:val="clear" w:color="auto" w:fill="auto"/>
            <w:vAlign w:val="center"/>
          </w:tcPr>
          <w:p w14:paraId="257C781E" w14:textId="2CE1AF87" w:rsidR="007B3B4F" w:rsidRPr="007B3B4F" w:rsidRDefault="007B3B4F" w:rsidP="007B3B4F">
            <w:pPr>
              <w:rPr>
                <w:color w:val="FF0000"/>
              </w:rPr>
            </w:pPr>
            <w:r w:rsidRPr="007B3B4F">
              <w:rPr>
                <w:color w:val="FF0000"/>
              </w:rPr>
              <w:t>1.600</w:t>
            </w:r>
          </w:p>
        </w:tc>
        <w:tc>
          <w:tcPr>
            <w:tcW w:w="3118" w:type="dxa"/>
            <w:shd w:val="clear" w:color="auto" w:fill="auto"/>
            <w:vAlign w:val="center"/>
          </w:tcPr>
          <w:p w14:paraId="69178EB4" w14:textId="77777777" w:rsidR="007B3B4F" w:rsidRPr="007B3B4F" w:rsidRDefault="007B3B4F" w:rsidP="007B3B4F">
            <w:pPr>
              <w:rPr>
                <w:color w:val="FF0000"/>
              </w:rPr>
            </w:pPr>
            <w:r w:rsidRPr="007B3B4F">
              <w:rPr>
                <w:color w:val="FF0000"/>
              </w:rPr>
              <w:t>40mm deklaag</w:t>
            </w:r>
          </w:p>
          <w:p w14:paraId="592F9583" w14:textId="47CA863A" w:rsidR="007B3B4F" w:rsidRPr="007B3B4F" w:rsidRDefault="007B3B4F" w:rsidP="007B3B4F">
            <w:pPr>
              <w:rPr>
                <w:color w:val="FF0000"/>
              </w:rPr>
            </w:pPr>
            <w:r w:rsidRPr="007B3B4F">
              <w:rPr>
                <w:color w:val="FF0000"/>
              </w:rPr>
              <w:t>50mm tussenlaag</w:t>
            </w:r>
          </w:p>
        </w:tc>
        <w:tc>
          <w:tcPr>
            <w:tcW w:w="4394" w:type="dxa"/>
            <w:shd w:val="clear" w:color="auto" w:fill="auto"/>
            <w:vAlign w:val="center"/>
          </w:tcPr>
          <w:p w14:paraId="3F8C3C0F" w14:textId="77777777" w:rsidR="007B3B4F" w:rsidRPr="007B3B4F" w:rsidRDefault="007B3B4F" w:rsidP="007B3B4F">
            <w:pPr>
              <w:rPr>
                <w:color w:val="FF0000"/>
              </w:rPr>
            </w:pPr>
            <w:r w:rsidRPr="007B3B4F">
              <w:rPr>
                <w:color w:val="FF0000"/>
              </w:rPr>
              <w:t>50mm ZOAB 16</w:t>
            </w:r>
          </w:p>
          <w:p w14:paraId="1B46B11A" w14:textId="01E8CEE4" w:rsidR="007B3B4F" w:rsidRPr="007B3B4F" w:rsidRDefault="007B3B4F" w:rsidP="007B3B4F">
            <w:pPr>
              <w:rPr>
                <w:color w:val="FF0000"/>
              </w:rPr>
            </w:pPr>
            <w:r w:rsidRPr="007B3B4F">
              <w:rPr>
                <w:color w:val="FF0000"/>
              </w:rPr>
              <w:t>50mm AC 16 Bind TLZ-C</w:t>
            </w:r>
          </w:p>
        </w:tc>
      </w:tr>
      <w:tr w:rsidR="007B3B4F" w:rsidRPr="008B440F" w14:paraId="1EA60AE5" w14:textId="77777777" w:rsidTr="00B92D1C">
        <w:tc>
          <w:tcPr>
            <w:tcW w:w="915" w:type="dxa"/>
            <w:shd w:val="clear" w:color="auto" w:fill="auto"/>
            <w:vAlign w:val="center"/>
          </w:tcPr>
          <w:p w14:paraId="105FE722" w14:textId="5B55A039" w:rsidR="007B3B4F" w:rsidRPr="007B3B4F" w:rsidRDefault="007B3B4F" w:rsidP="007B3B4F">
            <w:pPr>
              <w:rPr>
                <w:color w:val="FF0000"/>
              </w:rPr>
            </w:pPr>
            <w:r w:rsidRPr="007B3B4F">
              <w:rPr>
                <w:color w:val="FF0000"/>
              </w:rPr>
              <w:lastRenderedPageBreak/>
              <w:t>A79</w:t>
            </w:r>
          </w:p>
        </w:tc>
        <w:tc>
          <w:tcPr>
            <w:tcW w:w="1007" w:type="dxa"/>
            <w:shd w:val="clear" w:color="auto" w:fill="auto"/>
            <w:vAlign w:val="center"/>
          </w:tcPr>
          <w:p w14:paraId="4A32CCDC" w14:textId="7EF088AA" w:rsidR="007B3B4F" w:rsidRPr="007B3B4F" w:rsidRDefault="007B3B4F" w:rsidP="007B3B4F">
            <w:pPr>
              <w:rPr>
                <w:color w:val="FF0000"/>
              </w:rPr>
            </w:pPr>
            <w:r w:rsidRPr="007B3B4F">
              <w:rPr>
                <w:color w:val="FF0000"/>
              </w:rPr>
              <w:t>HRR</w:t>
            </w:r>
          </w:p>
        </w:tc>
        <w:tc>
          <w:tcPr>
            <w:tcW w:w="994" w:type="dxa"/>
            <w:shd w:val="clear" w:color="auto" w:fill="auto"/>
            <w:vAlign w:val="center"/>
          </w:tcPr>
          <w:p w14:paraId="19E9E5AC" w14:textId="6CB7F06B" w:rsidR="007B3B4F" w:rsidRPr="007B3B4F" w:rsidRDefault="007B3B4F" w:rsidP="007B3B4F">
            <w:pPr>
              <w:rPr>
                <w:color w:val="FF0000"/>
              </w:rPr>
            </w:pPr>
            <w:r w:rsidRPr="007B3B4F">
              <w:rPr>
                <w:color w:val="FF0000"/>
              </w:rPr>
              <w:t>2RR</w:t>
            </w:r>
          </w:p>
        </w:tc>
        <w:tc>
          <w:tcPr>
            <w:tcW w:w="1149" w:type="dxa"/>
            <w:shd w:val="clear" w:color="auto" w:fill="auto"/>
            <w:vAlign w:val="center"/>
          </w:tcPr>
          <w:p w14:paraId="3D1CB17B" w14:textId="678F3314" w:rsidR="007B3B4F" w:rsidRPr="007B3B4F" w:rsidRDefault="007B3B4F" w:rsidP="007B3B4F">
            <w:pPr>
              <w:rPr>
                <w:color w:val="FF0000"/>
              </w:rPr>
            </w:pPr>
            <w:r w:rsidRPr="007B3B4F">
              <w:rPr>
                <w:color w:val="FF0000"/>
              </w:rPr>
              <w:t xml:space="preserve">11.200 </w:t>
            </w:r>
          </w:p>
        </w:tc>
        <w:tc>
          <w:tcPr>
            <w:tcW w:w="1288" w:type="dxa"/>
            <w:shd w:val="clear" w:color="auto" w:fill="auto"/>
            <w:vAlign w:val="center"/>
          </w:tcPr>
          <w:p w14:paraId="10D185CA" w14:textId="7BA769FE" w:rsidR="007B3B4F" w:rsidRPr="007B3B4F" w:rsidRDefault="007B3B4F" w:rsidP="007B3B4F">
            <w:pPr>
              <w:rPr>
                <w:color w:val="FF0000"/>
              </w:rPr>
            </w:pPr>
            <w:r w:rsidRPr="007B3B4F">
              <w:rPr>
                <w:color w:val="FF0000"/>
              </w:rPr>
              <w:t>11.700</w:t>
            </w:r>
          </w:p>
        </w:tc>
        <w:tc>
          <w:tcPr>
            <w:tcW w:w="1418" w:type="dxa"/>
            <w:shd w:val="clear" w:color="auto" w:fill="auto"/>
            <w:vAlign w:val="center"/>
          </w:tcPr>
          <w:p w14:paraId="51066282" w14:textId="609A2C68" w:rsidR="007B3B4F" w:rsidRPr="007B3B4F" w:rsidRDefault="007B3B4F" w:rsidP="007B3B4F">
            <w:pPr>
              <w:rPr>
                <w:color w:val="FF0000"/>
              </w:rPr>
            </w:pPr>
            <w:r w:rsidRPr="007B3B4F">
              <w:rPr>
                <w:color w:val="FF0000"/>
              </w:rPr>
              <w:t>500</w:t>
            </w:r>
          </w:p>
        </w:tc>
        <w:tc>
          <w:tcPr>
            <w:tcW w:w="3118" w:type="dxa"/>
            <w:shd w:val="clear" w:color="auto" w:fill="auto"/>
            <w:vAlign w:val="center"/>
          </w:tcPr>
          <w:p w14:paraId="7CFE040B" w14:textId="15A68ACB" w:rsidR="007B3B4F" w:rsidRPr="007B3B4F" w:rsidRDefault="007B3B4F" w:rsidP="007B3B4F">
            <w:pPr>
              <w:rPr>
                <w:color w:val="FF0000"/>
              </w:rPr>
            </w:pPr>
            <w:r w:rsidRPr="007B3B4F">
              <w:rPr>
                <w:color w:val="FF0000"/>
              </w:rPr>
              <w:t>300mm huidige asfaltconstructie frezen ± 60mm van de huidige mijnsteenfundering verwijderen</w:t>
            </w:r>
          </w:p>
        </w:tc>
        <w:tc>
          <w:tcPr>
            <w:tcW w:w="4394" w:type="dxa"/>
            <w:shd w:val="clear" w:color="auto" w:fill="auto"/>
            <w:vAlign w:val="center"/>
          </w:tcPr>
          <w:p w14:paraId="31274EA3" w14:textId="77777777" w:rsidR="007B3B4F" w:rsidRPr="007B3B4F" w:rsidRDefault="007B3B4F" w:rsidP="007B3B4F">
            <w:pPr>
              <w:rPr>
                <w:color w:val="FF0000"/>
              </w:rPr>
            </w:pPr>
            <w:r w:rsidRPr="007B3B4F">
              <w:rPr>
                <w:color w:val="FF0000"/>
              </w:rPr>
              <w:t>50mm ZOAB 16</w:t>
            </w:r>
          </w:p>
          <w:p w14:paraId="4C00823B" w14:textId="77777777" w:rsidR="007B3B4F" w:rsidRPr="007B3B4F" w:rsidRDefault="007B3B4F" w:rsidP="007B3B4F">
            <w:pPr>
              <w:rPr>
                <w:color w:val="FF0000"/>
              </w:rPr>
            </w:pPr>
            <w:r w:rsidRPr="007B3B4F">
              <w:rPr>
                <w:color w:val="FF0000"/>
              </w:rPr>
              <w:t>50mm AC 16 Bind TLZ-C</w:t>
            </w:r>
          </w:p>
          <w:p w14:paraId="4A90E20E" w14:textId="77777777" w:rsidR="007B3B4F" w:rsidRPr="007B3B4F" w:rsidRDefault="007B3B4F" w:rsidP="007B3B4F">
            <w:pPr>
              <w:rPr>
                <w:color w:val="FF0000"/>
                <w:lang w:val="en-US"/>
              </w:rPr>
            </w:pPr>
            <w:r w:rsidRPr="007B3B4F">
              <w:rPr>
                <w:color w:val="FF0000"/>
                <w:lang w:val="en-US"/>
              </w:rPr>
              <w:t>60mm AC 22 Base OL-C</w:t>
            </w:r>
          </w:p>
          <w:p w14:paraId="333D1E02" w14:textId="77777777" w:rsidR="007B3B4F" w:rsidRPr="007B3B4F" w:rsidRDefault="007B3B4F" w:rsidP="007B3B4F">
            <w:pPr>
              <w:rPr>
                <w:color w:val="FF0000"/>
                <w:lang w:val="en-US"/>
              </w:rPr>
            </w:pPr>
            <w:r w:rsidRPr="007B3B4F">
              <w:rPr>
                <w:color w:val="FF0000"/>
                <w:lang w:val="en-US"/>
              </w:rPr>
              <w:t>60mm AC 22 Base OL-C</w:t>
            </w:r>
          </w:p>
          <w:p w14:paraId="2BD64334" w14:textId="77777777" w:rsidR="00B92D1C" w:rsidRDefault="007B3B4F" w:rsidP="007B3B4F">
            <w:pPr>
              <w:rPr>
                <w:color w:val="FF0000"/>
                <w:lang w:val="en-US"/>
              </w:rPr>
            </w:pPr>
            <w:r w:rsidRPr="007B3B4F">
              <w:rPr>
                <w:color w:val="FF0000"/>
                <w:lang w:val="en-US"/>
              </w:rPr>
              <w:t xml:space="preserve">70mm AC 22 Base OL-C </w:t>
            </w:r>
          </w:p>
          <w:p w14:paraId="150291F4" w14:textId="045AD627" w:rsidR="007B3B4F" w:rsidRPr="007B3B4F" w:rsidRDefault="007B3B4F" w:rsidP="007B3B4F">
            <w:pPr>
              <w:rPr>
                <w:color w:val="FF0000"/>
                <w:lang w:val="en-US"/>
              </w:rPr>
            </w:pPr>
            <w:r w:rsidRPr="007B3B4F">
              <w:rPr>
                <w:color w:val="FF0000"/>
                <w:lang w:val="en-US"/>
              </w:rPr>
              <w:t>70mm AC 22 Base OL-C</w:t>
            </w:r>
          </w:p>
        </w:tc>
      </w:tr>
      <w:tr w:rsidR="007B3B4F" w:rsidRPr="00F016F3" w14:paraId="43E14BD4" w14:textId="77777777" w:rsidTr="00B92D1C">
        <w:tc>
          <w:tcPr>
            <w:tcW w:w="915" w:type="dxa"/>
            <w:shd w:val="clear" w:color="auto" w:fill="auto"/>
            <w:vAlign w:val="center"/>
          </w:tcPr>
          <w:p w14:paraId="62FCB115" w14:textId="1FD7FB08" w:rsidR="007B3B4F" w:rsidRPr="007B3B4F" w:rsidRDefault="007B3B4F" w:rsidP="007B3B4F">
            <w:pPr>
              <w:rPr>
                <w:color w:val="FF0000"/>
              </w:rPr>
            </w:pPr>
            <w:r w:rsidRPr="007B3B4F">
              <w:rPr>
                <w:color w:val="FF0000"/>
              </w:rPr>
              <w:t>A79</w:t>
            </w:r>
          </w:p>
        </w:tc>
        <w:tc>
          <w:tcPr>
            <w:tcW w:w="1007" w:type="dxa"/>
            <w:shd w:val="clear" w:color="auto" w:fill="auto"/>
            <w:vAlign w:val="center"/>
          </w:tcPr>
          <w:p w14:paraId="13224DD2" w14:textId="3BC61276" w:rsidR="007B3B4F" w:rsidRPr="007B3B4F" w:rsidRDefault="007B3B4F" w:rsidP="007B3B4F">
            <w:pPr>
              <w:rPr>
                <w:color w:val="FF0000"/>
              </w:rPr>
            </w:pPr>
            <w:r w:rsidRPr="007B3B4F">
              <w:rPr>
                <w:color w:val="FF0000"/>
              </w:rPr>
              <w:t>HRR</w:t>
            </w:r>
          </w:p>
        </w:tc>
        <w:tc>
          <w:tcPr>
            <w:tcW w:w="994" w:type="dxa"/>
            <w:shd w:val="clear" w:color="auto" w:fill="auto"/>
            <w:vAlign w:val="center"/>
          </w:tcPr>
          <w:p w14:paraId="261026F1" w14:textId="38BF0751" w:rsidR="007B3B4F" w:rsidRPr="007B3B4F" w:rsidRDefault="007B3B4F" w:rsidP="007B3B4F">
            <w:pPr>
              <w:rPr>
                <w:color w:val="FF0000"/>
              </w:rPr>
            </w:pPr>
            <w:r w:rsidRPr="007B3B4F">
              <w:rPr>
                <w:color w:val="FF0000"/>
              </w:rPr>
              <w:t>Alle</w:t>
            </w:r>
          </w:p>
        </w:tc>
        <w:tc>
          <w:tcPr>
            <w:tcW w:w="1149" w:type="dxa"/>
            <w:shd w:val="clear" w:color="auto" w:fill="auto"/>
            <w:vAlign w:val="center"/>
          </w:tcPr>
          <w:p w14:paraId="54B2A120" w14:textId="13888F16" w:rsidR="007B3B4F" w:rsidRPr="007B3B4F" w:rsidRDefault="007B3B4F" w:rsidP="007B3B4F">
            <w:pPr>
              <w:rPr>
                <w:color w:val="FF0000"/>
              </w:rPr>
            </w:pPr>
            <w:r w:rsidRPr="007B3B4F">
              <w:rPr>
                <w:color w:val="FF0000"/>
              </w:rPr>
              <w:t xml:space="preserve">11.700 </w:t>
            </w:r>
          </w:p>
        </w:tc>
        <w:tc>
          <w:tcPr>
            <w:tcW w:w="1288" w:type="dxa"/>
            <w:shd w:val="clear" w:color="auto" w:fill="auto"/>
            <w:vAlign w:val="center"/>
          </w:tcPr>
          <w:p w14:paraId="63DC1D98" w14:textId="78E5FE9A" w:rsidR="007B3B4F" w:rsidRPr="007B3B4F" w:rsidRDefault="007B3B4F" w:rsidP="007B3B4F">
            <w:pPr>
              <w:rPr>
                <w:color w:val="FF0000"/>
              </w:rPr>
            </w:pPr>
            <w:r w:rsidRPr="007B3B4F">
              <w:rPr>
                <w:color w:val="FF0000"/>
              </w:rPr>
              <w:t>11.900</w:t>
            </w:r>
          </w:p>
        </w:tc>
        <w:tc>
          <w:tcPr>
            <w:tcW w:w="1418" w:type="dxa"/>
            <w:shd w:val="clear" w:color="auto" w:fill="auto"/>
            <w:vAlign w:val="center"/>
          </w:tcPr>
          <w:p w14:paraId="0E682950" w14:textId="2A656251" w:rsidR="007B3B4F" w:rsidRPr="007B3B4F" w:rsidRDefault="007B3B4F" w:rsidP="007B3B4F">
            <w:pPr>
              <w:rPr>
                <w:color w:val="FF0000"/>
              </w:rPr>
            </w:pPr>
            <w:r w:rsidRPr="007B3B4F">
              <w:rPr>
                <w:color w:val="FF0000"/>
              </w:rPr>
              <w:t>200</w:t>
            </w:r>
          </w:p>
        </w:tc>
        <w:tc>
          <w:tcPr>
            <w:tcW w:w="3118" w:type="dxa"/>
            <w:shd w:val="clear" w:color="auto" w:fill="auto"/>
            <w:vAlign w:val="center"/>
          </w:tcPr>
          <w:p w14:paraId="0E798762" w14:textId="77777777" w:rsidR="007B3B4F" w:rsidRPr="007B3B4F" w:rsidRDefault="007B3B4F" w:rsidP="007B3B4F">
            <w:pPr>
              <w:rPr>
                <w:color w:val="FF0000"/>
              </w:rPr>
            </w:pPr>
            <w:r w:rsidRPr="007B3B4F">
              <w:rPr>
                <w:color w:val="FF0000"/>
              </w:rPr>
              <w:t>40mm deklaag</w:t>
            </w:r>
          </w:p>
          <w:p w14:paraId="6A1B82BE" w14:textId="674B78CA" w:rsidR="007B3B4F" w:rsidRPr="007B3B4F" w:rsidRDefault="007B3B4F" w:rsidP="007B3B4F">
            <w:pPr>
              <w:rPr>
                <w:color w:val="FF0000"/>
              </w:rPr>
            </w:pPr>
            <w:r w:rsidRPr="007B3B4F">
              <w:rPr>
                <w:color w:val="FF0000"/>
              </w:rPr>
              <w:t>50mm tussenlaag</w:t>
            </w:r>
          </w:p>
        </w:tc>
        <w:tc>
          <w:tcPr>
            <w:tcW w:w="4394" w:type="dxa"/>
            <w:shd w:val="clear" w:color="auto" w:fill="auto"/>
            <w:vAlign w:val="center"/>
          </w:tcPr>
          <w:p w14:paraId="5565D471" w14:textId="77777777" w:rsidR="007B3B4F" w:rsidRPr="007B3B4F" w:rsidRDefault="007B3B4F" w:rsidP="007B3B4F">
            <w:pPr>
              <w:rPr>
                <w:color w:val="FF0000"/>
              </w:rPr>
            </w:pPr>
            <w:r w:rsidRPr="007B3B4F">
              <w:rPr>
                <w:color w:val="FF0000"/>
              </w:rPr>
              <w:t>50mm ZOAB 16</w:t>
            </w:r>
          </w:p>
          <w:p w14:paraId="3B624441" w14:textId="3E93E4F1" w:rsidR="007B3B4F" w:rsidRPr="007B3B4F" w:rsidRDefault="007B3B4F" w:rsidP="007B3B4F">
            <w:pPr>
              <w:rPr>
                <w:color w:val="FF0000"/>
              </w:rPr>
            </w:pPr>
            <w:r w:rsidRPr="007B3B4F">
              <w:rPr>
                <w:color w:val="FF0000"/>
              </w:rPr>
              <w:t>50mm AC 16 Bind TLZ-C</w:t>
            </w:r>
          </w:p>
        </w:tc>
      </w:tr>
      <w:tr w:rsidR="007B3B4F" w:rsidRPr="00F016F3" w14:paraId="71EBCDA5" w14:textId="77777777" w:rsidTr="00B92D1C">
        <w:tc>
          <w:tcPr>
            <w:tcW w:w="915" w:type="dxa"/>
            <w:shd w:val="clear" w:color="auto" w:fill="auto"/>
            <w:vAlign w:val="center"/>
          </w:tcPr>
          <w:p w14:paraId="3526D22B" w14:textId="4AC2CEFC" w:rsidR="007B3B4F" w:rsidRPr="007B3B4F" w:rsidRDefault="007B3B4F" w:rsidP="007B3B4F">
            <w:pPr>
              <w:rPr>
                <w:color w:val="FF0000"/>
              </w:rPr>
            </w:pPr>
            <w:r w:rsidRPr="007B3B4F">
              <w:rPr>
                <w:color w:val="FF0000"/>
              </w:rPr>
              <w:t>A79</w:t>
            </w:r>
          </w:p>
        </w:tc>
        <w:tc>
          <w:tcPr>
            <w:tcW w:w="1007" w:type="dxa"/>
            <w:shd w:val="clear" w:color="auto" w:fill="auto"/>
            <w:vAlign w:val="center"/>
          </w:tcPr>
          <w:p w14:paraId="2D598068" w14:textId="2E8B86CB" w:rsidR="007B3B4F" w:rsidRPr="007B3B4F" w:rsidRDefault="007B3B4F" w:rsidP="007B3B4F">
            <w:pPr>
              <w:rPr>
                <w:color w:val="FF0000"/>
              </w:rPr>
            </w:pPr>
            <w:r w:rsidRPr="007B3B4F">
              <w:rPr>
                <w:color w:val="FF0000"/>
              </w:rPr>
              <w:t>HRR</w:t>
            </w:r>
          </w:p>
        </w:tc>
        <w:tc>
          <w:tcPr>
            <w:tcW w:w="994" w:type="dxa"/>
            <w:shd w:val="clear" w:color="auto" w:fill="auto"/>
            <w:vAlign w:val="center"/>
          </w:tcPr>
          <w:p w14:paraId="5D9FE5E1" w14:textId="39BEED24" w:rsidR="007B3B4F" w:rsidRPr="007B3B4F" w:rsidRDefault="007B3B4F" w:rsidP="007B3B4F">
            <w:pPr>
              <w:rPr>
                <w:color w:val="FF0000"/>
              </w:rPr>
            </w:pPr>
            <w:r w:rsidRPr="007B3B4F">
              <w:rPr>
                <w:color w:val="FF0000"/>
              </w:rPr>
              <w:t>Alle</w:t>
            </w:r>
          </w:p>
        </w:tc>
        <w:tc>
          <w:tcPr>
            <w:tcW w:w="1149" w:type="dxa"/>
            <w:shd w:val="clear" w:color="auto" w:fill="auto"/>
            <w:vAlign w:val="center"/>
          </w:tcPr>
          <w:p w14:paraId="5A42C93F" w14:textId="6C9C5E49" w:rsidR="007B3B4F" w:rsidRPr="007B3B4F" w:rsidRDefault="007B3B4F" w:rsidP="007B3B4F">
            <w:pPr>
              <w:rPr>
                <w:color w:val="FF0000"/>
              </w:rPr>
            </w:pPr>
            <w:r w:rsidRPr="007B3B4F">
              <w:rPr>
                <w:color w:val="FF0000"/>
              </w:rPr>
              <w:t xml:space="preserve">11.900 </w:t>
            </w:r>
          </w:p>
        </w:tc>
        <w:tc>
          <w:tcPr>
            <w:tcW w:w="1288" w:type="dxa"/>
            <w:shd w:val="clear" w:color="auto" w:fill="auto"/>
            <w:vAlign w:val="center"/>
          </w:tcPr>
          <w:p w14:paraId="4F2F4DED" w14:textId="45D9F90D" w:rsidR="007B3B4F" w:rsidRPr="007B3B4F" w:rsidRDefault="007B3B4F" w:rsidP="007B3B4F">
            <w:pPr>
              <w:rPr>
                <w:color w:val="FF0000"/>
              </w:rPr>
            </w:pPr>
            <w:r w:rsidRPr="007B3B4F">
              <w:rPr>
                <w:color w:val="FF0000"/>
              </w:rPr>
              <w:t>12.330</w:t>
            </w:r>
          </w:p>
        </w:tc>
        <w:tc>
          <w:tcPr>
            <w:tcW w:w="1418" w:type="dxa"/>
            <w:shd w:val="clear" w:color="auto" w:fill="auto"/>
            <w:vAlign w:val="center"/>
          </w:tcPr>
          <w:p w14:paraId="64CD6758" w14:textId="56343C2A" w:rsidR="007B3B4F" w:rsidRPr="007B3B4F" w:rsidRDefault="007B3B4F" w:rsidP="007B3B4F">
            <w:pPr>
              <w:rPr>
                <w:color w:val="FF0000"/>
              </w:rPr>
            </w:pPr>
            <w:r w:rsidRPr="007B3B4F">
              <w:rPr>
                <w:color w:val="FF0000"/>
              </w:rPr>
              <w:t>430</w:t>
            </w:r>
          </w:p>
        </w:tc>
        <w:tc>
          <w:tcPr>
            <w:tcW w:w="3118" w:type="dxa"/>
            <w:shd w:val="clear" w:color="auto" w:fill="auto"/>
            <w:vAlign w:val="center"/>
          </w:tcPr>
          <w:p w14:paraId="2CF50C4C" w14:textId="77777777" w:rsidR="007B3B4F" w:rsidRPr="007B3B4F" w:rsidRDefault="007B3B4F" w:rsidP="007B3B4F">
            <w:pPr>
              <w:rPr>
                <w:color w:val="FF0000"/>
              </w:rPr>
            </w:pPr>
            <w:r w:rsidRPr="007B3B4F">
              <w:rPr>
                <w:color w:val="FF0000"/>
              </w:rPr>
              <w:t>40mm deklaag</w:t>
            </w:r>
          </w:p>
          <w:p w14:paraId="7789955D" w14:textId="4FE58ECF" w:rsidR="007B3B4F" w:rsidRPr="007B3B4F" w:rsidRDefault="007B3B4F" w:rsidP="007B3B4F">
            <w:pPr>
              <w:rPr>
                <w:color w:val="FF0000"/>
              </w:rPr>
            </w:pPr>
            <w:r w:rsidRPr="007B3B4F">
              <w:rPr>
                <w:color w:val="FF0000"/>
              </w:rPr>
              <w:t>50mm tussenlaag</w:t>
            </w:r>
          </w:p>
        </w:tc>
        <w:tc>
          <w:tcPr>
            <w:tcW w:w="4394" w:type="dxa"/>
            <w:shd w:val="clear" w:color="auto" w:fill="auto"/>
            <w:vAlign w:val="center"/>
          </w:tcPr>
          <w:p w14:paraId="34A474D1" w14:textId="77777777" w:rsidR="007B3B4F" w:rsidRPr="007B3B4F" w:rsidRDefault="007B3B4F" w:rsidP="007B3B4F">
            <w:pPr>
              <w:rPr>
                <w:color w:val="FF0000"/>
                <w:u w:val="single"/>
              </w:rPr>
            </w:pPr>
            <w:r w:rsidRPr="007B3B4F">
              <w:rPr>
                <w:color w:val="FF0000"/>
                <w:u w:val="single"/>
              </w:rPr>
              <w:t>70mm 2L-ZOAB 16</w:t>
            </w:r>
          </w:p>
          <w:p w14:paraId="0B8B1686" w14:textId="242232B2" w:rsidR="007B3B4F" w:rsidRPr="007B3B4F" w:rsidRDefault="007B3B4F" w:rsidP="007B3B4F">
            <w:pPr>
              <w:rPr>
                <w:color w:val="FF0000"/>
              </w:rPr>
            </w:pPr>
            <w:r w:rsidRPr="007B3B4F">
              <w:rPr>
                <w:color w:val="FF0000"/>
              </w:rPr>
              <w:t>40mm AC 16 Bind TLZ-C</w:t>
            </w:r>
          </w:p>
        </w:tc>
      </w:tr>
      <w:tr w:rsidR="007B3B4F" w:rsidRPr="008B440F" w14:paraId="25FDC078" w14:textId="77777777" w:rsidTr="00B92D1C">
        <w:tc>
          <w:tcPr>
            <w:tcW w:w="915" w:type="dxa"/>
            <w:shd w:val="clear" w:color="auto" w:fill="auto"/>
            <w:vAlign w:val="center"/>
          </w:tcPr>
          <w:p w14:paraId="7E3D3144" w14:textId="4EFF960E" w:rsidR="007B3B4F" w:rsidRPr="007B3B4F" w:rsidRDefault="007B3B4F" w:rsidP="007B3B4F">
            <w:pPr>
              <w:rPr>
                <w:color w:val="FF0000"/>
              </w:rPr>
            </w:pPr>
            <w:r w:rsidRPr="007B3B4F">
              <w:rPr>
                <w:color w:val="FF0000"/>
              </w:rPr>
              <w:t>A79</w:t>
            </w:r>
          </w:p>
        </w:tc>
        <w:tc>
          <w:tcPr>
            <w:tcW w:w="1007" w:type="dxa"/>
            <w:shd w:val="clear" w:color="auto" w:fill="auto"/>
            <w:vAlign w:val="center"/>
          </w:tcPr>
          <w:p w14:paraId="0C980780" w14:textId="3E2C6430" w:rsidR="007B3B4F" w:rsidRPr="007B3B4F" w:rsidRDefault="007B3B4F" w:rsidP="007B3B4F">
            <w:pPr>
              <w:rPr>
                <w:color w:val="FF0000"/>
              </w:rPr>
            </w:pPr>
            <w:r w:rsidRPr="007B3B4F">
              <w:rPr>
                <w:color w:val="FF0000"/>
              </w:rPr>
              <w:t>HRR</w:t>
            </w:r>
          </w:p>
        </w:tc>
        <w:tc>
          <w:tcPr>
            <w:tcW w:w="994" w:type="dxa"/>
            <w:shd w:val="clear" w:color="auto" w:fill="auto"/>
            <w:vAlign w:val="center"/>
          </w:tcPr>
          <w:p w14:paraId="3F646E7A" w14:textId="480C5BC1" w:rsidR="007B3B4F" w:rsidRPr="007B3B4F" w:rsidRDefault="007B3B4F" w:rsidP="007B3B4F">
            <w:pPr>
              <w:rPr>
                <w:color w:val="FF0000"/>
              </w:rPr>
            </w:pPr>
            <w:r w:rsidRPr="007B3B4F">
              <w:rPr>
                <w:color w:val="FF0000"/>
              </w:rPr>
              <w:t>Alle</w:t>
            </w:r>
          </w:p>
        </w:tc>
        <w:tc>
          <w:tcPr>
            <w:tcW w:w="1149" w:type="dxa"/>
            <w:shd w:val="clear" w:color="auto" w:fill="auto"/>
            <w:vAlign w:val="center"/>
          </w:tcPr>
          <w:p w14:paraId="0AEF01E9" w14:textId="1D28DE8C" w:rsidR="007B3B4F" w:rsidRPr="007B3B4F" w:rsidRDefault="007B3B4F" w:rsidP="007B3B4F">
            <w:pPr>
              <w:rPr>
                <w:color w:val="FF0000"/>
              </w:rPr>
            </w:pPr>
            <w:r w:rsidRPr="007B3B4F">
              <w:rPr>
                <w:color w:val="FF0000"/>
              </w:rPr>
              <w:t>12.330</w:t>
            </w:r>
          </w:p>
        </w:tc>
        <w:tc>
          <w:tcPr>
            <w:tcW w:w="1288" w:type="dxa"/>
            <w:shd w:val="clear" w:color="auto" w:fill="auto"/>
            <w:vAlign w:val="center"/>
          </w:tcPr>
          <w:p w14:paraId="0E28F4FB" w14:textId="43EE55C2" w:rsidR="007B3B4F" w:rsidRPr="007B3B4F" w:rsidRDefault="007B3B4F" w:rsidP="007B3B4F">
            <w:pPr>
              <w:rPr>
                <w:color w:val="FF0000"/>
              </w:rPr>
            </w:pPr>
            <w:r w:rsidRPr="007B3B4F">
              <w:rPr>
                <w:color w:val="FF0000"/>
              </w:rPr>
              <w:t>12.500</w:t>
            </w:r>
          </w:p>
        </w:tc>
        <w:tc>
          <w:tcPr>
            <w:tcW w:w="1418" w:type="dxa"/>
            <w:shd w:val="clear" w:color="auto" w:fill="auto"/>
            <w:vAlign w:val="center"/>
          </w:tcPr>
          <w:p w14:paraId="544AF08A" w14:textId="295CD675" w:rsidR="007B3B4F" w:rsidRPr="007B3B4F" w:rsidRDefault="007B3B4F" w:rsidP="007B3B4F">
            <w:pPr>
              <w:rPr>
                <w:color w:val="FF0000"/>
              </w:rPr>
            </w:pPr>
            <w:r w:rsidRPr="007B3B4F">
              <w:rPr>
                <w:color w:val="FF0000"/>
              </w:rPr>
              <w:t>170</w:t>
            </w:r>
          </w:p>
        </w:tc>
        <w:tc>
          <w:tcPr>
            <w:tcW w:w="3118" w:type="dxa"/>
            <w:shd w:val="clear" w:color="auto" w:fill="auto"/>
            <w:vAlign w:val="center"/>
          </w:tcPr>
          <w:p w14:paraId="699C1E51" w14:textId="77777777" w:rsidR="007B3B4F" w:rsidRPr="007B3B4F" w:rsidRDefault="007B3B4F" w:rsidP="007B3B4F">
            <w:pPr>
              <w:rPr>
                <w:color w:val="FF0000"/>
              </w:rPr>
            </w:pPr>
            <w:r w:rsidRPr="007B3B4F">
              <w:rPr>
                <w:color w:val="FF0000"/>
              </w:rPr>
              <w:t>40mm deklaag</w:t>
            </w:r>
          </w:p>
          <w:p w14:paraId="0145AA95" w14:textId="25440522" w:rsidR="007B3B4F" w:rsidRPr="007B3B4F" w:rsidRDefault="007B3B4F" w:rsidP="007B3B4F">
            <w:pPr>
              <w:rPr>
                <w:color w:val="FF0000"/>
              </w:rPr>
            </w:pPr>
            <w:r w:rsidRPr="007B3B4F">
              <w:rPr>
                <w:color w:val="FF0000"/>
              </w:rPr>
              <w:t>130mm tussen- en onderlaag</w:t>
            </w:r>
          </w:p>
        </w:tc>
        <w:tc>
          <w:tcPr>
            <w:tcW w:w="4394" w:type="dxa"/>
            <w:shd w:val="clear" w:color="auto" w:fill="auto"/>
            <w:vAlign w:val="center"/>
          </w:tcPr>
          <w:p w14:paraId="3D85BEEC" w14:textId="77777777" w:rsidR="007B3B4F" w:rsidRPr="007B3B4F" w:rsidRDefault="007B3B4F" w:rsidP="007B3B4F">
            <w:pPr>
              <w:rPr>
                <w:color w:val="FF0000"/>
                <w:u w:val="single"/>
              </w:rPr>
            </w:pPr>
            <w:r w:rsidRPr="007B3B4F">
              <w:rPr>
                <w:color w:val="FF0000"/>
                <w:u w:val="single"/>
              </w:rPr>
              <w:t>70mm 2L-ZOAB 16</w:t>
            </w:r>
          </w:p>
          <w:p w14:paraId="4EFA27D8" w14:textId="77777777" w:rsidR="007B3B4F" w:rsidRPr="007B3B4F" w:rsidRDefault="007B3B4F" w:rsidP="007B3B4F">
            <w:pPr>
              <w:rPr>
                <w:color w:val="FF0000"/>
              </w:rPr>
            </w:pPr>
            <w:r w:rsidRPr="007B3B4F">
              <w:rPr>
                <w:color w:val="FF0000"/>
              </w:rPr>
              <w:t>40mm AC 16 Bind TLZ-C</w:t>
            </w:r>
          </w:p>
          <w:p w14:paraId="18523D13" w14:textId="6DD76794" w:rsidR="007B3B4F" w:rsidRPr="007B3B4F" w:rsidRDefault="007B3B4F" w:rsidP="007B3B4F">
            <w:pPr>
              <w:rPr>
                <w:color w:val="FF0000"/>
                <w:lang w:val="en-US"/>
              </w:rPr>
            </w:pPr>
            <w:r w:rsidRPr="007B3B4F">
              <w:rPr>
                <w:color w:val="FF0000"/>
                <w:lang w:val="en-US"/>
              </w:rPr>
              <w:t>60mm AC 22 Base OL-C</w:t>
            </w:r>
          </w:p>
        </w:tc>
      </w:tr>
      <w:tr w:rsidR="007B3B4F" w:rsidRPr="008B440F" w14:paraId="457D0721" w14:textId="77777777" w:rsidTr="00B92D1C">
        <w:tc>
          <w:tcPr>
            <w:tcW w:w="915" w:type="dxa"/>
            <w:shd w:val="clear" w:color="auto" w:fill="auto"/>
            <w:vAlign w:val="center"/>
          </w:tcPr>
          <w:p w14:paraId="12CD88C6" w14:textId="7BAD77FF" w:rsidR="007B3B4F" w:rsidRPr="007B3B4F" w:rsidRDefault="007B3B4F" w:rsidP="007B3B4F">
            <w:pPr>
              <w:rPr>
                <w:color w:val="FF0000"/>
              </w:rPr>
            </w:pPr>
            <w:r w:rsidRPr="007B3B4F">
              <w:rPr>
                <w:color w:val="FF0000"/>
              </w:rPr>
              <w:t>A79</w:t>
            </w:r>
          </w:p>
        </w:tc>
        <w:tc>
          <w:tcPr>
            <w:tcW w:w="1007" w:type="dxa"/>
            <w:shd w:val="clear" w:color="auto" w:fill="auto"/>
            <w:vAlign w:val="center"/>
          </w:tcPr>
          <w:p w14:paraId="7204CAD9" w14:textId="48E16CBE" w:rsidR="007B3B4F" w:rsidRPr="007B3B4F" w:rsidRDefault="007B3B4F" w:rsidP="007B3B4F">
            <w:pPr>
              <w:rPr>
                <w:color w:val="FF0000"/>
              </w:rPr>
            </w:pPr>
            <w:r w:rsidRPr="007B3B4F">
              <w:rPr>
                <w:color w:val="FF0000"/>
              </w:rPr>
              <w:t>HRR</w:t>
            </w:r>
          </w:p>
        </w:tc>
        <w:tc>
          <w:tcPr>
            <w:tcW w:w="994" w:type="dxa"/>
            <w:shd w:val="clear" w:color="auto" w:fill="auto"/>
            <w:vAlign w:val="center"/>
          </w:tcPr>
          <w:p w14:paraId="3CE6EC81" w14:textId="0B159FA6" w:rsidR="007B3B4F" w:rsidRPr="007B3B4F" w:rsidRDefault="007B3B4F" w:rsidP="007B3B4F">
            <w:pPr>
              <w:rPr>
                <w:color w:val="FF0000"/>
              </w:rPr>
            </w:pPr>
            <w:r w:rsidRPr="007B3B4F">
              <w:rPr>
                <w:color w:val="FF0000"/>
              </w:rPr>
              <w:t>Alle</w:t>
            </w:r>
          </w:p>
        </w:tc>
        <w:tc>
          <w:tcPr>
            <w:tcW w:w="1149" w:type="dxa"/>
            <w:shd w:val="clear" w:color="auto" w:fill="auto"/>
            <w:vAlign w:val="center"/>
          </w:tcPr>
          <w:p w14:paraId="020BEC81" w14:textId="579A68FD" w:rsidR="007B3B4F" w:rsidRPr="007B3B4F" w:rsidRDefault="007B3B4F" w:rsidP="007B3B4F">
            <w:pPr>
              <w:rPr>
                <w:color w:val="FF0000"/>
              </w:rPr>
            </w:pPr>
            <w:r w:rsidRPr="007B3B4F">
              <w:rPr>
                <w:color w:val="FF0000"/>
              </w:rPr>
              <w:t>12.500</w:t>
            </w:r>
          </w:p>
        </w:tc>
        <w:tc>
          <w:tcPr>
            <w:tcW w:w="1288" w:type="dxa"/>
            <w:shd w:val="clear" w:color="auto" w:fill="auto"/>
            <w:vAlign w:val="center"/>
          </w:tcPr>
          <w:p w14:paraId="1E7CC9F6" w14:textId="59BA88E7" w:rsidR="007B3B4F" w:rsidRPr="007B3B4F" w:rsidRDefault="007B3B4F" w:rsidP="007B3B4F">
            <w:pPr>
              <w:rPr>
                <w:color w:val="FF0000"/>
              </w:rPr>
            </w:pPr>
            <w:r w:rsidRPr="007B3B4F">
              <w:rPr>
                <w:color w:val="FF0000"/>
              </w:rPr>
              <w:t>12.780</w:t>
            </w:r>
          </w:p>
        </w:tc>
        <w:tc>
          <w:tcPr>
            <w:tcW w:w="1418" w:type="dxa"/>
            <w:shd w:val="clear" w:color="auto" w:fill="auto"/>
            <w:vAlign w:val="center"/>
          </w:tcPr>
          <w:p w14:paraId="345CA595" w14:textId="6422DB56" w:rsidR="007B3B4F" w:rsidRPr="007B3B4F" w:rsidRDefault="007B3B4F" w:rsidP="007B3B4F">
            <w:pPr>
              <w:rPr>
                <w:color w:val="FF0000"/>
              </w:rPr>
            </w:pPr>
            <w:r w:rsidRPr="007B3B4F">
              <w:rPr>
                <w:color w:val="FF0000"/>
              </w:rPr>
              <w:t>280</w:t>
            </w:r>
          </w:p>
        </w:tc>
        <w:tc>
          <w:tcPr>
            <w:tcW w:w="3118" w:type="dxa"/>
            <w:shd w:val="clear" w:color="auto" w:fill="auto"/>
            <w:vAlign w:val="center"/>
          </w:tcPr>
          <w:p w14:paraId="28454EC8" w14:textId="77777777" w:rsidR="007B3B4F" w:rsidRPr="007B3B4F" w:rsidRDefault="007B3B4F" w:rsidP="007B3B4F">
            <w:pPr>
              <w:rPr>
                <w:color w:val="FF0000"/>
              </w:rPr>
            </w:pPr>
            <w:r w:rsidRPr="007B3B4F">
              <w:rPr>
                <w:color w:val="FF0000"/>
              </w:rPr>
              <w:t>40mm deklaag</w:t>
            </w:r>
          </w:p>
          <w:p w14:paraId="4A8400CE" w14:textId="05EC0EA6" w:rsidR="007B3B4F" w:rsidRPr="007B3B4F" w:rsidRDefault="007B3B4F" w:rsidP="007B3B4F">
            <w:pPr>
              <w:rPr>
                <w:color w:val="FF0000"/>
              </w:rPr>
            </w:pPr>
            <w:r w:rsidRPr="007B3B4F">
              <w:rPr>
                <w:color w:val="FF0000"/>
              </w:rPr>
              <w:t>130mm tussen- en onderlaag</w:t>
            </w:r>
          </w:p>
        </w:tc>
        <w:tc>
          <w:tcPr>
            <w:tcW w:w="4394" w:type="dxa"/>
            <w:shd w:val="clear" w:color="auto" w:fill="auto"/>
            <w:vAlign w:val="center"/>
          </w:tcPr>
          <w:p w14:paraId="4BFAAE6D" w14:textId="77777777" w:rsidR="007B3B4F" w:rsidRPr="007B3B4F" w:rsidRDefault="007B3B4F" w:rsidP="007B3B4F">
            <w:pPr>
              <w:rPr>
                <w:color w:val="FF0000"/>
              </w:rPr>
            </w:pPr>
            <w:r w:rsidRPr="007B3B4F">
              <w:rPr>
                <w:color w:val="FF0000"/>
              </w:rPr>
              <w:t>50mm ZOAB 16</w:t>
            </w:r>
          </w:p>
          <w:p w14:paraId="6B02674F" w14:textId="77777777" w:rsidR="007B3B4F" w:rsidRPr="007B3B4F" w:rsidRDefault="007B3B4F" w:rsidP="007B3B4F">
            <w:pPr>
              <w:rPr>
                <w:color w:val="FF0000"/>
              </w:rPr>
            </w:pPr>
            <w:r w:rsidRPr="007B3B4F">
              <w:rPr>
                <w:color w:val="FF0000"/>
              </w:rPr>
              <w:t>60mm AC 22 Bind TLZ-C</w:t>
            </w:r>
          </w:p>
          <w:p w14:paraId="5CB2769B" w14:textId="56422820" w:rsidR="007B3B4F" w:rsidRPr="007B3B4F" w:rsidRDefault="007B3B4F" w:rsidP="007B3B4F">
            <w:pPr>
              <w:rPr>
                <w:color w:val="FF0000"/>
                <w:lang w:val="en-US"/>
              </w:rPr>
            </w:pPr>
            <w:r w:rsidRPr="007B3B4F">
              <w:rPr>
                <w:color w:val="FF0000"/>
                <w:lang w:val="en-US"/>
              </w:rPr>
              <w:t>60mm AC 22 Base OL-C</w:t>
            </w:r>
          </w:p>
        </w:tc>
      </w:tr>
      <w:tr w:rsidR="007B3B4F" w:rsidRPr="008B440F" w14:paraId="3C5ED138" w14:textId="77777777" w:rsidTr="00B92D1C">
        <w:tc>
          <w:tcPr>
            <w:tcW w:w="915" w:type="dxa"/>
            <w:shd w:val="clear" w:color="auto" w:fill="auto"/>
            <w:vAlign w:val="center"/>
          </w:tcPr>
          <w:p w14:paraId="68874943" w14:textId="430A3927" w:rsidR="007B3B4F" w:rsidRPr="007B3B4F" w:rsidRDefault="007B3B4F" w:rsidP="007B3B4F">
            <w:pPr>
              <w:rPr>
                <w:color w:val="FF0000"/>
              </w:rPr>
            </w:pPr>
            <w:r w:rsidRPr="007B3B4F">
              <w:rPr>
                <w:color w:val="FF0000"/>
              </w:rPr>
              <w:t>A79</w:t>
            </w:r>
          </w:p>
        </w:tc>
        <w:tc>
          <w:tcPr>
            <w:tcW w:w="1007" w:type="dxa"/>
            <w:shd w:val="clear" w:color="auto" w:fill="auto"/>
            <w:vAlign w:val="center"/>
          </w:tcPr>
          <w:p w14:paraId="29128C19" w14:textId="7A3F6BB9" w:rsidR="007B3B4F" w:rsidRPr="007B3B4F" w:rsidRDefault="007B3B4F" w:rsidP="007B3B4F">
            <w:pPr>
              <w:rPr>
                <w:color w:val="FF0000"/>
              </w:rPr>
            </w:pPr>
            <w:r w:rsidRPr="007B3B4F">
              <w:rPr>
                <w:color w:val="FF0000"/>
              </w:rPr>
              <w:t>HRR</w:t>
            </w:r>
          </w:p>
        </w:tc>
        <w:tc>
          <w:tcPr>
            <w:tcW w:w="994" w:type="dxa"/>
            <w:shd w:val="clear" w:color="auto" w:fill="auto"/>
            <w:vAlign w:val="center"/>
          </w:tcPr>
          <w:p w14:paraId="47955F1E" w14:textId="6E14A140" w:rsidR="007B3B4F" w:rsidRPr="007B3B4F" w:rsidRDefault="007B3B4F" w:rsidP="007B3B4F">
            <w:pPr>
              <w:rPr>
                <w:color w:val="FF0000"/>
              </w:rPr>
            </w:pPr>
            <w:r w:rsidRPr="007B3B4F">
              <w:rPr>
                <w:color w:val="FF0000"/>
              </w:rPr>
              <w:t>Alle</w:t>
            </w:r>
          </w:p>
        </w:tc>
        <w:tc>
          <w:tcPr>
            <w:tcW w:w="1149" w:type="dxa"/>
            <w:shd w:val="clear" w:color="auto" w:fill="auto"/>
            <w:vAlign w:val="center"/>
          </w:tcPr>
          <w:p w14:paraId="486ED90A" w14:textId="287AF6A2" w:rsidR="007B3B4F" w:rsidRPr="007B3B4F" w:rsidRDefault="007B3B4F" w:rsidP="007B3B4F">
            <w:pPr>
              <w:rPr>
                <w:color w:val="FF0000"/>
              </w:rPr>
            </w:pPr>
            <w:r w:rsidRPr="007B3B4F">
              <w:rPr>
                <w:color w:val="FF0000"/>
              </w:rPr>
              <w:t>12.780</w:t>
            </w:r>
          </w:p>
        </w:tc>
        <w:tc>
          <w:tcPr>
            <w:tcW w:w="1288" w:type="dxa"/>
            <w:shd w:val="clear" w:color="auto" w:fill="auto"/>
            <w:vAlign w:val="center"/>
          </w:tcPr>
          <w:p w14:paraId="5F8937FC" w14:textId="10546B5D" w:rsidR="007B3B4F" w:rsidRPr="007B3B4F" w:rsidRDefault="007B3B4F" w:rsidP="007B3B4F">
            <w:pPr>
              <w:rPr>
                <w:color w:val="FF0000"/>
              </w:rPr>
            </w:pPr>
            <w:r w:rsidRPr="007B3B4F">
              <w:rPr>
                <w:color w:val="FF0000"/>
              </w:rPr>
              <w:t>14.600</w:t>
            </w:r>
          </w:p>
        </w:tc>
        <w:tc>
          <w:tcPr>
            <w:tcW w:w="1418" w:type="dxa"/>
            <w:shd w:val="clear" w:color="auto" w:fill="auto"/>
            <w:vAlign w:val="center"/>
          </w:tcPr>
          <w:p w14:paraId="2E35B935" w14:textId="11A77F58" w:rsidR="007B3B4F" w:rsidRPr="007B3B4F" w:rsidRDefault="007B3B4F" w:rsidP="007B3B4F">
            <w:pPr>
              <w:rPr>
                <w:color w:val="FF0000"/>
              </w:rPr>
            </w:pPr>
            <w:r w:rsidRPr="007B3B4F">
              <w:rPr>
                <w:color w:val="FF0000"/>
              </w:rPr>
              <w:t>1.820</w:t>
            </w:r>
          </w:p>
        </w:tc>
        <w:tc>
          <w:tcPr>
            <w:tcW w:w="3118" w:type="dxa"/>
            <w:shd w:val="clear" w:color="auto" w:fill="auto"/>
            <w:vAlign w:val="center"/>
          </w:tcPr>
          <w:p w14:paraId="61CCFB0E" w14:textId="77777777" w:rsidR="007B3B4F" w:rsidRPr="007B3B4F" w:rsidRDefault="007B3B4F" w:rsidP="007B3B4F">
            <w:pPr>
              <w:rPr>
                <w:color w:val="FF0000"/>
              </w:rPr>
            </w:pPr>
            <w:r w:rsidRPr="007B3B4F">
              <w:rPr>
                <w:color w:val="FF0000"/>
              </w:rPr>
              <w:t>40mm deklaag</w:t>
            </w:r>
          </w:p>
          <w:p w14:paraId="7CC075B6" w14:textId="0FC828BF" w:rsidR="007B3B4F" w:rsidRPr="007B3B4F" w:rsidRDefault="007B3B4F" w:rsidP="007B3B4F">
            <w:pPr>
              <w:rPr>
                <w:color w:val="FF0000"/>
              </w:rPr>
            </w:pPr>
            <w:r w:rsidRPr="007B3B4F">
              <w:rPr>
                <w:color w:val="FF0000"/>
              </w:rPr>
              <w:t>130mm tussen- en onderlaag</w:t>
            </w:r>
          </w:p>
        </w:tc>
        <w:tc>
          <w:tcPr>
            <w:tcW w:w="4394" w:type="dxa"/>
            <w:shd w:val="clear" w:color="auto" w:fill="auto"/>
            <w:vAlign w:val="center"/>
          </w:tcPr>
          <w:p w14:paraId="0CCFE701" w14:textId="77777777" w:rsidR="007B3B4F" w:rsidRPr="007B3B4F" w:rsidRDefault="007B3B4F" w:rsidP="007B3B4F">
            <w:pPr>
              <w:rPr>
                <w:color w:val="FF0000"/>
              </w:rPr>
            </w:pPr>
            <w:r w:rsidRPr="007B3B4F">
              <w:rPr>
                <w:color w:val="FF0000"/>
              </w:rPr>
              <w:t>50mm ZOAB 16</w:t>
            </w:r>
          </w:p>
          <w:p w14:paraId="1EDDCD02" w14:textId="77777777" w:rsidR="007B3B4F" w:rsidRPr="007B3B4F" w:rsidRDefault="007B3B4F" w:rsidP="007B3B4F">
            <w:pPr>
              <w:rPr>
                <w:color w:val="FF0000"/>
              </w:rPr>
            </w:pPr>
            <w:r w:rsidRPr="007B3B4F">
              <w:rPr>
                <w:color w:val="FF0000"/>
              </w:rPr>
              <w:t>60mm AC 22 Bind TLZ-C</w:t>
            </w:r>
          </w:p>
          <w:p w14:paraId="1628F57F" w14:textId="3E0E8FAE" w:rsidR="007B3B4F" w:rsidRPr="007B3B4F" w:rsidRDefault="007B3B4F" w:rsidP="007B3B4F">
            <w:pPr>
              <w:rPr>
                <w:color w:val="FF0000"/>
                <w:lang w:val="en-US"/>
              </w:rPr>
            </w:pPr>
            <w:r w:rsidRPr="007B3B4F">
              <w:rPr>
                <w:color w:val="FF0000"/>
                <w:lang w:val="en-US"/>
              </w:rPr>
              <w:t>60mm AC 22 Base OL-C</w:t>
            </w:r>
          </w:p>
        </w:tc>
      </w:tr>
      <w:tr w:rsidR="007B3B4F" w:rsidRPr="00F016F3" w14:paraId="159EB438" w14:textId="77777777" w:rsidTr="00B92D1C">
        <w:tc>
          <w:tcPr>
            <w:tcW w:w="915" w:type="dxa"/>
            <w:shd w:val="clear" w:color="auto" w:fill="auto"/>
            <w:vAlign w:val="center"/>
          </w:tcPr>
          <w:p w14:paraId="1C8D2125" w14:textId="4FAAEAC4" w:rsidR="007B3B4F" w:rsidRPr="007B3B4F" w:rsidRDefault="007B3B4F" w:rsidP="007B3B4F">
            <w:pPr>
              <w:rPr>
                <w:color w:val="FF0000"/>
              </w:rPr>
            </w:pPr>
            <w:r w:rsidRPr="007B3B4F">
              <w:rPr>
                <w:color w:val="FF0000"/>
              </w:rPr>
              <w:t>A79</w:t>
            </w:r>
          </w:p>
        </w:tc>
        <w:tc>
          <w:tcPr>
            <w:tcW w:w="1007" w:type="dxa"/>
            <w:shd w:val="clear" w:color="auto" w:fill="auto"/>
            <w:vAlign w:val="center"/>
          </w:tcPr>
          <w:p w14:paraId="6D3D4D13" w14:textId="6AFD31E6" w:rsidR="007B3B4F" w:rsidRPr="007B3B4F" w:rsidRDefault="007B3B4F" w:rsidP="007B3B4F">
            <w:pPr>
              <w:rPr>
                <w:color w:val="FF0000"/>
              </w:rPr>
            </w:pPr>
            <w:r w:rsidRPr="007B3B4F">
              <w:rPr>
                <w:color w:val="FF0000"/>
              </w:rPr>
              <w:t>HRR</w:t>
            </w:r>
          </w:p>
        </w:tc>
        <w:tc>
          <w:tcPr>
            <w:tcW w:w="994" w:type="dxa"/>
            <w:shd w:val="clear" w:color="auto" w:fill="auto"/>
            <w:vAlign w:val="center"/>
          </w:tcPr>
          <w:p w14:paraId="63C2BA6D" w14:textId="0E703673" w:rsidR="007B3B4F" w:rsidRPr="007B3B4F" w:rsidRDefault="007B3B4F" w:rsidP="007B3B4F">
            <w:pPr>
              <w:rPr>
                <w:color w:val="FF0000"/>
              </w:rPr>
            </w:pPr>
            <w:r w:rsidRPr="007B3B4F">
              <w:rPr>
                <w:color w:val="FF0000"/>
              </w:rPr>
              <w:t>Alle</w:t>
            </w:r>
          </w:p>
        </w:tc>
        <w:tc>
          <w:tcPr>
            <w:tcW w:w="1149" w:type="dxa"/>
            <w:shd w:val="clear" w:color="auto" w:fill="auto"/>
            <w:vAlign w:val="center"/>
          </w:tcPr>
          <w:p w14:paraId="4076D06C" w14:textId="01E590DB" w:rsidR="007B3B4F" w:rsidRPr="007B3B4F" w:rsidRDefault="007B3B4F" w:rsidP="007B3B4F">
            <w:pPr>
              <w:rPr>
                <w:color w:val="FF0000"/>
              </w:rPr>
            </w:pPr>
            <w:r w:rsidRPr="007B3B4F">
              <w:rPr>
                <w:color w:val="FF0000"/>
              </w:rPr>
              <w:t>14.600</w:t>
            </w:r>
          </w:p>
        </w:tc>
        <w:tc>
          <w:tcPr>
            <w:tcW w:w="1288" w:type="dxa"/>
            <w:shd w:val="clear" w:color="auto" w:fill="auto"/>
            <w:vAlign w:val="center"/>
          </w:tcPr>
          <w:p w14:paraId="29269D7F" w14:textId="5EF2C213" w:rsidR="007B3B4F" w:rsidRPr="007B3B4F" w:rsidRDefault="007B3B4F" w:rsidP="007B3B4F">
            <w:pPr>
              <w:rPr>
                <w:color w:val="FF0000"/>
              </w:rPr>
            </w:pPr>
            <w:r w:rsidRPr="007B3B4F">
              <w:rPr>
                <w:color w:val="FF0000"/>
              </w:rPr>
              <w:t>15.200</w:t>
            </w:r>
          </w:p>
        </w:tc>
        <w:tc>
          <w:tcPr>
            <w:tcW w:w="1418" w:type="dxa"/>
            <w:shd w:val="clear" w:color="auto" w:fill="auto"/>
            <w:vAlign w:val="center"/>
          </w:tcPr>
          <w:p w14:paraId="4974D7F2" w14:textId="220C4CAA" w:rsidR="007B3B4F" w:rsidRPr="007B3B4F" w:rsidRDefault="007B3B4F" w:rsidP="007B3B4F">
            <w:pPr>
              <w:rPr>
                <w:color w:val="FF0000"/>
              </w:rPr>
            </w:pPr>
            <w:r w:rsidRPr="007B3B4F">
              <w:rPr>
                <w:color w:val="FF0000"/>
              </w:rPr>
              <w:t>600</w:t>
            </w:r>
          </w:p>
        </w:tc>
        <w:tc>
          <w:tcPr>
            <w:tcW w:w="3118" w:type="dxa"/>
            <w:shd w:val="clear" w:color="auto" w:fill="auto"/>
            <w:vAlign w:val="center"/>
          </w:tcPr>
          <w:p w14:paraId="4CE5E69B" w14:textId="77777777" w:rsidR="007B3B4F" w:rsidRPr="007B3B4F" w:rsidRDefault="007B3B4F" w:rsidP="007B3B4F">
            <w:pPr>
              <w:rPr>
                <w:color w:val="FF0000"/>
              </w:rPr>
            </w:pPr>
            <w:r w:rsidRPr="007B3B4F">
              <w:rPr>
                <w:color w:val="FF0000"/>
              </w:rPr>
              <w:t>40mm deklaag</w:t>
            </w:r>
          </w:p>
          <w:p w14:paraId="1CC48CF0" w14:textId="2ACCA1C6" w:rsidR="007B3B4F" w:rsidRPr="007B3B4F" w:rsidRDefault="007B3B4F" w:rsidP="007B3B4F">
            <w:pPr>
              <w:rPr>
                <w:color w:val="FF0000"/>
              </w:rPr>
            </w:pPr>
            <w:r w:rsidRPr="007B3B4F">
              <w:rPr>
                <w:color w:val="FF0000"/>
              </w:rPr>
              <w:t>50mm tussenlaag</w:t>
            </w:r>
          </w:p>
        </w:tc>
        <w:tc>
          <w:tcPr>
            <w:tcW w:w="4394" w:type="dxa"/>
            <w:shd w:val="clear" w:color="auto" w:fill="auto"/>
            <w:vAlign w:val="center"/>
          </w:tcPr>
          <w:p w14:paraId="0766FE20" w14:textId="77777777" w:rsidR="007B3B4F" w:rsidRPr="007B3B4F" w:rsidRDefault="007B3B4F" w:rsidP="007B3B4F">
            <w:pPr>
              <w:rPr>
                <w:color w:val="FF0000"/>
              </w:rPr>
            </w:pPr>
            <w:r w:rsidRPr="007B3B4F">
              <w:rPr>
                <w:color w:val="FF0000"/>
              </w:rPr>
              <w:t>50mm ZOAB 16</w:t>
            </w:r>
          </w:p>
          <w:p w14:paraId="5BFD0B13" w14:textId="152FD942" w:rsidR="007B3B4F" w:rsidRPr="007B3B4F" w:rsidRDefault="007B3B4F" w:rsidP="007B3B4F">
            <w:pPr>
              <w:rPr>
                <w:color w:val="FF0000"/>
              </w:rPr>
            </w:pPr>
            <w:r w:rsidRPr="007B3B4F">
              <w:rPr>
                <w:color w:val="FF0000"/>
              </w:rPr>
              <w:t>50mm AC 16 Bind TLZ-C</w:t>
            </w:r>
          </w:p>
        </w:tc>
      </w:tr>
      <w:tr w:rsidR="007B3B4F" w:rsidRPr="00F016F3" w14:paraId="580DE8B3" w14:textId="77777777" w:rsidTr="00B92D1C">
        <w:tc>
          <w:tcPr>
            <w:tcW w:w="915" w:type="dxa"/>
            <w:shd w:val="clear" w:color="auto" w:fill="auto"/>
            <w:vAlign w:val="center"/>
          </w:tcPr>
          <w:p w14:paraId="0474736E" w14:textId="67AE8554" w:rsidR="007B3B4F" w:rsidRPr="007B3B4F" w:rsidRDefault="007B3B4F" w:rsidP="007B3B4F">
            <w:pPr>
              <w:rPr>
                <w:color w:val="FF0000"/>
              </w:rPr>
            </w:pPr>
            <w:r w:rsidRPr="007B3B4F">
              <w:rPr>
                <w:color w:val="FF0000"/>
              </w:rPr>
              <w:t>A79</w:t>
            </w:r>
          </w:p>
        </w:tc>
        <w:tc>
          <w:tcPr>
            <w:tcW w:w="1007" w:type="dxa"/>
            <w:shd w:val="clear" w:color="auto" w:fill="auto"/>
            <w:vAlign w:val="center"/>
          </w:tcPr>
          <w:p w14:paraId="027D0773" w14:textId="2D3DC4E1" w:rsidR="007B3B4F" w:rsidRPr="007B3B4F" w:rsidRDefault="007B3B4F" w:rsidP="007B3B4F">
            <w:pPr>
              <w:rPr>
                <w:color w:val="FF0000"/>
              </w:rPr>
            </w:pPr>
            <w:r w:rsidRPr="007B3B4F">
              <w:rPr>
                <w:color w:val="FF0000"/>
              </w:rPr>
              <w:t>HRR</w:t>
            </w:r>
          </w:p>
        </w:tc>
        <w:tc>
          <w:tcPr>
            <w:tcW w:w="994" w:type="dxa"/>
            <w:shd w:val="clear" w:color="auto" w:fill="auto"/>
            <w:vAlign w:val="center"/>
          </w:tcPr>
          <w:p w14:paraId="11937B01" w14:textId="35B6ABA7" w:rsidR="007B3B4F" w:rsidRPr="007B3B4F" w:rsidRDefault="007B3B4F" w:rsidP="007B3B4F">
            <w:pPr>
              <w:rPr>
                <w:color w:val="FF0000"/>
              </w:rPr>
            </w:pPr>
            <w:r w:rsidRPr="007B3B4F">
              <w:rPr>
                <w:color w:val="FF0000"/>
              </w:rPr>
              <w:t>Alle</w:t>
            </w:r>
          </w:p>
        </w:tc>
        <w:tc>
          <w:tcPr>
            <w:tcW w:w="1149" w:type="dxa"/>
            <w:shd w:val="clear" w:color="auto" w:fill="auto"/>
            <w:vAlign w:val="center"/>
          </w:tcPr>
          <w:p w14:paraId="61E29FFE" w14:textId="3BE3FD2F" w:rsidR="007B3B4F" w:rsidRPr="007B3B4F" w:rsidRDefault="007B3B4F" w:rsidP="007B3B4F">
            <w:pPr>
              <w:rPr>
                <w:color w:val="FF0000"/>
              </w:rPr>
            </w:pPr>
            <w:r w:rsidRPr="007B3B4F">
              <w:rPr>
                <w:color w:val="FF0000"/>
              </w:rPr>
              <w:t>15.200</w:t>
            </w:r>
          </w:p>
        </w:tc>
        <w:tc>
          <w:tcPr>
            <w:tcW w:w="1288" w:type="dxa"/>
            <w:shd w:val="clear" w:color="auto" w:fill="auto"/>
            <w:vAlign w:val="center"/>
          </w:tcPr>
          <w:p w14:paraId="4E20C0D1" w14:textId="3474D3E9" w:rsidR="007B3B4F" w:rsidRPr="007B3B4F" w:rsidRDefault="007B3B4F" w:rsidP="007B3B4F">
            <w:pPr>
              <w:rPr>
                <w:color w:val="FF0000"/>
              </w:rPr>
            </w:pPr>
            <w:r w:rsidRPr="007B3B4F">
              <w:rPr>
                <w:color w:val="FF0000"/>
              </w:rPr>
              <w:t>15.500</w:t>
            </w:r>
          </w:p>
        </w:tc>
        <w:tc>
          <w:tcPr>
            <w:tcW w:w="1418" w:type="dxa"/>
            <w:shd w:val="clear" w:color="auto" w:fill="auto"/>
            <w:vAlign w:val="center"/>
          </w:tcPr>
          <w:p w14:paraId="59920131" w14:textId="00F25156" w:rsidR="007B3B4F" w:rsidRPr="007B3B4F" w:rsidRDefault="007B3B4F" w:rsidP="007B3B4F">
            <w:pPr>
              <w:rPr>
                <w:color w:val="FF0000"/>
              </w:rPr>
            </w:pPr>
            <w:r w:rsidRPr="007B3B4F">
              <w:rPr>
                <w:color w:val="FF0000"/>
              </w:rPr>
              <w:t>300</w:t>
            </w:r>
          </w:p>
        </w:tc>
        <w:tc>
          <w:tcPr>
            <w:tcW w:w="3118" w:type="dxa"/>
            <w:shd w:val="clear" w:color="auto" w:fill="auto"/>
            <w:vAlign w:val="center"/>
          </w:tcPr>
          <w:p w14:paraId="6B2712DA" w14:textId="77777777" w:rsidR="007B3B4F" w:rsidRPr="007B3B4F" w:rsidRDefault="007B3B4F" w:rsidP="007B3B4F">
            <w:pPr>
              <w:rPr>
                <w:color w:val="FF0000"/>
              </w:rPr>
            </w:pPr>
            <w:r w:rsidRPr="007B3B4F">
              <w:rPr>
                <w:color w:val="FF0000"/>
              </w:rPr>
              <w:t>40mm deklaag</w:t>
            </w:r>
          </w:p>
          <w:p w14:paraId="525CAA7E" w14:textId="550B2164" w:rsidR="007B3B4F" w:rsidRPr="007B3B4F" w:rsidRDefault="007B3B4F" w:rsidP="007B3B4F">
            <w:pPr>
              <w:rPr>
                <w:color w:val="FF0000"/>
              </w:rPr>
            </w:pPr>
            <w:r w:rsidRPr="007B3B4F">
              <w:rPr>
                <w:color w:val="FF0000"/>
              </w:rPr>
              <w:t>50mm tussenlaag</w:t>
            </w:r>
          </w:p>
        </w:tc>
        <w:tc>
          <w:tcPr>
            <w:tcW w:w="4394" w:type="dxa"/>
            <w:shd w:val="clear" w:color="auto" w:fill="auto"/>
            <w:vAlign w:val="center"/>
          </w:tcPr>
          <w:p w14:paraId="270CE9CC" w14:textId="77777777" w:rsidR="007B3B4F" w:rsidRPr="007B3B4F" w:rsidRDefault="007B3B4F" w:rsidP="007B3B4F">
            <w:pPr>
              <w:rPr>
                <w:color w:val="FF0000"/>
              </w:rPr>
            </w:pPr>
            <w:r w:rsidRPr="007B3B4F">
              <w:rPr>
                <w:color w:val="FF0000"/>
              </w:rPr>
              <w:t>70mm 2L-ZOAB 16</w:t>
            </w:r>
          </w:p>
          <w:p w14:paraId="18824140" w14:textId="3572033D" w:rsidR="007B3B4F" w:rsidRPr="007B3B4F" w:rsidRDefault="007B3B4F" w:rsidP="007B3B4F">
            <w:pPr>
              <w:rPr>
                <w:color w:val="FF0000"/>
              </w:rPr>
            </w:pPr>
            <w:r w:rsidRPr="007B3B4F">
              <w:rPr>
                <w:color w:val="FF0000"/>
              </w:rPr>
              <w:t>40mm AC 16 Bind TLZ-C</w:t>
            </w:r>
          </w:p>
        </w:tc>
      </w:tr>
      <w:tr w:rsidR="007B3B4F" w:rsidRPr="00F016F3" w14:paraId="37EED5F2" w14:textId="77777777" w:rsidTr="00B92D1C">
        <w:tc>
          <w:tcPr>
            <w:tcW w:w="915" w:type="dxa"/>
            <w:shd w:val="clear" w:color="auto" w:fill="auto"/>
            <w:vAlign w:val="center"/>
          </w:tcPr>
          <w:p w14:paraId="28A4FA90" w14:textId="71F3039D" w:rsidR="007B3B4F" w:rsidRPr="007B3B4F" w:rsidRDefault="007B3B4F" w:rsidP="007B3B4F">
            <w:pPr>
              <w:rPr>
                <w:color w:val="FF0000"/>
              </w:rPr>
            </w:pPr>
            <w:r w:rsidRPr="007B3B4F">
              <w:rPr>
                <w:color w:val="FF0000"/>
              </w:rPr>
              <w:t>A79</w:t>
            </w:r>
          </w:p>
        </w:tc>
        <w:tc>
          <w:tcPr>
            <w:tcW w:w="1007" w:type="dxa"/>
            <w:shd w:val="clear" w:color="auto" w:fill="auto"/>
            <w:vAlign w:val="center"/>
          </w:tcPr>
          <w:p w14:paraId="5C2D307D" w14:textId="12DE90AE" w:rsidR="007B3B4F" w:rsidRPr="007B3B4F" w:rsidRDefault="007B3B4F" w:rsidP="007B3B4F">
            <w:pPr>
              <w:rPr>
                <w:color w:val="FF0000"/>
              </w:rPr>
            </w:pPr>
            <w:r w:rsidRPr="007B3B4F">
              <w:rPr>
                <w:color w:val="FF0000"/>
              </w:rPr>
              <w:t>HRR</w:t>
            </w:r>
          </w:p>
        </w:tc>
        <w:tc>
          <w:tcPr>
            <w:tcW w:w="994" w:type="dxa"/>
            <w:shd w:val="clear" w:color="auto" w:fill="auto"/>
            <w:vAlign w:val="center"/>
          </w:tcPr>
          <w:p w14:paraId="4CAA24DE" w14:textId="7F611363" w:rsidR="007B3B4F" w:rsidRPr="007B3B4F" w:rsidRDefault="007B3B4F" w:rsidP="007B3B4F">
            <w:pPr>
              <w:rPr>
                <w:color w:val="FF0000"/>
              </w:rPr>
            </w:pPr>
            <w:r w:rsidRPr="007B3B4F">
              <w:rPr>
                <w:color w:val="FF0000"/>
              </w:rPr>
              <w:t>Alle</w:t>
            </w:r>
          </w:p>
        </w:tc>
        <w:tc>
          <w:tcPr>
            <w:tcW w:w="1149" w:type="dxa"/>
            <w:shd w:val="clear" w:color="auto" w:fill="auto"/>
            <w:vAlign w:val="center"/>
          </w:tcPr>
          <w:p w14:paraId="36554359" w14:textId="4A31B54D" w:rsidR="007B3B4F" w:rsidRPr="007B3B4F" w:rsidRDefault="007B3B4F" w:rsidP="007B3B4F">
            <w:pPr>
              <w:rPr>
                <w:color w:val="FF0000"/>
              </w:rPr>
            </w:pPr>
            <w:r w:rsidRPr="007B3B4F">
              <w:rPr>
                <w:color w:val="FF0000"/>
              </w:rPr>
              <w:t>15.500</w:t>
            </w:r>
          </w:p>
        </w:tc>
        <w:tc>
          <w:tcPr>
            <w:tcW w:w="1288" w:type="dxa"/>
            <w:shd w:val="clear" w:color="auto" w:fill="auto"/>
            <w:vAlign w:val="center"/>
          </w:tcPr>
          <w:p w14:paraId="000579FD" w14:textId="70051A05" w:rsidR="007B3B4F" w:rsidRPr="007B3B4F" w:rsidRDefault="007B3B4F" w:rsidP="007B3B4F">
            <w:pPr>
              <w:rPr>
                <w:color w:val="FF0000"/>
              </w:rPr>
            </w:pPr>
            <w:r w:rsidRPr="007B3B4F">
              <w:rPr>
                <w:color w:val="FF0000"/>
              </w:rPr>
              <w:t>15.650</w:t>
            </w:r>
          </w:p>
        </w:tc>
        <w:tc>
          <w:tcPr>
            <w:tcW w:w="1418" w:type="dxa"/>
            <w:shd w:val="clear" w:color="auto" w:fill="auto"/>
            <w:vAlign w:val="center"/>
          </w:tcPr>
          <w:p w14:paraId="6D258B6A" w14:textId="0EC423DC" w:rsidR="007B3B4F" w:rsidRPr="007B3B4F" w:rsidRDefault="007B3B4F" w:rsidP="007B3B4F">
            <w:pPr>
              <w:rPr>
                <w:color w:val="FF0000"/>
              </w:rPr>
            </w:pPr>
            <w:r w:rsidRPr="007B3B4F">
              <w:rPr>
                <w:color w:val="FF0000"/>
              </w:rPr>
              <w:t>150</w:t>
            </w:r>
          </w:p>
        </w:tc>
        <w:tc>
          <w:tcPr>
            <w:tcW w:w="3118" w:type="dxa"/>
            <w:shd w:val="clear" w:color="auto" w:fill="auto"/>
            <w:vAlign w:val="center"/>
          </w:tcPr>
          <w:p w14:paraId="15A07415" w14:textId="77777777" w:rsidR="007B3B4F" w:rsidRPr="007B3B4F" w:rsidRDefault="007B3B4F" w:rsidP="007B3B4F">
            <w:pPr>
              <w:rPr>
                <w:color w:val="FF0000"/>
              </w:rPr>
            </w:pPr>
            <w:r w:rsidRPr="007B3B4F">
              <w:rPr>
                <w:color w:val="FF0000"/>
              </w:rPr>
              <w:t>40mm deklaag</w:t>
            </w:r>
          </w:p>
          <w:p w14:paraId="5CB029A2" w14:textId="47921635" w:rsidR="007B3B4F" w:rsidRPr="007B3B4F" w:rsidRDefault="007B3B4F" w:rsidP="007B3B4F">
            <w:pPr>
              <w:rPr>
                <w:color w:val="FF0000"/>
              </w:rPr>
            </w:pPr>
            <w:r w:rsidRPr="007B3B4F">
              <w:rPr>
                <w:color w:val="FF0000"/>
              </w:rPr>
              <w:t>50mm tussenlaag</w:t>
            </w:r>
          </w:p>
        </w:tc>
        <w:tc>
          <w:tcPr>
            <w:tcW w:w="4394" w:type="dxa"/>
            <w:shd w:val="clear" w:color="auto" w:fill="auto"/>
            <w:vAlign w:val="center"/>
          </w:tcPr>
          <w:p w14:paraId="4A6ABB28" w14:textId="77777777" w:rsidR="007B3B4F" w:rsidRPr="007B3B4F" w:rsidRDefault="007B3B4F" w:rsidP="007B3B4F">
            <w:pPr>
              <w:rPr>
                <w:color w:val="FF0000"/>
              </w:rPr>
            </w:pPr>
            <w:r w:rsidRPr="007B3B4F">
              <w:rPr>
                <w:color w:val="FF0000"/>
              </w:rPr>
              <w:t>70mm 2L-ZOAB 16</w:t>
            </w:r>
          </w:p>
          <w:p w14:paraId="683AEEFA" w14:textId="7B9AC771" w:rsidR="007B3B4F" w:rsidRPr="007B3B4F" w:rsidRDefault="007B3B4F" w:rsidP="007B3B4F">
            <w:pPr>
              <w:rPr>
                <w:color w:val="FF0000"/>
              </w:rPr>
            </w:pPr>
            <w:r w:rsidRPr="007B3B4F">
              <w:rPr>
                <w:color w:val="FF0000"/>
              </w:rPr>
              <w:t>40mm AC 16 Bind TLZ-C</w:t>
            </w:r>
          </w:p>
        </w:tc>
      </w:tr>
      <w:tr w:rsidR="007B3B4F" w:rsidRPr="008B440F" w14:paraId="14D2B37E" w14:textId="77777777" w:rsidTr="00B92D1C">
        <w:tc>
          <w:tcPr>
            <w:tcW w:w="915" w:type="dxa"/>
            <w:shd w:val="clear" w:color="auto" w:fill="auto"/>
            <w:vAlign w:val="center"/>
          </w:tcPr>
          <w:p w14:paraId="609278AF" w14:textId="7BE2390D" w:rsidR="007B3B4F" w:rsidRPr="007B3B4F" w:rsidRDefault="007B3B4F" w:rsidP="007B3B4F">
            <w:pPr>
              <w:rPr>
                <w:color w:val="FF0000"/>
              </w:rPr>
            </w:pPr>
            <w:r w:rsidRPr="007B3B4F">
              <w:rPr>
                <w:color w:val="FF0000"/>
              </w:rPr>
              <w:t>A79</w:t>
            </w:r>
          </w:p>
        </w:tc>
        <w:tc>
          <w:tcPr>
            <w:tcW w:w="1007" w:type="dxa"/>
            <w:shd w:val="clear" w:color="auto" w:fill="auto"/>
            <w:vAlign w:val="center"/>
          </w:tcPr>
          <w:p w14:paraId="6E2CAE42" w14:textId="30B3A36E" w:rsidR="007B3B4F" w:rsidRPr="007B3B4F" w:rsidRDefault="007B3B4F" w:rsidP="007B3B4F">
            <w:pPr>
              <w:rPr>
                <w:color w:val="FF0000"/>
              </w:rPr>
            </w:pPr>
            <w:r w:rsidRPr="007B3B4F">
              <w:rPr>
                <w:color w:val="FF0000"/>
              </w:rPr>
              <w:t>HRR</w:t>
            </w:r>
          </w:p>
        </w:tc>
        <w:tc>
          <w:tcPr>
            <w:tcW w:w="994" w:type="dxa"/>
            <w:shd w:val="clear" w:color="auto" w:fill="auto"/>
            <w:vAlign w:val="center"/>
          </w:tcPr>
          <w:p w14:paraId="43260E44" w14:textId="7691889A" w:rsidR="007B3B4F" w:rsidRPr="007B3B4F" w:rsidRDefault="007B3B4F" w:rsidP="007B3B4F">
            <w:pPr>
              <w:rPr>
                <w:color w:val="FF0000"/>
              </w:rPr>
            </w:pPr>
            <w:r w:rsidRPr="007B3B4F">
              <w:rPr>
                <w:color w:val="FF0000"/>
              </w:rPr>
              <w:t>Alle</w:t>
            </w:r>
          </w:p>
        </w:tc>
        <w:tc>
          <w:tcPr>
            <w:tcW w:w="1149" w:type="dxa"/>
            <w:shd w:val="clear" w:color="auto" w:fill="auto"/>
            <w:vAlign w:val="center"/>
          </w:tcPr>
          <w:p w14:paraId="25FE1CF3" w14:textId="48326D63" w:rsidR="007B3B4F" w:rsidRPr="007B3B4F" w:rsidRDefault="007B3B4F" w:rsidP="007B3B4F">
            <w:pPr>
              <w:rPr>
                <w:color w:val="FF0000"/>
              </w:rPr>
            </w:pPr>
            <w:r w:rsidRPr="007B3B4F">
              <w:rPr>
                <w:color w:val="FF0000"/>
              </w:rPr>
              <w:t>15.650</w:t>
            </w:r>
          </w:p>
        </w:tc>
        <w:tc>
          <w:tcPr>
            <w:tcW w:w="1288" w:type="dxa"/>
            <w:shd w:val="clear" w:color="auto" w:fill="auto"/>
            <w:vAlign w:val="center"/>
          </w:tcPr>
          <w:p w14:paraId="20A94C61" w14:textId="1B67432A" w:rsidR="007B3B4F" w:rsidRPr="007B3B4F" w:rsidRDefault="007B3B4F" w:rsidP="007B3B4F">
            <w:pPr>
              <w:rPr>
                <w:color w:val="FF0000"/>
              </w:rPr>
            </w:pPr>
            <w:r w:rsidRPr="007B3B4F">
              <w:rPr>
                <w:color w:val="FF0000"/>
              </w:rPr>
              <w:t>16.</w:t>
            </w:r>
            <w:r w:rsidR="0046176A">
              <w:rPr>
                <w:color w:val="FF0000"/>
              </w:rPr>
              <w:t>635</w:t>
            </w:r>
          </w:p>
        </w:tc>
        <w:tc>
          <w:tcPr>
            <w:tcW w:w="1418" w:type="dxa"/>
            <w:shd w:val="clear" w:color="auto" w:fill="auto"/>
            <w:vAlign w:val="center"/>
          </w:tcPr>
          <w:p w14:paraId="19E3DE43" w14:textId="3CA392C2" w:rsidR="007B3B4F" w:rsidRPr="007B3B4F" w:rsidRDefault="0046176A" w:rsidP="007B3B4F">
            <w:pPr>
              <w:rPr>
                <w:color w:val="FF0000"/>
              </w:rPr>
            </w:pPr>
            <w:r>
              <w:rPr>
                <w:color w:val="FF0000"/>
              </w:rPr>
              <w:t>985</w:t>
            </w:r>
          </w:p>
        </w:tc>
        <w:tc>
          <w:tcPr>
            <w:tcW w:w="3118" w:type="dxa"/>
            <w:shd w:val="clear" w:color="auto" w:fill="auto"/>
            <w:vAlign w:val="center"/>
          </w:tcPr>
          <w:p w14:paraId="1E4C742E" w14:textId="77777777" w:rsidR="007B3B4F" w:rsidRPr="007B3B4F" w:rsidRDefault="007B3B4F" w:rsidP="007B3B4F">
            <w:pPr>
              <w:rPr>
                <w:color w:val="FF0000"/>
              </w:rPr>
            </w:pPr>
            <w:r w:rsidRPr="007B3B4F">
              <w:rPr>
                <w:color w:val="FF0000"/>
              </w:rPr>
              <w:t>40mm deklaag</w:t>
            </w:r>
          </w:p>
          <w:p w14:paraId="7611D86F" w14:textId="77777777" w:rsidR="007B3B4F" w:rsidRPr="007B3B4F" w:rsidRDefault="007B3B4F" w:rsidP="007B3B4F">
            <w:pPr>
              <w:rPr>
                <w:color w:val="FF0000"/>
              </w:rPr>
            </w:pPr>
            <w:r w:rsidRPr="007B3B4F">
              <w:rPr>
                <w:color w:val="FF0000"/>
              </w:rPr>
              <w:t>50mm tussenlaag</w:t>
            </w:r>
          </w:p>
          <w:p w14:paraId="7FD39E2D" w14:textId="25A8FE5B" w:rsidR="007B3B4F" w:rsidRPr="007B3B4F" w:rsidRDefault="007B3B4F" w:rsidP="007B3B4F">
            <w:pPr>
              <w:rPr>
                <w:color w:val="FF0000"/>
              </w:rPr>
            </w:pPr>
            <w:r w:rsidRPr="007B3B4F">
              <w:rPr>
                <w:color w:val="FF0000"/>
              </w:rPr>
              <w:t>0 – 70 mm profielfrezen</w:t>
            </w:r>
          </w:p>
        </w:tc>
        <w:tc>
          <w:tcPr>
            <w:tcW w:w="4394" w:type="dxa"/>
            <w:shd w:val="clear" w:color="auto" w:fill="auto"/>
            <w:vAlign w:val="center"/>
          </w:tcPr>
          <w:p w14:paraId="5F32AF6A" w14:textId="77777777" w:rsidR="007B3B4F" w:rsidRPr="007B3B4F" w:rsidRDefault="007B3B4F" w:rsidP="007B3B4F">
            <w:pPr>
              <w:rPr>
                <w:color w:val="FF0000"/>
              </w:rPr>
            </w:pPr>
            <w:r w:rsidRPr="007B3B4F">
              <w:rPr>
                <w:color w:val="FF0000"/>
              </w:rPr>
              <w:t>70mm 2L-ZOAB 16</w:t>
            </w:r>
          </w:p>
          <w:p w14:paraId="368064DA" w14:textId="77777777" w:rsidR="007B3B4F" w:rsidRPr="007B3B4F" w:rsidRDefault="007B3B4F" w:rsidP="007B3B4F">
            <w:pPr>
              <w:rPr>
                <w:color w:val="FF0000"/>
              </w:rPr>
            </w:pPr>
            <w:r w:rsidRPr="007B3B4F">
              <w:rPr>
                <w:color w:val="FF0000"/>
              </w:rPr>
              <w:t>40mm AC 16 Bind TLZ-C</w:t>
            </w:r>
          </w:p>
          <w:p w14:paraId="523D4D7E" w14:textId="76A9D5E2" w:rsidR="007B3B4F" w:rsidRPr="007B3B4F" w:rsidRDefault="007B3B4F" w:rsidP="007B3B4F">
            <w:pPr>
              <w:rPr>
                <w:color w:val="FF0000"/>
                <w:lang w:val="en-US"/>
              </w:rPr>
            </w:pPr>
            <w:r w:rsidRPr="007B3B4F">
              <w:rPr>
                <w:color w:val="FF0000"/>
                <w:lang w:val="en-US"/>
              </w:rPr>
              <w:t>70 mm AC 22 Base OL-C</w:t>
            </w:r>
          </w:p>
        </w:tc>
      </w:tr>
      <w:tr w:rsidR="007B3B4F" w:rsidRPr="008B440F" w14:paraId="02F5600C" w14:textId="77777777" w:rsidTr="00B92D1C">
        <w:tc>
          <w:tcPr>
            <w:tcW w:w="915" w:type="dxa"/>
            <w:shd w:val="clear" w:color="auto" w:fill="auto"/>
          </w:tcPr>
          <w:p w14:paraId="2FAE9BB6" w14:textId="77777777" w:rsidR="007B3B4F" w:rsidRPr="008B440F" w:rsidRDefault="007B3B4F" w:rsidP="007B3B4F">
            <w:pPr>
              <w:rPr>
                <w:lang w:val="en-US"/>
              </w:rPr>
            </w:pPr>
          </w:p>
        </w:tc>
        <w:tc>
          <w:tcPr>
            <w:tcW w:w="1007" w:type="dxa"/>
            <w:shd w:val="clear" w:color="auto" w:fill="auto"/>
          </w:tcPr>
          <w:p w14:paraId="58986D75" w14:textId="77777777" w:rsidR="007B3B4F" w:rsidRPr="008B440F" w:rsidRDefault="007B3B4F" w:rsidP="007B3B4F">
            <w:pPr>
              <w:rPr>
                <w:lang w:val="en-US"/>
              </w:rPr>
            </w:pPr>
          </w:p>
        </w:tc>
        <w:tc>
          <w:tcPr>
            <w:tcW w:w="994" w:type="dxa"/>
            <w:shd w:val="clear" w:color="auto" w:fill="auto"/>
          </w:tcPr>
          <w:p w14:paraId="6AAC0143" w14:textId="77777777" w:rsidR="007B3B4F" w:rsidRPr="008B440F" w:rsidRDefault="007B3B4F" w:rsidP="007B3B4F">
            <w:pPr>
              <w:rPr>
                <w:lang w:val="en-US"/>
              </w:rPr>
            </w:pPr>
          </w:p>
        </w:tc>
        <w:tc>
          <w:tcPr>
            <w:tcW w:w="1149" w:type="dxa"/>
            <w:shd w:val="clear" w:color="auto" w:fill="auto"/>
          </w:tcPr>
          <w:p w14:paraId="63B9466C" w14:textId="77777777" w:rsidR="007B3B4F" w:rsidRPr="008B440F" w:rsidRDefault="007B3B4F" w:rsidP="007B3B4F">
            <w:pPr>
              <w:rPr>
                <w:lang w:val="en-US"/>
              </w:rPr>
            </w:pPr>
          </w:p>
        </w:tc>
        <w:tc>
          <w:tcPr>
            <w:tcW w:w="1288" w:type="dxa"/>
            <w:shd w:val="clear" w:color="auto" w:fill="auto"/>
          </w:tcPr>
          <w:p w14:paraId="55CF8A54" w14:textId="77777777" w:rsidR="007B3B4F" w:rsidRPr="008B440F" w:rsidRDefault="007B3B4F" w:rsidP="007B3B4F">
            <w:pPr>
              <w:rPr>
                <w:lang w:val="en-US"/>
              </w:rPr>
            </w:pPr>
          </w:p>
        </w:tc>
        <w:tc>
          <w:tcPr>
            <w:tcW w:w="1418" w:type="dxa"/>
            <w:shd w:val="clear" w:color="auto" w:fill="auto"/>
          </w:tcPr>
          <w:p w14:paraId="15FAA457" w14:textId="77777777" w:rsidR="007B3B4F" w:rsidRPr="008B440F" w:rsidRDefault="007B3B4F" w:rsidP="007B3B4F">
            <w:pPr>
              <w:rPr>
                <w:lang w:val="en-US"/>
              </w:rPr>
            </w:pPr>
          </w:p>
        </w:tc>
        <w:tc>
          <w:tcPr>
            <w:tcW w:w="3118" w:type="dxa"/>
            <w:shd w:val="clear" w:color="auto" w:fill="auto"/>
          </w:tcPr>
          <w:p w14:paraId="4B7F5FB1" w14:textId="77777777" w:rsidR="007B3B4F" w:rsidRPr="008B440F" w:rsidRDefault="007B3B4F" w:rsidP="007B3B4F">
            <w:pPr>
              <w:rPr>
                <w:lang w:val="en-US"/>
              </w:rPr>
            </w:pPr>
          </w:p>
        </w:tc>
        <w:tc>
          <w:tcPr>
            <w:tcW w:w="4394" w:type="dxa"/>
            <w:shd w:val="clear" w:color="auto" w:fill="auto"/>
          </w:tcPr>
          <w:p w14:paraId="7086EB14" w14:textId="77777777" w:rsidR="007B3B4F" w:rsidRPr="008B440F" w:rsidRDefault="007B3B4F" w:rsidP="007B3B4F">
            <w:pPr>
              <w:rPr>
                <w:lang w:val="en-US"/>
              </w:rPr>
            </w:pPr>
          </w:p>
        </w:tc>
      </w:tr>
      <w:tr w:rsidR="007B3B4F" w:rsidRPr="00F016F3" w14:paraId="6BDAD01A" w14:textId="77777777" w:rsidTr="00B92D1C">
        <w:tc>
          <w:tcPr>
            <w:tcW w:w="4065" w:type="dxa"/>
            <w:gridSpan w:val="4"/>
            <w:shd w:val="clear" w:color="auto" w:fill="BFBFBF"/>
          </w:tcPr>
          <w:p w14:paraId="25CDE78C" w14:textId="77777777" w:rsidR="007B3B4F" w:rsidRPr="00FF4020" w:rsidRDefault="007B3B4F" w:rsidP="007B3B4F">
            <w:pPr>
              <w:rPr>
                <w:b/>
                <w:bCs/>
              </w:rPr>
            </w:pPr>
            <w:r w:rsidRPr="00FF4020">
              <w:rPr>
                <w:b/>
                <w:bCs/>
              </w:rPr>
              <w:t>Lokale maatregel</w:t>
            </w:r>
          </w:p>
        </w:tc>
        <w:tc>
          <w:tcPr>
            <w:tcW w:w="1288" w:type="dxa"/>
            <w:shd w:val="clear" w:color="auto" w:fill="BFBFBF"/>
          </w:tcPr>
          <w:p w14:paraId="6738B2F5" w14:textId="77777777" w:rsidR="007B3B4F" w:rsidRPr="00F016F3" w:rsidRDefault="007B3B4F" w:rsidP="007B3B4F"/>
        </w:tc>
        <w:tc>
          <w:tcPr>
            <w:tcW w:w="1418" w:type="dxa"/>
            <w:shd w:val="clear" w:color="auto" w:fill="BFBFBF"/>
          </w:tcPr>
          <w:p w14:paraId="05365DB0" w14:textId="77777777" w:rsidR="007B3B4F" w:rsidRPr="00F016F3" w:rsidRDefault="007B3B4F" w:rsidP="007B3B4F"/>
        </w:tc>
        <w:tc>
          <w:tcPr>
            <w:tcW w:w="3118" w:type="dxa"/>
            <w:shd w:val="clear" w:color="auto" w:fill="BFBFBF"/>
          </w:tcPr>
          <w:p w14:paraId="11B4E602" w14:textId="77777777" w:rsidR="007B3B4F" w:rsidRPr="00F016F3" w:rsidRDefault="007B3B4F" w:rsidP="007B3B4F"/>
        </w:tc>
        <w:tc>
          <w:tcPr>
            <w:tcW w:w="4394" w:type="dxa"/>
            <w:shd w:val="clear" w:color="auto" w:fill="BFBFBF"/>
          </w:tcPr>
          <w:p w14:paraId="63E88FA0" w14:textId="77777777" w:rsidR="007B3B4F" w:rsidRPr="00F016F3" w:rsidRDefault="007B3B4F" w:rsidP="007B3B4F"/>
        </w:tc>
      </w:tr>
      <w:tr w:rsidR="007B3B4F" w:rsidRPr="00F016F3" w14:paraId="61FB46AA" w14:textId="77777777" w:rsidTr="00B92D1C">
        <w:tc>
          <w:tcPr>
            <w:tcW w:w="915" w:type="dxa"/>
            <w:shd w:val="clear" w:color="auto" w:fill="auto"/>
            <w:vAlign w:val="center"/>
          </w:tcPr>
          <w:p w14:paraId="446E73A0" w14:textId="7CB7CE6E" w:rsidR="007B3B4F" w:rsidRPr="00A46E31" w:rsidRDefault="007B3B4F" w:rsidP="007B3B4F">
            <w:r w:rsidRPr="00A46E31">
              <w:t>A79</w:t>
            </w:r>
          </w:p>
        </w:tc>
        <w:tc>
          <w:tcPr>
            <w:tcW w:w="1007" w:type="dxa"/>
            <w:shd w:val="clear" w:color="auto" w:fill="auto"/>
            <w:vAlign w:val="center"/>
          </w:tcPr>
          <w:p w14:paraId="5C569678" w14:textId="327752D7" w:rsidR="007B3B4F" w:rsidRPr="00A46E31" w:rsidRDefault="007B3B4F" w:rsidP="007B3B4F">
            <w:r w:rsidRPr="00A46E31">
              <w:t>HRR</w:t>
            </w:r>
          </w:p>
        </w:tc>
        <w:tc>
          <w:tcPr>
            <w:tcW w:w="994" w:type="dxa"/>
            <w:shd w:val="clear" w:color="auto" w:fill="auto"/>
            <w:vAlign w:val="center"/>
          </w:tcPr>
          <w:p w14:paraId="00D74F2B" w14:textId="26B1C5C5" w:rsidR="007B3B4F" w:rsidRPr="00A46E31" w:rsidRDefault="007B3B4F" w:rsidP="007B3B4F">
            <w:r w:rsidRPr="00A46E31">
              <w:t>Alle</w:t>
            </w:r>
          </w:p>
        </w:tc>
        <w:tc>
          <w:tcPr>
            <w:tcW w:w="1149" w:type="dxa"/>
            <w:shd w:val="clear" w:color="auto" w:fill="auto"/>
            <w:vAlign w:val="center"/>
          </w:tcPr>
          <w:p w14:paraId="0CFCCADF" w14:textId="77777777" w:rsidR="007B3B4F" w:rsidRPr="00A46E31" w:rsidRDefault="007B3B4F" w:rsidP="007B3B4F">
            <w:r w:rsidRPr="00A46E31">
              <w:t>2.400</w:t>
            </w:r>
          </w:p>
          <w:p w14:paraId="58FF783F" w14:textId="77777777" w:rsidR="007B3B4F" w:rsidRPr="00A46E31" w:rsidRDefault="007B3B4F" w:rsidP="007B3B4F">
            <w:r w:rsidRPr="00A46E31">
              <w:t>3.630</w:t>
            </w:r>
          </w:p>
          <w:p w14:paraId="5BB4DB4E" w14:textId="77777777" w:rsidR="007B3B4F" w:rsidRPr="00A46E31" w:rsidRDefault="007B3B4F" w:rsidP="007B3B4F">
            <w:r w:rsidRPr="00A46E31">
              <w:t>4.326</w:t>
            </w:r>
          </w:p>
          <w:p w14:paraId="444E380C" w14:textId="77777777" w:rsidR="007B3B4F" w:rsidRPr="00A46E31" w:rsidRDefault="007B3B4F" w:rsidP="007B3B4F">
            <w:r w:rsidRPr="00A46E31">
              <w:t>4.400</w:t>
            </w:r>
          </w:p>
          <w:p w14:paraId="07C8EFBE" w14:textId="77777777" w:rsidR="007B3B4F" w:rsidRPr="00A46E31" w:rsidRDefault="007B3B4F" w:rsidP="007B3B4F">
            <w:r w:rsidRPr="00A46E31">
              <w:t>5.250</w:t>
            </w:r>
          </w:p>
          <w:p w14:paraId="42A1F529" w14:textId="77777777" w:rsidR="007B3B4F" w:rsidRPr="00A46E31" w:rsidRDefault="007B3B4F" w:rsidP="007B3B4F">
            <w:r w:rsidRPr="00A46E31">
              <w:lastRenderedPageBreak/>
              <w:t>5.425</w:t>
            </w:r>
          </w:p>
          <w:p w14:paraId="5A46F504" w14:textId="77777777" w:rsidR="007B3B4F" w:rsidRPr="00A46E31" w:rsidRDefault="007B3B4F" w:rsidP="007B3B4F">
            <w:r w:rsidRPr="00A46E31">
              <w:t>5.601</w:t>
            </w:r>
          </w:p>
          <w:p w14:paraId="6F329376" w14:textId="77777777" w:rsidR="007B3B4F" w:rsidRPr="00A46E31" w:rsidRDefault="007B3B4F" w:rsidP="007B3B4F">
            <w:r w:rsidRPr="00A46E31">
              <w:t>6.350</w:t>
            </w:r>
          </w:p>
          <w:p w14:paraId="024FFD1F" w14:textId="77777777" w:rsidR="007B3B4F" w:rsidRPr="00A46E31" w:rsidRDefault="007B3B4F" w:rsidP="007B3B4F">
            <w:r w:rsidRPr="00A46E31">
              <w:t>6.401</w:t>
            </w:r>
          </w:p>
          <w:p w14:paraId="51AE4D6D" w14:textId="77777777" w:rsidR="007B3B4F" w:rsidRPr="00A46E31" w:rsidRDefault="007B3B4F" w:rsidP="007B3B4F">
            <w:r w:rsidRPr="00A46E31">
              <w:t>6.925</w:t>
            </w:r>
          </w:p>
          <w:p w14:paraId="26DD2D29" w14:textId="77777777" w:rsidR="007B3B4F" w:rsidRPr="00A46E31" w:rsidRDefault="007B3B4F" w:rsidP="007B3B4F">
            <w:r w:rsidRPr="00A46E31">
              <w:t>7.250</w:t>
            </w:r>
          </w:p>
          <w:p w14:paraId="0E1A5138" w14:textId="77777777" w:rsidR="007B3B4F" w:rsidRPr="00A46E31" w:rsidRDefault="007B3B4F" w:rsidP="007B3B4F">
            <w:r w:rsidRPr="00A46E31">
              <w:t>8.300</w:t>
            </w:r>
          </w:p>
          <w:p w14:paraId="22AA8439" w14:textId="77777777" w:rsidR="007B3B4F" w:rsidRPr="00A46E31" w:rsidRDefault="007B3B4F" w:rsidP="007B3B4F">
            <w:r w:rsidRPr="00A46E31">
              <w:t>10.350</w:t>
            </w:r>
          </w:p>
          <w:p w14:paraId="029F3F00" w14:textId="77777777" w:rsidR="007B3B4F" w:rsidRPr="00A46E31" w:rsidRDefault="007B3B4F" w:rsidP="007B3B4F">
            <w:r w:rsidRPr="00A46E31">
              <w:t>12.500</w:t>
            </w:r>
          </w:p>
          <w:p w14:paraId="324090A2" w14:textId="77777777" w:rsidR="007B3B4F" w:rsidRPr="00A46E31" w:rsidRDefault="007B3B4F" w:rsidP="007B3B4F">
            <w:r w:rsidRPr="00A46E31">
              <w:t>12.951</w:t>
            </w:r>
          </w:p>
          <w:p w14:paraId="71F96214" w14:textId="77777777" w:rsidR="007B3B4F" w:rsidRPr="00A46E31" w:rsidRDefault="007B3B4F" w:rsidP="007B3B4F">
            <w:r w:rsidRPr="00A46E31">
              <w:t>13.100</w:t>
            </w:r>
          </w:p>
          <w:p w14:paraId="07349833" w14:textId="77777777" w:rsidR="007B3B4F" w:rsidRPr="00A46E31" w:rsidRDefault="007B3B4F" w:rsidP="007B3B4F">
            <w:r w:rsidRPr="00A46E31">
              <w:t>13.152</w:t>
            </w:r>
          </w:p>
          <w:p w14:paraId="07BF849E" w14:textId="77777777" w:rsidR="007B3B4F" w:rsidRPr="00A46E31" w:rsidRDefault="007B3B4F" w:rsidP="007B3B4F">
            <w:r w:rsidRPr="00A46E31">
              <w:t>13.475</w:t>
            </w:r>
          </w:p>
          <w:p w14:paraId="594F5BB1" w14:textId="77777777" w:rsidR="007B3B4F" w:rsidRPr="00A46E31" w:rsidRDefault="007B3B4F" w:rsidP="007B3B4F">
            <w:r w:rsidRPr="00A46E31">
              <w:t>14.125</w:t>
            </w:r>
          </w:p>
          <w:p w14:paraId="547D7B47" w14:textId="77777777" w:rsidR="007B3B4F" w:rsidRPr="00A46E31" w:rsidRDefault="007B3B4F" w:rsidP="007B3B4F">
            <w:r w:rsidRPr="00A46E31">
              <w:t>14.149</w:t>
            </w:r>
          </w:p>
          <w:p w14:paraId="6CEF34CC" w14:textId="77777777" w:rsidR="007B3B4F" w:rsidRPr="00A46E31" w:rsidRDefault="007B3B4F" w:rsidP="007B3B4F">
            <w:r w:rsidRPr="00A46E31">
              <w:t>14.300</w:t>
            </w:r>
          </w:p>
          <w:p w14:paraId="2FC9666E" w14:textId="77777777" w:rsidR="007B3B4F" w:rsidRPr="00A46E31" w:rsidRDefault="007B3B4F" w:rsidP="007B3B4F">
            <w:r w:rsidRPr="00A46E31">
              <w:t>14.459</w:t>
            </w:r>
          </w:p>
          <w:p w14:paraId="5C6B483A" w14:textId="77777777" w:rsidR="007B3B4F" w:rsidRPr="00A46E31" w:rsidRDefault="007B3B4F" w:rsidP="007B3B4F">
            <w:r w:rsidRPr="00A46E31">
              <w:t>16.150</w:t>
            </w:r>
          </w:p>
          <w:p w14:paraId="6B8929BA" w14:textId="1ABEB0BD" w:rsidR="007B3B4F" w:rsidRPr="00A46E31" w:rsidRDefault="007B3B4F" w:rsidP="007B3B4F">
            <w:r w:rsidRPr="00A46E31">
              <w:t>16.250</w:t>
            </w:r>
          </w:p>
        </w:tc>
        <w:tc>
          <w:tcPr>
            <w:tcW w:w="1288" w:type="dxa"/>
            <w:shd w:val="clear" w:color="auto" w:fill="auto"/>
            <w:vAlign w:val="center"/>
          </w:tcPr>
          <w:p w14:paraId="208F0A12" w14:textId="77777777" w:rsidR="007B3B4F" w:rsidRPr="00A46E31" w:rsidRDefault="007B3B4F" w:rsidP="007B3B4F">
            <w:r w:rsidRPr="00A46E31">
              <w:lastRenderedPageBreak/>
              <w:t>2.400</w:t>
            </w:r>
          </w:p>
          <w:p w14:paraId="2A820BFD" w14:textId="77777777" w:rsidR="007B3B4F" w:rsidRPr="00A46E31" w:rsidRDefault="007B3B4F" w:rsidP="007B3B4F">
            <w:r w:rsidRPr="00A46E31">
              <w:t>3.630</w:t>
            </w:r>
          </w:p>
          <w:p w14:paraId="5A12AC45" w14:textId="77777777" w:rsidR="007B3B4F" w:rsidRPr="00A46E31" w:rsidRDefault="007B3B4F" w:rsidP="007B3B4F">
            <w:r w:rsidRPr="00A46E31">
              <w:t>4.326</w:t>
            </w:r>
          </w:p>
          <w:p w14:paraId="1967B839" w14:textId="77777777" w:rsidR="007B3B4F" w:rsidRPr="00A46E31" w:rsidRDefault="007B3B4F" w:rsidP="007B3B4F">
            <w:r w:rsidRPr="00A46E31">
              <w:t>4.400</w:t>
            </w:r>
          </w:p>
          <w:p w14:paraId="3B131E6D" w14:textId="77777777" w:rsidR="007B3B4F" w:rsidRPr="00A46E31" w:rsidRDefault="007B3B4F" w:rsidP="007B3B4F">
            <w:r w:rsidRPr="00A46E31">
              <w:t>5.250</w:t>
            </w:r>
          </w:p>
          <w:p w14:paraId="67830C85" w14:textId="77777777" w:rsidR="007B3B4F" w:rsidRPr="00A46E31" w:rsidRDefault="007B3B4F" w:rsidP="007B3B4F">
            <w:r w:rsidRPr="00A46E31">
              <w:lastRenderedPageBreak/>
              <w:t>5.425</w:t>
            </w:r>
          </w:p>
          <w:p w14:paraId="29842AC0" w14:textId="77777777" w:rsidR="007B3B4F" w:rsidRPr="00A46E31" w:rsidRDefault="007B3B4F" w:rsidP="007B3B4F">
            <w:r w:rsidRPr="00A46E31">
              <w:t>5.601</w:t>
            </w:r>
          </w:p>
          <w:p w14:paraId="4E68D8D2" w14:textId="77777777" w:rsidR="007B3B4F" w:rsidRPr="00A46E31" w:rsidRDefault="007B3B4F" w:rsidP="007B3B4F">
            <w:r w:rsidRPr="00A46E31">
              <w:t>6.350</w:t>
            </w:r>
          </w:p>
          <w:p w14:paraId="2752DEA9" w14:textId="77777777" w:rsidR="007B3B4F" w:rsidRPr="00A46E31" w:rsidRDefault="007B3B4F" w:rsidP="007B3B4F">
            <w:r w:rsidRPr="00A46E31">
              <w:t>6.401</w:t>
            </w:r>
          </w:p>
          <w:p w14:paraId="3134C23A" w14:textId="77777777" w:rsidR="007B3B4F" w:rsidRPr="00A46E31" w:rsidRDefault="007B3B4F" w:rsidP="007B3B4F">
            <w:r w:rsidRPr="00A46E31">
              <w:t>6.925</w:t>
            </w:r>
          </w:p>
          <w:p w14:paraId="500BF3D3" w14:textId="77777777" w:rsidR="007B3B4F" w:rsidRPr="00A46E31" w:rsidRDefault="007B3B4F" w:rsidP="007B3B4F">
            <w:r w:rsidRPr="00A46E31">
              <w:t>7.250</w:t>
            </w:r>
          </w:p>
          <w:p w14:paraId="7595CDCD" w14:textId="77777777" w:rsidR="007B3B4F" w:rsidRPr="00A46E31" w:rsidRDefault="007B3B4F" w:rsidP="007B3B4F">
            <w:r w:rsidRPr="00A46E31">
              <w:t>8.300</w:t>
            </w:r>
          </w:p>
          <w:p w14:paraId="0F051DBF" w14:textId="77777777" w:rsidR="007B3B4F" w:rsidRPr="00A46E31" w:rsidRDefault="007B3B4F" w:rsidP="007B3B4F">
            <w:r w:rsidRPr="00A46E31">
              <w:t>10.350</w:t>
            </w:r>
          </w:p>
          <w:p w14:paraId="5252EDFF" w14:textId="77777777" w:rsidR="007B3B4F" w:rsidRPr="00A46E31" w:rsidRDefault="007B3B4F" w:rsidP="007B3B4F">
            <w:r w:rsidRPr="00A46E31">
              <w:t>12.500</w:t>
            </w:r>
          </w:p>
          <w:p w14:paraId="52811FA9" w14:textId="77777777" w:rsidR="007B3B4F" w:rsidRPr="00A46E31" w:rsidRDefault="007B3B4F" w:rsidP="007B3B4F">
            <w:r w:rsidRPr="00A46E31">
              <w:t>12.951</w:t>
            </w:r>
          </w:p>
          <w:p w14:paraId="3EA86FEF" w14:textId="77777777" w:rsidR="007B3B4F" w:rsidRPr="00A46E31" w:rsidRDefault="007B3B4F" w:rsidP="007B3B4F">
            <w:r w:rsidRPr="00A46E31">
              <w:t>13.100</w:t>
            </w:r>
          </w:p>
          <w:p w14:paraId="5EDAFFFC" w14:textId="77777777" w:rsidR="007B3B4F" w:rsidRPr="00A46E31" w:rsidRDefault="007B3B4F" w:rsidP="007B3B4F">
            <w:r w:rsidRPr="00A46E31">
              <w:t>13.152</w:t>
            </w:r>
          </w:p>
          <w:p w14:paraId="129B506C" w14:textId="77777777" w:rsidR="007B3B4F" w:rsidRPr="00A46E31" w:rsidRDefault="007B3B4F" w:rsidP="007B3B4F">
            <w:r w:rsidRPr="00A46E31">
              <w:t>13.475</w:t>
            </w:r>
          </w:p>
          <w:p w14:paraId="6B690BF5" w14:textId="77777777" w:rsidR="007B3B4F" w:rsidRPr="00A46E31" w:rsidRDefault="007B3B4F" w:rsidP="007B3B4F">
            <w:r w:rsidRPr="00A46E31">
              <w:t>14.125</w:t>
            </w:r>
          </w:p>
          <w:p w14:paraId="37FCB635" w14:textId="77777777" w:rsidR="007B3B4F" w:rsidRPr="00A46E31" w:rsidRDefault="007B3B4F" w:rsidP="007B3B4F">
            <w:r w:rsidRPr="00A46E31">
              <w:t>14.149</w:t>
            </w:r>
          </w:p>
          <w:p w14:paraId="74E6E0FF" w14:textId="77777777" w:rsidR="007B3B4F" w:rsidRPr="00A46E31" w:rsidRDefault="007B3B4F" w:rsidP="007B3B4F">
            <w:r w:rsidRPr="00A46E31">
              <w:t>14.300</w:t>
            </w:r>
          </w:p>
          <w:p w14:paraId="58529D5B" w14:textId="77777777" w:rsidR="007B3B4F" w:rsidRPr="00A46E31" w:rsidRDefault="007B3B4F" w:rsidP="007B3B4F">
            <w:r w:rsidRPr="00A46E31">
              <w:t>14.459</w:t>
            </w:r>
          </w:p>
          <w:p w14:paraId="746B9CAC" w14:textId="77777777" w:rsidR="007B3B4F" w:rsidRPr="00A46E31" w:rsidRDefault="007B3B4F" w:rsidP="007B3B4F">
            <w:r w:rsidRPr="00A46E31">
              <w:t>16.150</w:t>
            </w:r>
          </w:p>
          <w:p w14:paraId="2F7D4AF8" w14:textId="5F6672E9" w:rsidR="007B3B4F" w:rsidRPr="00A46E31" w:rsidRDefault="007B3B4F" w:rsidP="007B3B4F">
            <w:r w:rsidRPr="00A46E31">
              <w:t>16.250</w:t>
            </w:r>
          </w:p>
        </w:tc>
        <w:tc>
          <w:tcPr>
            <w:tcW w:w="1418" w:type="dxa"/>
            <w:shd w:val="clear" w:color="auto" w:fill="auto"/>
            <w:vAlign w:val="center"/>
          </w:tcPr>
          <w:p w14:paraId="74B1DFB6" w14:textId="78533B5E" w:rsidR="007B3B4F" w:rsidRPr="00A46E31" w:rsidRDefault="007B3B4F" w:rsidP="007B3B4F">
            <w:r w:rsidRPr="00A46E31">
              <w:lastRenderedPageBreak/>
              <w:t>-</w:t>
            </w:r>
          </w:p>
        </w:tc>
        <w:tc>
          <w:tcPr>
            <w:tcW w:w="3118" w:type="dxa"/>
            <w:shd w:val="clear" w:color="auto" w:fill="auto"/>
            <w:vAlign w:val="center"/>
          </w:tcPr>
          <w:p w14:paraId="66E03E3A" w14:textId="2C19867A" w:rsidR="007B3B4F" w:rsidRPr="00A46E31" w:rsidRDefault="007B3B4F" w:rsidP="007B3B4F">
            <w:r w:rsidRPr="00A46E31">
              <w:t>60mm extra tussen-/onderlaag frezen</w:t>
            </w:r>
          </w:p>
        </w:tc>
        <w:tc>
          <w:tcPr>
            <w:tcW w:w="4394" w:type="dxa"/>
            <w:shd w:val="clear" w:color="auto" w:fill="auto"/>
            <w:vAlign w:val="center"/>
          </w:tcPr>
          <w:p w14:paraId="6A48BD93" w14:textId="77777777" w:rsidR="007B3B4F" w:rsidRPr="00A46E31" w:rsidRDefault="007B3B4F" w:rsidP="007B3B4F">
            <w:r w:rsidRPr="00A46E31">
              <w:t xml:space="preserve">60 mm AC 16 TL-C </w:t>
            </w:r>
          </w:p>
          <w:p w14:paraId="039DA6A5" w14:textId="77777777" w:rsidR="007B3B4F" w:rsidRPr="00A46E31" w:rsidRDefault="007B3B4F" w:rsidP="007B3B4F">
            <w:r w:rsidRPr="00A46E31">
              <w:t>extra aanbrengen</w:t>
            </w:r>
          </w:p>
          <w:p w14:paraId="520EAD2E" w14:textId="77777777" w:rsidR="007B3B4F" w:rsidRPr="00A46E31" w:rsidRDefault="007B3B4F" w:rsidP="007B3B4F"/>
          <w:p w14:paraId="1816A21E" w14:textId="77777777" w:rsidR="007B3B4F" w:rsidRPr="00A46E31" w:rsidRDefault="007B3B4F" w:rsidP="007B3B4F">
            <w:r w:rsidRPr="00A46E31">
              <w:t>Aanvullend een glasvezel wapening (bij scheurvorming)</w:t>
            </w:r>
          </w:p>
          <w:p w14:paraId="37561BA9" w14:textId="77777777" w:rsidR="007B3B4F" w:rsidRPr="00A46E31" w:rsidRDefault="007B3B4F" w:rsidP="007B3B4F"/>
          <w:p w14:paraId="034DFD4E" w14:textId="4A7DECBF" w:rsidR="007B3B4F" w:rsidRPr="00A46E31" w:rsidRDefault="007B3B4F" w:rsidP="007B3B4F"/>
        </w:tc>
      </w:tr>
    </w:tbl>
    <w:p w14:paraId="7C88F513" w14:textId="77777777" w:rsidR="003B3203" w:rsidRDefault="003B3203" w:rsidP="00427FC5"/>
    <w:p w14:paraId="104BE80B" w14:textId="46B0A979" w:rsidR="00F016F3" w:rsidRDefault="00F016F3" w:rsidP="00F016F3">
      <w:r>
        <w:t>* Op die locaties waar na frezen scheurvorming, gedesintegreerd materiaal, losliggende lagen of matige tot ernstige scheurvorming wordt geconstateerd, wordt geadviseerd (lokaal) een extra laag te frezen en in te lagen. De geadviseerde maatregel in geval van dergelijk aanvullend lokaal onderhoud, is als volgt: bakfrezen 60 mm en aanbrengen inlage 60 mm AC16 TL-C. Indien na het bakfrezen nog scheurvorming aanwezig is wordt geadviseerd om een glasvezel wapening aan te brengen voordat de inlage van 60 mm AC16 TL-C wordt aangebracht. Het doel is om hiermee de kans op reflectiescheuren te verkleinen</w:t>
      </w:r>
    </w:p>
    <w:p w14:paraId="622C835E" w14:textId="77777777" w:rsidR="00F016F3" w:rsidRDefault="00F016F3" w:rsidP="00F016F3"/>
    <w:p w14:paraId="4B11AA76" w14:textId="075F64D4" w:rsidR="00F016F3" w:rsidRDefault="00F016F3" w:rsidP="00F016F3">
      <w:r>
        <w:t>** Maatregel wordt ter plaatste van kunstwerken niet doorgezet in verband met de maximale belasting op de betreffende kunstwerken. In bijlage E Ontwerp</w:t>
      </w:r>
      <w:r w:rsidR="00A46E31">
        <w:t xml:space="preserve"> </w:t>
      </w:r>
      <w:r w:rsidR="00A46E31" w:rsidRPr="00A46E31">
        <w:rPr>
          <w:color w:val="FF0000"/>
        </w:rPr>
        <w:t>(</w:t>
      </w:r>
      <w:r w:rsidR="00A46E31" w:rsidRPr="00A46E31">
        <w:rPr>
          <w:i/>
          <w:iCs/>
          <w:color w:val="FF0000"/>
        </w:rPr>
        <w:t>bij Adviesrapportage verhardingen A79</w:t>
      </w:r>
      <w:r w:rsidR="00A46E31" w:rsidRPr="00A46E31">
        <w:rPr>
          <w:color w:val="FF0000"/>
        </w:rPr>
        <w:t>)</w:t>
      </w:r>
      <w:r>
        <w:t xml:space="preserve"> zijn de berekeningen conform RVO 2017 toegevoegd.</w:t>
      </w:r>
    </w:p>
    <w:p w14:paraId="26B714B1" w14:textId="77777777" w:rsidR="00F016F3" w:rsidRDefault="00F016F3" w:rsidP="00F016F3"/>
    <w:p w14:paraId="2248B75D" w14:textId="13A99DF7" w:rsidR="002B15EF" w:rsidRDefault="00F016F3" w:rsidP="00F016F3">
      <w:r>
        <w:t>*** Tussen km 10,125 tot km 11,125 extra laag in profiel frezen (0 – 70 mm) en extra laag aanbrengen van 70 mm AC 22 Base OL-C</w:t>
      </w:r>
      <w:r w:rsidR="002B15EF">
        <w:br w:type="page"/>
      </w:r>
    </w:p>
    <w:p w14:paraId="59F7F87D" w14:textId="77777777" w:rsidR="009D61C2" w:rsidRDefault="009D61C2" w:rsidP="00427FC5"/>
    <w:p w14:paraId="0F3C25EE" w14:textId="5740E7F5" w:rsidR="009D61C2" w:rsidRDefault="009D61C2" w:rsidP="009D61C2"/>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945"/>
        <w:gridCol w:w="986"/>
        <w:gridCol w:w="884"/>
        <w:gridCol w:w="919"/>
        <w:gridCol w:w="854"/>
        <w:gridCol w:w="1634"/>
        <w:gridCol w:w="3809"/>
        <w:gridCol w:w="4252"/>
      </w:tblGrid>
      <w:tr w:rsidR="00EB37C3" w:rsidRPr="00F016F3" w14:paraId="20B763B7" w14:textId="77777777" w:rsidTr="00B92D1C">
        <w:trPr>
          <w:tblHeader/>
        </w:trPr>
        <w:tc>
          <w:tcPr>
            <w:tcW w:w="945" w:type="dxa"/>
            <w:tcBorders>
              <w:bottom w:val="double" w:sz="4" w:space="0" w:color="auto"/>
            </w:tcBorders>
            <w:shd w:val="clear" w:color="auto" w:fill="BFBFBF"/>
          </w:tcPr>
          <w:bookmarkEnd w:id="7"/>
          <w:p w14:paraId="0DA0194B" w14:textId="77777777" w:rsidR="00F016F3" w:rsidRPr="00FF4020" w:rsidRDefault="00F016F3" w:rsidP="00F016F3">
            <w:pPr>
              <w:rPr>
                <w:b/>
                <w:bCs/>
              </w:rPr>
            </w:pPr>
            <w:r w:rsidRPr="00FF4020">
              <w:rPr>
                <w:b/>
                <w:bCs/>
              </w:rPr>
              <w:t>Weg</w:t>
            </w:r>
          </w:p>
        </w:tc>
        <w:tc>
          <w:tcPr>
            <w:tcW w:w="986" w:type="dxa"/>
            <w:tcBorders>
              <w:bottom w:val="double" w:sz="4" w:space="0" w:color="auto"/>
            </w:tcBorders>
            <w:shd w:val="clear" w:color="auto" w:fill="BFBFBF"/>
          </w:tcPr>
          <w:p w14:paraId="51F715E8" w14:textId="77777777" w:rsidR="00F016F3" w:rsidRPr="00FF4020" w:rsidRDefault="00F016F3" w:rsidP="00F016F3">
            <w:pPr>
              <w:rPr>
                <w:b/>
                <w:bCs/>
              </w:rPr>
            </w:pPr>
            <w:r w:rsidRPr="00FF4020">
              <w:rPr>
                <w:b/>
                <w:bCs/>
              </w:rPr>
              <w:t>Rijbaan</w:t>
            </w:r>
          </w:p>
        </w:tc>
        <w:tc>
          <w:tcPr>
            <w:tcW w:w="884" w:type="dxa"/>
            <w:tcBorders>
              <w:bottom w:val="double" w:sz="4" w:space="0" w:color="auto"/>
            </w:tcBorders>
            <w:shd w:val="clear" w:color="auto" w:fill="BFBFBF"/>
          </w:tcPr>
          <w:p w14:paraId="0F103FF3" w14:textId="77777777" w:rsidR="00F016F3" w:rsidRPr="00FF4020" w:rsidRDefault="00F016F3" w:rsidP="00F016F3">
            <w:pPr>
              <w:rPr>
                <w:b/>
                <w:bCs/>
              </w:rPr>
            </w:pPr>
            <w:r w:rsidRPr="00FF4020">
              <w:rPr>
                <w:b/>
                <w:bCs/>
              </w:rPr>
              <w:t>Strook</w:t>
            </w:r>
          </w:p>
        </w:tc>
        <w:tc>
          <w:tcPr>
            <w:tcW w:w="919" w:type="dxa"/>
            <w:tcBorders>
              <w:bottom w:val="double" w:sz="4" w:space="0" w:color="auto"/>
            </w:tcBorders>
            <w:shd w:val="clear" w:color="auto" w:fill="BFBFBF"/>
          </w:tcPr>
          <w:p w14:paraId="7D71F882" w14:textId="77777777" w:rsidR="00F016F3" w:rsidRPr="00FF4020" w:rsidRDefault="00F016F3" w:rsidP="00F016F3">
            <w:pPr>
              <w:rPr>
                <w:b/>
                <w:bCs/>
              </w:rPr>
            </w:pPr>
            <w:r w:rsidRPr="00FF4020">
              <w:rPr>
                <w:b/>
                <w:bCs/>
              </w:rPr>
              <w:t>Van [m]</w:t>
            </w:r>
          </w:p>
        </w:tc>
        <w:tc>
          <w:tcPr>
            <w:tcW w:w="854" w:type="dxa"/>
            <w:tcBorders>
              <w:bottom w:val="double" w:sz="4" w:space="0" w:color="auto"/>
            </w:tcBorders>
            <w:shd w:val="clear" w:color="auto" w:fill="BFBFBF"/>
          </w:tcPr>
          <w:p w14:paraId="18578C04" w14:textId="77777777" w:rsidR="00F016F3" w:rsidRPr="00FF4020" w:rsidRDefault="00F016F3" w:rsidP="00F016F3">
            <w:pPr>
              <w:rPr>
                <w:b/>
                <w:bCs/>
              </w:rPr>
            </w:pPr>
            <w:r w:rsidRPr="00FF4020">
              <w:rPr>
                <w:b/>
                <w:bCs/>
              </w:rPr>
              <w:t>Tot [m]</w:t>
            </w:r>
          </w:p>
        </w:tc>
        <w:tc>
          <w:tcPr>
            <w:tcW w:w="1634" w:type="dxa"/>
            <w:tcBorders>
              <w:bottom w:val="double" w:sz="4" w:space="0" w:color="auto"/>
            </w:tcBorders>
            <w:shd w:val="clear" w:color="auto" w:fill="BFBFBF"/>
          </w:tcPr>
          <w:p w14:paraId="71A3216F" w14:textId="77777777" w:rsidR="00F016F3" w:rsidRPr="00FF4020" w:rsidRDefault="00F016F3" w:rsidP="00F016F3">
            <w:pPr>
              <w:rPr>
                <w:b/>
                <w:bCs/>
              </w:rPr>
            </w:pPr>
            <w:r w:rsidRPr="00FF4020">
              <w:rPr>
                <w:b/>
                <w:bCs/>
              </w:rPr>
              <w:t>Lengte [m]</w:t>
            </w:r>
          </w:p>
        </w:tc>
        <w:tc>
          <w:tcPr>
            <w:tcW w:w="3809" w:type="dxa"/>
            <w:tcBorders>
              <w:bottom w:val="double" w:sz="4" w:space="0" w:color="auto"/>
            </w:tcBorders>
            <w:shd w:val="clear" w:color="auto" w:fill="BFBFBF"/>
          </w:tcPr>
          <w:p w14:paraId="1A469111" w14:textId="7366C05A" w:rsidR="00F016F3" w:rsidRPr="00FF4020" w:rsidRDefault="00F016F3" w:rsidP="00F016F3">
            <w:pPr>
              <w:rPr>
                <w:b/>
                <w:bCs/>
              </w:rPr>
            </w:pPr>
            <w:r w:rsidRPr="00FF4020">
              <w:rPr>
                <w:b/>
                <w:bCs/>
                <w:szCs w:val="20"/>
              </w:rPr>
              <w:t>Vereiste maatregel, verwijderen</w:t>
            </w:r>
          </w:p>
        </w:tc>
        <w:tc>
          <w:tcPr>
            <w:tcW w:w="4252" w:type="dxa"/>
            <w:tcBorders>
              <w:bottom w:val="double" w:sz="4" w:space="0" w:color="auto"/>
            </w:tcBorders>
            <w:shd w:val="clear" w:color="auto" w:fill="BFBFBF"/>
          </w:tcPr>
          <w:p w14:paraId="1AB9E8AF" w14:textId="77777777" w:rsidR="00F016F3" w:rsidRPr="00FF4020" w:rsidRDefault="00F016F3" w:rsidP="00F016F3">
            <w:pPr>
              <w:rPr>
                <w:b/>
                <w:bCs/>
                <w:szCs w:val="20"/>
              </w:rPr>
            </w:pPr>
            <w:r w:rsidRPr="00FF4020">
              <w:rPr>
                <w:b/>
                <w:bCs/>
                <w:szCs w:val="20"/>
              </w:rPr>
              <w:t xml:space="preserve">Vereiste maatregel, </w:t>
            </w:r>
          </w:p>
          <w:p w14:paraId="203808D4" w14:textId="69204ADA" w:rsidR="00F016F3" w:rsidRPr="00FF4020" w:rsidRDefault="00F016F3" w:rsidP="00F016F3">
            <w:pPr>
              <w:rPr>
                <w:b/>
                <w:bCs/>
              </w:rPr>
            </w:pPr>
            <w:r w:rsidRPr="00FF4020">
              <w:rPr>
                <w:b/>
                <w:bCs/>
                <w:szCs w:val="20"/>
              </w:rPr>
              <w:t>aanbrengen*</w:t>
            </w:r>
          </w:p>
        </w:tc>
      </w:tr>
      <w:tr w:rsidR="00A46E31" w:rsidRPr="008B440F" w14:paraId="183E7DF5" w14:textId="77777777" w:rsidTr="00B92D1C">
        <w:tc>
          <w:tcPr>
            <w:tcW w:w="945" w:type="dxa"/>
            <w:shd w:val="clear" w:color="auto" w:fill="auto"/>
            <w:vAlign w:val="center"/>
          </w:tcPr>
          <w:p w14:paraId="34CC9D36" w14:textId="6DE7A0B7" w:rsidR="00A46E31" w:rsidRPr="00A46E31" w:rsidRDefault="00A46E31" w:rsidP="00A46E31">
            <w:pPr>
              <w:rPr>
                <w:color w:val="FF0000"/>
              </w:rPr>
            </w:pPr>
            <w:r w:rsidRPr="00A46E31">
              <w:rPr>
                <w:color w:val="FF0000"/>
              </w:rPr>
              <w:t>A79</w:t>
            </w:r>
          </w:p>
        </w:tc>
        <w:tc>
          <w:tcPr>
            <w:tcW w:w="986" w:type="dxa"/>
            <w:shd w:val="clear" w:color="auto" w:fill="auto"/>
            <w:vAlign w:val="center"/>
          </w:tcPr>
          <w:p w14:paraId="28B7E9E6" w14:textId="6A0D71A2" w:rsidR="00A46E31" w:rsidRPr="00A46E31" w:rsidRDefault="00A46E31" w:rsidP="00A46E31">
            <w:pPr>
              <w:rPr>
                <w:color w:val="FF0000"/>
              </w:rPr>
            </w:pPr>
            <w:r w:rsidRPr="00A46E31">
              <w:rPr>
                <w:color w:val="FF0000"/>
              </w:rPr>
              <w:t>HRL</w:t>
            </w:r>
          </w:p>
        </w:tc>
        <w:tc>
          <w:tcPr>
            <w:tcW w:w="884" w:type="dxa"/>
            <w:shd w:val="clear" w:color="auto" w:fill="auto"/>
            <w:vAlign w:val="center"/>
          </w:tcPr>
          <w:p w14:paraId="3294E8C2" w14:textId="20CD3616" w:rsidR="00A46E31" w:rsidRPr="00A46E31" w:rsidRDefault="00A46E31" w:rsidP="00A46E31">
            <w:pPr>
              <w:rPr>
                <w:color w:val="FF0000"/>
              </w:rPr>
            </w:pPr>
            <w:r w:rsidRPr="00A46E31">
              <w:rPr>
                <w:color w:val="FF0000"/>
              </w:rPr>
              <w:t>Alle</w:t>
            </w:r>
          </w:p>
        </w:tc>
        <w:tc>
          <w:tcPr>
            <w:tcW w:w="919" w:type="dxa"/>
            <w:shd w:val="clear" w:color="auto" w:fill="auto"/>
            <w:vAlign w:val="center"/>
          </w:tcPr>
          <w:p w14:paraId="15B229E7" w14:textId="13221029" w:rsidR="00A46E31" w:rsidRPr="00A46E31" w:rsidRDefault="00A46E31" w:rsidP="00A46E31">
            <w:pPr>
              <w:rPr>
                <w:color w:val="FF0000"/>
              </w:rPr>
            </w:pPr>
            <w:r w:rsidRPr="00A46E31">
              <w:rPr>
                <w:color w:val="FF0000"/>
              </w:rPr>
              <w:t>16.6</w:t>
            </w:r>
            <w:r w:rsidR="0046176A">
              <w:rPr>
                <w:color w:val="FF0000"/>
              </w:rPr>
              <w:t>35</w:t>
            </w:r>
          </w:p>
        </w:tc>
        <w:tc>
          <w:tcPr>
            <w:tcW w:w="854" w:type="dxa"/>
            <w:shd w:val="clear" w:color="auto" w:fill="auto"/>
            <w:vAlign w:val="center"/>
          </w:tcPr>
          <w:p w14:paraId="6EFE4B12" w14:textId="5C866D99" w:rsidR="00A46E31" w:rsidRPr="00A46E31" w:rsidRDefault="00A46E31" w:rsidP="00A46E31">
            <w:pPr>
              <w:rPr>
                <w:color w:val="FF0000"/>
              </w:rPr>
            </w:pPr>
            <w:r w:rsidRPr="00A46E31">
              <w:rPr>
                <w:color w:val="FF0000"/>
              </w:rPr>
              <w:t>16.100</w:t>
            </w:r>
          </w:p>
        </w:tc>
        <w:tc>
          <w:tcPr>
            <w:tcW w:w="1634" w:type="dxa"/>
            <w:shd w:val="clear" w:color="auto" w:fill="auto"/>
            <w:vAlign w:val="center"/>
          </w:tcPr>
          <w:p w14:paraId="2C92EEAC" w14:textId="2228AD22" w:rsidR="00A46E31" w:rsidRPr="00A46E31" w:rsidRDefault="00A46E31" w:rsidP="00A46E31">
            <w:pPr>
              <w:rPr>
                <w:color w:val="FF0000"/>
              </w:rPr>
            </w:pPr>
            <w:r w:rsidRPr="00A46E31">
              <w:rPr>
                <w:color w:val="FF0000"/>
              </w:rPr>
              <w:t>5</w:t>
            </w:r>
            <w:r w:rsidR="0046176A">
              <w:rPr>
                <w:color w:val="FF0000"/>
              </w:rPr>
              <w:t>3</w:t>
            </w:r>
            <w:r w:rsidRPr="00A46E31">
              <w:rPr>
                <w:color w:val="FF0000"/>
              </w:rPr>
              <w:t>5**</w:t>
            </w:r>
          </w:p>
        </w:tc>
        <w:tc>
          <w:tcPr>
            <w:tcW w:w="3809" w:type="dxa"/>
            <w:shd w:val="clear" w:color="auto" w:fill="auto"/>
            <w:vAlign w:val="center"/>
          </w:tcPr>
          <w:p w14:paraId="1BDAFD26" w14:textId="0239EC67" w:rsidR="00A46E31" w:rsidRPr="00A46E31" w:rsidRDefault="00A46E31" w:rsidP="00A46E31">
            <w:pPr>
              <w:rPr>
                <w:color w:val="FF0000"/>
              </w:rPr>
            </w:pPr>
            <w:r w:rsidRPr="00A46E31">
              <w:rPr>
                <w:color w:val="FF0000"/>
              </w:rPr>
              <w:t>290mm huidige asfaltconstructie frezen</w:t>
            </w:r>
          </w:p>
        </w:tc>
        <w:tc>
          <w:tcPr>
            <w:tcW w:w="4252" w:type="dxa"/>
            <w:shd w:val="clear" w:color="auto" w:fill="auto"/>
            <w:vAlign w:val="center"/>
          </w:tcPr>
          <w:p w14:paraId="032EED49" w14:textId="77777777" w:rsidR="00A46E31" w:rsidRPr="00A46E31" w:rsidRDefault="00A46E31" w:rsidP="00A46E31">
            <w:pPr>
              <w:rPr>
                <w:color w:val="FF0000"/>
                <w:u w:val="single"/>
              </w:rPr>
            </w:pPr>
            <w:r w:rsidRPr="00A46E31">
              <w:rPr>
                <w:color w:val="FF0000"/>
                <w:u w:val="single"/>
              </w:rPr>
              <w:t>70mm 2L-ZOAB 16</w:t>
            </w:r>
          </w:p>
          <w:p w14:paraId="3A51B009" w14:textId="77777777" w:rsidR="00A46E31" w:rsidRPr="00A46E31" w:rsidRDefault="00A46E31" w:rsidP="00A46E31">
            <w:pPr>
              <w:rPr>
                <w:color w:val="FF0000"/>
              </w:rPr>
            </w:pPr>
            <w:r w:rsidRPr="00A46E31">
              <w:rPr>
                <w:color w:val="FF0000"/>
              </w:rPr>
              <w:t>45mm AC 16 Bind TLZ-C</w:t>
            </w:r>
          </w:p>
          <w:p w14:paraId="6ADB21AE" w14:textId="77777777" w:rsidR="00A46E31" w:rsidRPr="00A46E31" w:rsidRDefault="00A46E31" w:rsidP="00A46E31">
            <w:pPr>
              <w:rPr>
                <w:color w:val="FF0000"/>
                <w:lang w:val="en-US"/>
              </w:rPr>
            </w:pPr>
            <w:r w:rsidRPr="00A46E31">
              <w:rPr>
                <w:color w:val="FF0000"/>
                <w:lang w:val="en-US"/>
              </w:rPr>
              <w:t>60mm AC 22 Base OL-C</w:t>
            </w:r>
          </w:p>
          <w:p w14:paraId="73A7EF4B" w14:textId="77777777" w:rsidR="00A46E31" w:rsidRPr="00A46E31" w:rsidRDefault="00A46E31" w:rsidP="00A46E31">
            <w:pPr>
              <w:rPr>
                <w:color w:val="FF0000"/>
                <w:lang w:val="en-US"/>
              </w:rPr>
            </w:pPr>
            <w:r w:rsidRPr="00A46E31">
              <w:rPr>
                <w:color w:val="FF0000"/>
                <w:lang w:val="en-US"/>
              </w:rPr>
              <w:t>60mm AC 22 Base OL-C</w:t>
            </w:r>
          </w:p>
          <w:p w14:paraId="44C6C348" w14:textId="0C93FD6C" w:rsidR="00A46E31" w:rsidRPr="00A46E31" w:rsidRDefault="00A46E31" w:rsidP="00A46E31">
            <w:pPr>
              <w:rPr>
                <w:color w:val="FF0000"/>
                <w:lang w:val="en-US"/>
              </w:rPr>
            </w:pPr>
            <w:r w:rsidRPr="00A46E31">
              <w:rPr>
                <w:color w:val="FF0000"/>
                <w:lang w:val="en-US"/>
              </w:rPr>
              <w:t>60mm AC 22 Base OL-C</w:t>
            </w:r>
          </w:p>
        </w:tc>
      </w:tr>
      <w:tr w:rsidR="00A46E31" w:rsidRPr="00FF4020" w14:paraId="68C92609" w14:textId="77777777" w:rsidTr="00B92D1C">
        <w:tc>
          <w:tcPr>
            <w:tcW w:w="2815" w:type="dxa"/>
            <w:gridSpan w:val="3"/>
            <w:shd w:val="clear" w:color="auto" w:fill="auto"/>
            <w:vAlign w:val="center"/>
          </w:tcPr>
          <w:p w14:paraId="246DBE60" w14:textId="77777777" w:rsidR="00A46E31" w:rsidRPr="00A46E31" w:rsidRDefault="00A46E31" w:rsidP="00A46E31">
            <w:pPr>
              <w:rPr>
                <w:i/>
                <w:iCs/>
                <w:color w:val="FF0000"/>
              </w:rPr>
            </w:pPr>
            <w:r w:rsidRPr="00A46E31">
              <w:rPr>
                <w:i/>
                <w:iCs/>
                <w:color w:val="FF0000"/>
              </w:rPr>
              <w:t>Kunstwerk 62A-124 (Kund.st)</w:t>
            </w:r>
          </w:p>
          <w:p w14:paraId="212D2DD0" w14:textId="77777777" w:rsidR="00A46E31" w:rsidRPr="00A46E31" w:rsidRDefault="00A46E31" w:rsidP="00A46E31">
            <w:pPr>
              <w:rPr>
                <w:i/>
                <w:iCs/>
                <w:color w:val="FF0000"/>
              </w:rPr>
            </w:pPr>
            <w:r w:rsidRPr="00A46E31">
              <w:rPr>
                <w:i/>
                <w:iCs/>
                <w:color w:val="FF0000"/>
              </w:rPr>
              <w:t>144mm te kort doorrijhoogte</w:t>
            </w:r>
          </w:p>
          <w:p w14:paraId="6D136F88" w14:textId="77777777" w:rsidR="00A46E31" w:rsidRPr="00A46E31" w:rsidRDefault="00A46E31" w:rsidP="00A46E31">
            <w:pPr>
              <w:rPr>
                <w:i/>
                <w:iCs/>
                <w:color w:val="FF0000"/>
              </w:rPr>
            </w:pPr>
          </w:p>
        </w:tc>
        <w:tc>
          <w:tcPr>
            <w:tcW w:w="919" w:type="dxa"/>
            <w:shd w:val="clear" w:color="auto" w:fill="auto"/>
            <w:vAlign w:val="center"/>
          </w:tcPr>
          <w:p w14:paraId="1DAAB510" w14:textId="5D433C3C" w:rsidR="00A46E31" w:rsidRPr="00A46E31" w:rsidRDefault="00A46E31" w:rsidP="00A46E31">
            <w:pPr>
              <w:rPr>
                <w:i/>
                <w:iCs/>
                <w:color w:val="FF0000"/>
              </w:rPr>
            </w:pPr>
            <w:r w:rsidRPr="00A46E31">
              <w:rPr>
                <w:i/>
                <w:iCs/>
                <w:color w:val="FF0000"/>
              </w:rPr>
              <w:t>16.100</w:t>
            </w:r>
          </w:p>
        </w:tc>
        <w:tc>
          <w:tcPr>
            <w:tcW w:w="854" w:type="dxa"/>
            <w:shd w:val="clear" w:color="auto" w:fill="auto"/>
            <w:vAlign w:val="center"/>
          </w:tcPr>
          <w:p w14:paraId="38F0D5A5" w14:textId="776AA20F" w:rsidR="00A46E31" w:rsidRPr="00A46E31" w:rsidRDefault="00A46E31" w:rsidP="00A46E31">
            <w:pPr>
              <w:rPr>
                <w:i/>
                <w:iCs/>
                <w:color w:val="FF0000"/>
              </w:rPr>
            </w:pPr>
            <w:r w:rsidRPr="00A46E31">
              <w:rPr>
                <w:i/>
                <w:iCs/>
                <w:color w:val="FF0000"/>
              </w:rPr>
              <w:t>15.500</w:t>
            </w:r>
          </w:p>
        </w:tc>
        <w:tc>
          <w:tcPr>
            <w:tcW w:w="1634" w:type="dxa"/>
            <w:shd w:val="clear" w:color="auto" w:fill="auto"/>
            <w:vAlign w:val="center"/>
          </w:tcPr>
          <w:p w14:paraId="0A40E294" w14:textId="50D8189A" w:rsidR="00A46E31" w:rsidRPr="00A46E31" w:rsidRDefault="00A46E31" w:rsidP="00A46E31">
            <w:pPr>
              <w:rPr>
                <w:i/>
                <w:iCs/>
                <w:color w:val="FF0000"/>
              </w:rPr>
            </w:pPr>
            <w:r w:rsidRPr="00A46E31">
              <w:rPr>
                <w:i/>
                <w:iCs/>
                <w:color w:val="FF0000"/>
              </w:rPr>
              <w:t>600</w:t>
            </w:r>
          </w:p>
        </w:tc>
        <w:tc>
          <w:tcPr>
            <w:tcW w:w="3809" w:type="dxa"/>
            <w:shd w:val="clear" w:color="auto" w:fill="auto"/>
            <w:vAlign w:val="center"/>
          </w:tcPr>
          <w:p w14:paraId="7640EDC0" w14:textId="0D34AF3B" w:rsidR="00A46E31" w:rsidRPr="00A46E31" w:rsidRDefault="00A46E31" w:rsidP="00A46E31">
            <w:pPr>
              <w:rPr>
                <w:i/>
                <w:iCs/>
                <w:color w:val="FF0000"/>
              </w:rPr>
            </w:pPr>
            <w:r w:rsidRPr="00A46E31">
              <w:rPr>
                <w:i/>
                <w:iCs/>
                <w:color w:val="FF0000"/>
              </w:rPr>
              <w:t xml:space="preserve">290mm huidige asfaltconstructie frezen en fundering van 260 mm mijnsteen opbreken. Vervolgens dient nog 245 mm zand te worden afgegraven </w:t>
            </w:r>
          </w:p>
        </w:tc>
        <w:tc>
          <w:tcPr>
            <w:tcW w:w="4252" w:type="dxa"/>
            <w:shd w:val="clear" w:color="auto" w:fill="auto"/>
            <w:vAlign w:val="center"/>
          </w:tcPr>
          <w:p w14:paraId="39331166" w14:textId="77777777" w:rsidR="00A46E31" w:rsidRPr="00A46E31" w:rsidRDefault="00A46E31" w:rsidP="00A46E31">
            <w:pPr>
              <w:rPr>
                <w:i/>
                <w:iCs/>
                <w:color w:val="FF0000"/>
              </w:rPr>
            </w:pPr>
            <w:r w:rsidRPr="00A46E31">
              <w:rPr>
                <w:i/>
                <w:iCs/>
                <w:color w:val="FF0000"/>
              </w:rPr>
              <w:t>70mm 2L-ZOAB 16</w:t>
            </w:r>
          </w:p>
          <w:p w14:paraId="772F3AE9" w14:textId="77777777" w:rsidR="00A46E31" w:rsidRPr="00A46E31" w:rsidRDefault="00A46E31" w:rsidP="00A46E31">
            <w:pPr>
              <w:rPr>
                <w:i/>
                <w:iCs/>
                <w:color w:val="FF0000"/>
              </w:rPr>
            </w:pPr>
            <w:r w:rsidRPr="00A46E31">
              <w:rPr>
                <w:i/>
                <w:iCs/>
                <w:color w:val="FF0000"/>
              </w:rPr>
              <w:t>45mm AC 16 Bind TLZ-C</w:t>
            </w:r>
          </w:p>
          <w:p w14:paraId="69F3FA13" w14:textId="77777777" w:rsidR="00A46E31" w:rsidRPr="00A46E31" w:rsidRDefault="00A46E31" w:rsidP="00A46E31">
            <w:pPr>
              <w:rPr>
                <w:i/>
                <w:iCs/>
                <w:color w:val="FF0000"/>
                <w:lang w:val="en-US"/>
              </w:rPr>
            </w:pPr>
            <w:r w:rsidRPr="00A46E31">
              <w:rPr>
                <w:i/>
                <w:iCs/>
                <w:color w:val="FF0000"/>
                <w:lang w:val="en-US"/>
              </w:rPr>
              <w:t>75mm AC 22 Base OL-C</w:t>
            </w:r>
          </w:p>
          <w:p w14:paraId="4FCD8770" w14:textId="77777777" w:rsidR="00A46E31" w:rsidRPr="00A46E31" w:rsidRDefault="00A46E31" w:rsidP="00A46E31">
            <w:pPr>
              <w:rPr>
                <w:i/>
                <w:iCs/>
                <w:color w:val="FF0000"/>
                <w:lang w:val="en-US"/>
              </w:rPr>
            </w:pPr>
            <w:r w:rsidRPr="00A46E31">
              <w:rPr>
                <w:i/>
                <w:iCs/>
                <w:color w:val="FF0000"/>
                <w:lang w:val="en-US"/>
              </w:rPr>
              <w:t>80mm AC 22 Base OL-C</w:t>
            </w:r>
          </w:p>
          <w:p w14:paraId="1AD1BA0B" w14:textId="77777777" w:rsidR="00A46E31" w:rsidRPr="00A46E31" w:rsidRDefault="00A46E31" w:rsidP="00A46E31">
            <w:pPr>
              <w:rPr>
                <w:i/>
                <w:iCs/>
                <w:color w:val="FF0000"/>
                <w:lang w:val="en-US"/>
              </w:rPr>
            </w:pPr>
            <w:r w:rsidRPr="00A46E31">
              <w:rPr>
                <w:i/>
                <w:iCs/>
                <w:color w:val="FF0000"/>
                <w:lang w:val="en-US"/>
              </w:rPr>
              <w:t>80mm AC 22 Base OL-C</w:t>
            </w:r>
          </w:p>
          <w:p w14:paraId="7ADAF01D" w14:textId="77777777" w:rsidR="00A46E31" w:rsidRPr="00A46E31" w:rsidRDefault="00A46E31" w:rsidP="00A46E31">
            <w:pPr>
              <w:rPr>
                <w:i/>
                <w:iCs/>
                <w:color w:val="FF0000"/>
                <w:lang w:val="en-US"/>
              </w:rPr>
            </w:pPr>
            <w:r w:rsidRPr="00A46E31">
              <w:rPr>
                <w:i/>
                <w:iCs/>
                <w:color w:val="FF0000"/>
                <w:lang w:val="en-US"/>
              </w:rPr>
              <w:t xml:space="preserve">300 mm </w:t>
            </w:r>
            <w:proofErr w:type="spellStart"/>
            <w:r w:rsidRPr="00A46E31">
              <w:rPr>
                <w:i/>
                <w:iCs/>
                <w:color w:val="FF0000"/>
                <w:lang w:val="en-US"/>
              </w:rPr>
              <w:t>menggranulaat</w:t>
            </w:r>
            <w:proofErr w:type="spellEnd"/>
          </w:p>
          <w:p w14:paraId="3C3A8A9C" w14:textId="77777777" w:rsidR="00A46E31" w:rsidRPr="00A46E31" w:rsidRDefault="00A46E31" w:rsidP="00A46E31">
            <w:pPr>
              <w:rPr>
                <w:i/>
                <w:iCs/>
                <w:color w:val="FF0000"/>
                <w:lang w:val="en-US"/>
              </w:rPr>
            </w:pPr>
          </w:p>
          <w:p w14:paraId="504B0344" w14:textId="16FCA659" w:rsidR="00A46E31" w:rsidRPr="008B440F" w:rsidRDefault="00B92D1C" w:rsidP="00A46E31">
            <w:pPr>
              <w:rPr>
                <w:i/>
                <w:iCs/>
                <w:color w:val="FF0000"/>
              </w:rPr>
            </w:pPr>
            <w:r w:rsidRPr="008B440F">
              <w:rPr>
                <w:i/>
                <w:iCs/>
                <w:color w:val="FF0000"/>
              </w:rPr>
              <w:t xml:space="preserve">(Zie berekening bijlage J van </w:t>
            </w:r>
            <w:r w:rsidRPr="00A46E31">
              <w:rPr>
                <w:i/>
                <w:iCs/>
                <w:color w:val="FF0000"/>
              </w:rPr>
              <w:t>Adviesrapportage verhardingen A79</w:t>
            </w:r>
            <w:r>
              <w:rPr>
                <w:i/>
                <w:iCs/>
                <w:color w:val="FF0000"/>
              </w:rPr>
              <w:t>)</w:t>
            </w:r>
          </w:p>
        </w:tc>
      </w:tr>
      <w:tr w:rsidR="00A46E31" w:rsidRPr="008B440F" w14:paraId="66838868" w14:textId="77777777" w:rsidTr="00B92D1C">
        <w:tc>
          <w:tcPr>
            <w:tcW w:w="945" w:type="dxa"/>
            <w:shd w:val="clear" w:color="auto" w:fill="auto"/>
            <w:vAlign w:val="center"/>
          </w:tcPr>
          <w:p w14:paraId="07C51B6A" w14:textId="51A0C989" w:rsidR="00A46E31" w:rsidRPr="00A46E31" w:rsidRDefault="00A46E31" w:rsidP="00A46E31">
            <w:pPr>
              <w:rPr>
                <w:color w:val="FF0000"/>
              </w:rPr>
            </w:pPr>
            <w:r w:rsidRPr="00A46E31">
              <w:rPr>
                <w:color w:val="FF0000"/>
              </w:rPr>
              <w:t>A79</w:t>
            </w:r>
          </w:p>
        </w:tc>
        <w:tc>
          <w:tcPr>
            <w:tcW w:w="986" w:type="dxa"/>
            <w:shd w:val="clear" w:color="auto" w:fill="auto"/>
            <w:vAlign w:val="center"/>
          </w:tcPr>
          <w:p w14:paraId="2FB95374" w14:textId="2060645D" w:rsidR="00A46E31" w:rsidRPr="00A46E31" w:rsidRDefault="00A46E31" w:rsidP="00A46E31">
            <w:pPr>
              <w:rPr>
                <w:color w:val="FF0000"/>
              </w:rPr>
            </w:pPr>
            <w:r w:rsidRPr="00A46E31">
              <w:rPr>
                <w:color w:val="FF0000"/>
              </w:rPr>
              <w:t>HRL</w:t>
            </w:r>
          </w:p>
        </w:tc>
        <w:tc>
          <w:tcPr>
            <w:tcW w:w="884" w:type="dxa"/>
            <w:shd w:val="clear" w:color="auto" w:fill="auto"/>
            <w:vAlign w:val="center"/>
          </w:tcPr>
          <w:p w14:paraId="73C3477A" w14:textId="2CF7043A" w:rsidR="00A46E31" w:rsidRPr="00A46E31" w:rsidRDefault="00A46E31" w:rsidP="00A46E31">
            <w:pPr>
              <w:rPr>
                <w:color w:val="FF0000"/>
              </w:rPr>
            </w:pPr>
            <w:r w:rsidRPr="00A46E31">
              <w:rPr>
                <w:color w:val="FF0000"/>
              </w:rPr>
              <w:t>Alle</w:t>
            </w:r>
          </w:p>
        </w:tc>
        <w:tc>
          <w:tcPr>
            <w:tcW w:w="919" w:type="dxa"/>
            <w:shd w:val="clear" w:color="auto" w:fill="auto"/>
            <w:vAlign w:val="center"/>
          </w:tcPr>
          <w:p w14:paraId="259A1852" w14:textId="1B69E0A4" w:rsidR="00A46E31" w:rsidRPr="00A46E31" w:rsidRDefault="00A46E31" w:rsidP="00A46E31">
            <w:pPr>
              <w:rPr>
                <w:color w:val="FF0000"/>
              </w:rPr>
            </w:pPr>
            <w:r w:rsidRPr="00A46E31">
              <w:rPr>
                <w:color w:val="FF0000"/>
              </w:rPr>
              <w:t>15.500</w:t>
            </w:r>
          </w:p>
        </w:tc>
        <w:tc>
          <w:tcPr>
            <w:tcW w:w="854" w:type="dxa"/>
            <w:shd w:val="clear" w:color="auto" w:fill="auto"/>
            <w:vAlign w:val="center"/>
          </w:tcPr>
          <w:p w14:paraId="23A3C527" w14:textId="47DBB690" w:rsidR="00A46E31" w:rsidRPr="00A46E31" w:rsidRDefault="00A46E31" w:rsidP="00A46E31">
            <w:pPr>
              <w:rPr>
                <w:color w:val="FF0000"/>
              </w:rPr>
            </w:pPr>
            <w:r w:rsidRPr="00A46E31">
              <w:rPr>
                <w:color w:val="FF0000"/>
              </w:rPr>
              <w:t>15.200</w:t>
            </w:r>
          </w:p>
        </w:tc>
        <w:tc>
          <w:tcPr>
            <w:tcW w:w="1634" w:type="dxa"/>
            <w:shd w:val="clear" w:color="auto" w:fill="auto"/>
            <w:vAlign w:val="center"/>
          </w:tcPr>
          <w:p w14:paraId="5CCF27F5" w14:textId="52F79AFD" w:rsidR="00A46E31" w:rsidRPr="00A46E31" w:rsidRDefault="00A46E31" w:rsidP="00A46E31">
            <w:pPr>
              <w:rPr>
                <w:color w:val="FF0000"/>
              </w:rPr>
            </w:pPr>
            <w:r w:rsidRPr="00A46E31">
              <w:rPr>
                <w:color w:val="FF0000"/>
              </w:rPr>
              <w:t>300**</w:t>
            </w:r>
          </w:p>
        </w:tc>
        <w:tc>
          <w:tcPr>
            <w:tcW w:w="3809" w:type="dxa"/>
            <w:shd w:val="clear" w:color="auto" w:fill="auto"/>
            <w:vAlign w:val="center"/>
          </w:tcPr>
          <w:p w14:paraId="123CC417" w14:textId="0001AC3D" w:rsidR="00A46E31" w:rsidRPr="00A46E31" w:rsidRDefault="00A46E31" w:rsidP="00A46E31">
            <w:pPr>
              <w:rPr>
                <w:color w:val="FF0000"/>
              </w:rPr>
            </w:pPr>
            <w:r w:rsidRPr="00A46E31">
              <w:rPr>
                <w:color w:val="FF0000"/>
              </w:rPr>
              <w:t>290mm huidige asfaltconstructie frezen</w:t>
            </w:r>
          </w:p>
        </w:tc>
        <w:tc>
          <w:tcPr>
            <w:tcW w:w="4252" w:type="dxa"/>
            <w:shd w:val="clear" w:color="auto" w:fill="auto"/>
            <w:vAlign w:val="center"/>
          </w:tcPr>
          <w:p w14:paraId="5B3948D8" w14:textId="77777777" w:rsidR="00A46E31" w:rsidRPr="00A46E31" w:rsidRDefault="00A46E31" w:rsidP="00A46E31">
            <w:pPr>
              <w:rPr>
                <w:color w:val="FF0000"/>
                <w:u w:val="single"/>
              </w:rPr>
            </w:pPr>
            <w:r w:rsidRPr="00A46E31">
              <w:rPr>
                <w:color w:val="FF0000"/>
                <w:u w:val="single"/>
              </w:rPr>
              <w:t>70mm 2L-ZOAB 16</w:t>
            </w:r>
          </w:p>
          <w:p w14:paraId="3FAC7883" w14:textId="77777777" w:rsidR="00A46E31" w:rsidRPr="00A46E31" w:rsidRDefault="00A46E31" w:rsidP="00A46E31">
            <w:pPr>
              <w:rPr>
                <w:color w:val="FF0000"/>
              </w:rPr>
            </w:pPr>
            <w:r w:rsidRPr="00A46E31">
              <w:rPr>
                <w:color w:val="FF0000"/>
              </w:rPr>
              <w:t>45mm AC 16 Bind TLZ-C</w:t>
            </w:r>
          </w:p>
          <w:p w14:paraId="56980C76" w14:textId="77777777" w:rsidR="00A46E31" w:rsidRPr="00A46E31" w:rsidRDefault="00A46E31" w:rsidP="00A46E31">
            <w:pPr>
              <w:rPr>
                <w:color w:val="FF0000"/>
                <w:lang w:val="en-US"/>
              </w:rPr>
            </w:pPr>
            <w:r w:rsidRPr="00A46E31">
              <w:rPr>
                <w:color w:val="FF0000"/>
                <w:lang w:val="en-US"/>
              </w:rPr>
              <w:t>60mm AC 22 Base OL-C</w:t>
            </w:r>
          </w:p>
          <w:p w14:paraId="2222E0AA" w14:textId="77777777" w:rsidR="00A46E31" w:rsidRPr="00A46E31" w:rsidRDefault="00A46E31" w:rsidP="00A46E31">
            <w:pPr>
              <w:rPr>
                <w:color w:val="FF0000"/>
                <w:lang w:val="en-US"/>
              </w:rPr>
            </w:pPr>
            <w:r w:rsidRPr="00A46E31">
              <w:rPr>
                <w:color w:val="FF0000"/>
                <w:lang w:val="en-US"/>
              </w:rPr>
              <w:t>60mm AC 22 Base OL-C</w:t>
            </w:r>
          </w:p>
          <w:p w14:paraId="7A493BAE" w14:textId="2F118C69" w:rsidR="00A46E31" w:rsidRPr="00A46E31" w:rsidRDefault="00A46E31" w:rsidP="00A46E31">
            <w:pPr>
              <w:rPr>
                <w:color w:val="FF0000"/>
                <w:u w:val="single"/>
                <w:lang w:val="en-US"/>
              </w:rPr>
            </w:pPr>
            <w:r w:rsidRPr="00A46E31">
              <w:rPr>
                <w:color w:val="FF0000"/>
                <w:lang w:val="en-US"/>
              </w:rPr>
              <w:t>60mm AC 22 Base OL-C</w:t>
            </w:r>
          </w:p>
        </w:tc>
      </w:tr>
      <w:tr w:rsidR="00A46E31" w:rsidRPr="008B440F" w14:paraId="6978F27C" w14:textId="77777777" w:rsidTr="00B92D1C">
        <w:tc>
          <w:tcPr>
            <w:tcW w:w="945" w:type="dxa"/>
            <w:shd w:val="clear" w:color="auto" w:fill="auto"/>
            <w:vAlign w:val="center"/>
          </w:tcPr>
          <w:p w14:paraId="5F14E3E8" w14:textId="4F4469E4" w:rsidR="00A46E31" w:rsidRPr="00A46E31" w:rsidRDefault="00A46E31" w:rsidP="00A46E31">
            <w:pPr>
              <w:rPr>
                <w:color w:val="FF0000"/>
                <w:lang w:val="en-US"/>
              </w:rPr>
            </w:pPr>
            <w:r w:rsidRPr="00A46E31">
              <w:rPr>
                <w:color w:val="FF0000"/>
              </w:rPr>
              <w:t>A79</w:t>
            </w:r>
          </w:p>
        </w:tc>
        <w:tc>
          <w:tcPr>
            <w:tcW w:w="986" w:type="dxa"/>
            <w:shd w:val="clear" w:color="auto" w:fill="auto"/>
            <w:vAlign w:val="center"/>
          </w:tcPr>
          <w:p w14:paraId="3F782B39" w14:textId="0E9F3030" w:rsidR="00A46E31" w:rsidRPr="00A46E31" w:rsidRDefault="00A46E31" w:rsidP="00A46E31">
            <w:pPr>
              <w:rPr>
                <w:color w:val="FF0000"/>
                <w:lang w:val="en-US"/>
              </w:rPr>
            </w:pPr>
            <w:r w:rsidRPr="00A46E31">
              <w:rPr>
                <w:color w:val="FF0000"/>
              </w:rPr>
              <w:t>HRL</w:t>
            </w:r>
          </w:p>
        </w:tc>
        <w:tc>
          <w:tcPr>
            <w:tcW w:w="884" w:type="dxa"/>
            <w:shd w:val="clear" w:color="auto" w:fill="auto"/>
            <w:vAlign w:val="center"/>
          </w:tcPr>
          <w:p w14:paraId="001F11C9" w14:textId="0C086B8C" w:rsidR="00A46E31" w:rsidRPr="00A46E31" w:rsidRDefault="00A46E31" w:rsidP="00A46E31">
            <w:pPr>
              <w:rPr>
                <w:color w:val="FF0000"/>
                <w:lang w:val="en-US"/>
              </w:rPr>
            </w:pPr>
            <w:r w:rsidRPr="00A46E31">
              <w:rPr>
                <w:color w:val="FF0000"/>
              </w:rPr>
              <w:t>Alle</w:t>
            </w:r>
          </w:p>
        </w:tc>
        <w:tc>
          <w:tcPr>
            <w:tcW w:w="919" w:type="dxa"/>
            <w:shd w:val="clear" w:color="auto" w:fill="auto"/>
            <w:vAlign w:val="center"/>
          </w:tcPr>
          <w:p w14:paraId="42FA0AF6" w14:textId="3A127FA0" w:rsidR="00A46E31" w:rsidRPr="00A46E31" w:rsidRDefault="00A46E31" w:rsidP="00A46E31">
            <w:pPr>
              <w:rPr>
                <w:color w:val="FF0000"/>
                <w:lang w:val="en-US"/>
              </w:rPr>
            </w:pPr>
            <w:r w:rsidRPr="00A46E31">
              <w:rPr>
                <w:color w:val="FF0000"/>
              </w:rPr>
              <w:t>15.200</w:t>
            </w:r>
          </w:p>
        </w:tc>
        <w:tc>
          <w:tcPr>
            <w:tcW w:w="854" w:type="dxa"/>
            <w:shd w:val="clear" w:color="auto" w:fill="auto"/>
            <w:vAlign w:val="center"/>
          </w:tcPr>
          <w:p w14:paraId="0D834907" w14:textId="72B6E594" w:rsidR="00A46E31" w:rsidRPr="00A46E31" w:rsidRDefault="00A46E31" w:rsidP="00A46E31">
            <w:pPr>
              <w:rPr>
                <w:color w:val="FF0000"/>
                <w:lang w:val="en-US"/>
              </w:rPr>
            </w:pPr>
            <w:r w:rsidRPr="00A46E31">
              <w:rPr>
                <w:color w:val="FF0000"/>
              </w:rPr>
              <w:t>15.000</w:t>
            </w:r>
          </w:p>
        </w:tc>
        <w:tc>
          <w:tcPr>
            <w:tcW w:w="1634" w:type="dxa"/>
            <w:shd w:val="clear" w:color="auto" w:fill="auto"/>
            <w:vAlign w:val="center"/>
          </w:tcPr>
          <w:p w14:paraId="00954240" w14:textId="6D925167" w:rsidR="00A46E31" w:rsidRPr="00A46E31" w:rsidRDefault="00A46E31" w:rsidP="00A46E31">
            <w:pPr>
              <w:rPr>
                <w:color w:val="FF0000"/>
                <w:lang w:val="en-US"/>
              </w:rPr>
            </w:pPr>
            <w:r w:rsidRPr="00A46E31">
              <w:rPr>
                <w:color w:val="FF0000"/>
              </w:rPr>
              <w:t>200**</w:t>
            </w:r>
          </w:p>
        </w:tc>
        <w:tc>
          <w:tcPr>
            <w:tcW w:w="3809" w:type="dxa"/>
            <w:shd w:val="clear" w:color="auto" w:fill="auto"/>
            <w:vAlign w:val="center"/>
          </w:tcPr>
          <w:p w14:paraId="791B4745" w14:textId="2149D953" w:rsidR="00A46E31" w:rsidRPr="00A46E31" w:rsidRDefault="00A46E31" w:rsidP="00A46E31">
            <w:pPr>
              <w:rPr>
                <w:color w:val="FF0000"/>
              </w:rPr>
            </w:pPr>
            <w:r w:rsidRPr="00A46E31">
              <w:rPr>
                <w:color w:val="FF0000"/>
              </w:rPr>
              <w:t>290mm huidige asfaltconstructie frezen en ± 90mm van de huidige mijnsteenfundering verwijderen</w:t>
            </w:r>
          </w:p>
        </w:tc>
        <w:tc>
          <w:tcPr>
            <w:tcW w:w="4252" w:type="dxa"/>
            <w:shd w:val="clear" w:color="auto" w:fill="auto"/>
            <w:vAlign w:val="center"/>
          </w:tcPr>
          <w:p w14:paraId="29231733" w14:textId="77777777" w:rsidR="00A46E31" w:rsidRPr="00A46E31" w:rsidRDefault="00A46E31" w:rsidP="00A46E31">
            <w:pPr>
              <w:rPr>
                <w:color w:val="FF0000"/>
                <w:u w:val="single"/>
              </w:rPr>
            </w:pPr>
            <w:r w:rsidRPr="00A46E31">
              <w:rPr>
                <w:color w:val="FF0000"/>
                <w:u w:val="single"/>
              </w:rPr>
              <w:t>70mm 2L-ZOAB 16</w:t>
            </w:r>
          </w:p>
          <w:p w14:paraId="423DD565" w14:textId="77777777" w:rsidR="00A46E31" w:rsidRPr="00A46E31" w:rsidRDefault="00A46E31" w:rsidP="00A46E31">
            <w:pPr>
              <w:rPr>
                <w:color w:val="FF0000"/>
              </w:rPr>
            </w:pPr>
            <w:r w:rsidRPr="00A46E31">
              <w:rPr>
                <w:color w:val="FF0000"/>
              </w:rPr>
              <w:t>45mm AC 16 Bind TLZ-C</w:t>
            </w:r>
          </w:p>
          <w:p w14:paraId="593063AC" w14:textId="77777777" w:rsidR="00A46E31" w:rsidRPr="00A46E31" w:rsidRDefault="00A46E31" w:rsidP="00A46E31">
            <w:pPr>
              <w:rPr>
                <w:color w:val="FF0000"/>
                <w:lang w:val="en-US"/>
              </w:rPr>
            </w:pPr>
            <w:r w:rsidRPr="00A46E31">
              <w:rPr>
                <w:color w:val="FF0000"/>
                <w:lang w:val="en-US"/>
              </w:rPr>
              <w:t>60mm AC 22 Base OL-C</w:t>
            </w:r>
          </w:p>
          <w:p w14:paraId="306CB17A" w14:textId="77777777" w:rsidR="00A46E31" w:rsidRPr="00A46E31" w:rsidRDefault="00A46E31" w:rsidP="00A46E31">
            <w:pPr>
              <w:rPr>
                <w:color w:val="FF0000"/>
                <w:lang w:val="en-US"/>
              </w:rPr>
            </w:pPr>
            <w:r w:rsidRPr="00A46E31">
              <w:rPr>
                <w:color w:val="FF0000"/>
                <w:lang w:val="en-US"/>
              </w:rPr>
              <w:t>60mm AC 22 Base OL-C</w:t>
            </w:r>
          </w:p>
          <w:p w14:paraId="0BFC4F40" w14:textId="54E14FB0" w:rsidR="00A46E31" w:rsidRPr="00A46E31" w:rsidRDefault="00A46E31" w:rsidP="00A46E31">
            <w:pPr>
              <w:rPr>
                <w:color w:val="FF0000"/>
                <w:lang w:val="en-US"/>
              </w:rPr>
            </w:pPr>
            <w:r w:rsidRPr="00A46E31">
              <w:rPr>
                <w:color w:val="FF0000"/>
                <w:lang w:val="en-US"/>
              </w:rPr>
              <w:t>60mm AC 22 Base OL-C</w:t>
            </w:r>
          </w:p>
        </w:tc>
      </w:tr>
      <w:tr w:rsidR="00A46E31" w:rsidRPr="00FF4020" w14:paraId="0346C576" w14:textId="77777777" w:rsidTr="00B92D1C">
        <w:tc>
          <w:tcPr>
            <w:tcW w:w="2815" w:type="dxa"/>
            <w:gridSpan w:val="3"/>
            <w:shd w:val="clear" w:color="auto" w:fill="auto"/>
            <w:vAlign w:val="center"/>
          </w:tcPr>
          <w:p w14:paraId="62BAFFE2" w14:textId="77777777" w:rsidR="00A46E31" w:rsidRPr="00A46E31" w:rsidRDefault="00A46E31" w:rsidP="00A46E31">
            <w:pPr>
              <w:rPr>
                <w:i/>
                <w:iCs/>
                <w:color w:val="FF0000"/>
              </w:rPr>
            </w:pPr>
            <w:r w:rsidRPr="00A46E31">
              <w:rPr>
                <w:i/>
                <w:iCs/>
                <w:color w:val="FF0000"/>
              </w:rPr>
              <w:t>Kunstwerk 62A-122 (</w:t>
            </w:r>
            <w:proofErr w:type="spellStart"/>
            <w:r w:rsidRPr="00A46E31">
              <w:rPr>
                <w:i/>
                <w:iCs/>
                <w:color w:val="FF0000"/>
              </w:rPr>
              <w:t>Midweg</w:t>
            </w:r>
            <w:proofErr w:type="spellEnd"/>
            <w:r w:rsidRPr="00A46E31">
              <w:rPr>
                <w:i/>
                <w:iCs/>
                <w:color w:val="FF0000"/>
              </w:rPr>
              <w:t>)</w:t>
            </w:r>
          </w:p>
          <w:p w14:paraId="3AF75EFD" w14:textId="77777777" w:rsidR="00A46E31" w:rsidRPr="00A46E31" w:rsidRDefault="00A46E31" w:rsidP="00A46E31">
            <w:pPr>
              <w:rPr>
                <w:i/>
                <w:iCs/>
                <w:color w:val="FF0000"/>
              </w:rPr>
            </w:pPr>
            <w:r w:rsidRPr="00A46E31">
              <w:rPr>
                <w:i/>
                <w:iCs/>
                <w:color w:val="FF0000"/>
              </w:rPr>
              <w:t>83mm te kort doorrijhoogte</w:t>
            </w:r>
          </w:p>
          <w:p w14:paraId="3F03DA3D" w14:textId="77777777" w:rsidR="00A46E31" w:rsidRPr="00A46E31" w:rsidRDefault="00A46E31" w:rsidP="00A46E31">
            <w:pPr>
              <w:rPr>
                <w:i/>
                <w:iCs/>
                <w:color w:val="FF0000"/>
              </w:rPr>
            </w:pPr>
          </w:p>
          <w:p w14:paraId="0C331834" w14:textId="11D83732" w:rsidR="00A46E31" w:rsidRPr="00A46E31" w:rsidRDefault="00A46E31" w:rsidP="00A46E31">
            <w:pPr>
              <w:rPr>
                <w:i/>
                <w:iCs/>
                <w:color w:val="FF0000"/>
              </w:rPr>
            </w:pPr>
            <w:r w:rsidRPr="00A46E31">
              <w:rPr>
                <w:i/>
                <w:iCs/>
                <w:color w:val="FF0000"/>
              </w:rPr>
              <w:t>Bovenkant deklaag komt 220 mm lager te liggen vanwege nieuw profiel weg.</w:t>
            </w:r>
          </w:p>
        </w:tc>
        <w:tc>
          <w:tcPr>
            <w:tcW w:w="919" w:type="dxa"/>
            <w:shd w:val="clear" w:color="auto" w:fill="auto"/>
            <w:vAlign w:val="center"/>
          </w:tcPr>
          <w:p w14:paraId="1F343E3C" w14:textId="2ECA3542" w:rsidR="00A46E31" w:rsidRPr="00A46E31" w:rsidRDefault="00A46E31" w:rsidP="00A46E31">
            <w:pPr>
              <w:rPr>
                <w:i/>
                <w:iCs/>
                <w:color w:val="FF0000"/>
              </w:rPr>
            </w:pPr>
            <w:r w:rsidRPr="00A46E31">
              <w:rPr>
                <w:i/>
                <w:iCs/>
                <w:color w:val="FF0000"/>
              </w:rPr>
              <w:t>15.000</w:t>
            </w:r>
          </w:p>
        </w:tc>
        <w:tc>
          <w:tcPr>
            <w:tcW w:w="854" w:type="dxa"/>
            <w:shd w:val="clear" w:color="auto" w:fill="auto"/>
            <w:vAlign w:val="center"/>
          </w:tcPr>
          <w:p w14:paraId="3244583E" w14:textId="1E69F261" w:rsidR="00A46E31" w:rsidRPr="00A46E31" w:rsidRDefault="00A46E31" w:rsidP="00A46E31">
            <w:pPr>
              <w:rPr>
                <w:i/>
                <w:iCs/>
                <w:color w:val="FF0000"/>
              </w:rPr>
            </w:pPr>
            <w:r w:rsidRPr="00A46E31">
              <w:rPr>
                <w:i/>
                <w:iCs/>
                <w:color w:val="FF0000"/>
              </w:rPr>
              <w:t>14.400</w:t>
            </w:r>
          </w:p>
        </w:tc>
        <w:tc>
          <w:tcPr>
            <w:tcW w:w="1634" w:type="dxa"/>
            <w:shd w:val="clear" w:color="auto" w:fill="auto"/>
            <w:vAlign w:val="center"/>
          </w:tcPr>
          <w:p w14:paraId="02FA1134" w14:textId="61843F10" w:rsidR="00A46E31" w:rsidRPr="00A46E31" w:rsidRDefault="00A46E31" w:rsidP="00A46E31">
            <w:pPr>
              <w:rPr>
                <w:i/>
                <w:iCs/>
                <w:color w:val="FF0000"/>
              </w:rPr>
            </w:pPr>
            <w:r w:rsidRPr="00A46E31">
              <w:rPr>
                <w:i/>
                <w:iCs/>
                <w:color w:val="FF0000"/>
              </w:rPr>
              <w:t>600</w:t>
            </w:r>
          </w:p>
        </w:tc>
        <w:tc>
          <w:tcPr>
            <w:tcW w:w="3809" w:type="dxa"/>
            <w:shd w:val="clear" w:color="auto" w:fill="auto"/>
            <w:vAlign w:val="center"/>
          </w:tcPr>
          <w:p w14:paraId="4E72A0BA" w14:textId="29744220" w:rsidR="00A46E31" w:rsidRPr="00A46E31" w:rsidRDefault="00A46E31" w:rsidP="00A46E31">
            <w:pPr>
              <w:rPr>
                <w:i/>
                <w:iCs/>
                <w:color w:val="FF0000"/>
              </w:rPr>
            </w:pPr>
            <w:r w:rsidRPr="00A46E31">
              <w:rPr>
                <w:i/>
                <w:iCs/>
                <w:color w:val="FF0000"/>
              </w:rPr>
              <w:t>220 mm huidige asfaltconstructie frezen, 230 mm mijnsteen opbreken en 420 mm zand afgraven</w:t>
            </w:r>
          </w:p>
        </w:tc>
        <w:tc>
          <w:tcPr>
            <w:tcW w:w="4252" w:type="dxa"/>
            <w:shd w:val="clear" w:color="auto" w:fill="auto"/>
            <w:vAlign w:val="center"/>
          </w:tcPr>
          <w:p w14:paraId="6C197C05" w14:textId="77777777" w:rsidR="00A46E31" w:rsidRPr="00A46E31" w:rsidRDefault="00A46E31" w:rsidP="00A46E31">
            <w:pPr>
              <w:rPr>
                <w:i/>
                <w:iCs/>
                <w:color w:val="FF0000"/>
              </w:rPr>
            </w:pPr>
            <w:r w:rsidRPr="00A46E31">
              <w:rPr>
                <w:i/>
                <w:iCs/>
                <w:color w:val="FF0000"/>
              </w:rPr>
              <w:t>50mm ZOAB 16</w:t>
            </w:r>
          </w:p>
          <w:p w14:paraId="28B7C713" w14:textId="77777777" w:rsidR="00A46E31" w:rsidRPr="00A46E31" w:rsidRDefault="00A46E31" w:rsidP="00A46E31">
            <w:pPr>
              <w:rPr>
                <w:i/>
                <w:iCs/>
                <w:color w:val="FF0000"/>
              </w:rPr>
            </w:pPr>
            <w:r w:rsidRPr="00A46E31">
              <w:rPr>
                <w:i/>
                <w:iCs/>
                <w:color w:val="FF0000"/>
              </w:rPr>
              <w:t>60mm AC 16 Bind TLZ-C</w:t>
            </w:r>
          </w:p>
          <w:p w14:paraId="2D5CF61A" w14:textId="77777777" w:rsidR="00A46E31" w:rsidRPr="00A46E31" w:rsidRDefault="00A46E31" w:rsidP="00A46E31">
            <w:pPr>
              <w:rPr>
                <w:i/>
                <w:iCs/>
                <w:color w:val="FF0000"/>
                <w:lang w:val="en-US"/>
              </w:rPr>
            </w:pPr>
            <w:r w:rsidRPr="00A46E31">
              <w:rPr>
                <w:i/>
                <w:iCs/>
                <w:color w:val="FF0000"/>
                <w:lang w:val="en-US"/>
              </w:rPr>
              <w:t>80mm AC 22 Base OL-C</w:t>
            </w:r>
          </w:p>
          <w:p w14:paraId="625A00E2" w14:textId="77777777" w:rsidR="00A46E31" w:rsidRPr="00A46E31" w:rsidRDefault="00A46E31" w:rsidP="00A46E31">
            <w:pPr>
              <w:rPr>
                <w:i/>
                <w:iCs/>
                <w:color w:val="FF0000"/>
                <w:lang w:val="en-US"/>
              </w:rPr>
            </w:pPr>
            <w:r w:rsidRPr="00A46E31">
              <w:rPr>
                <w:i/>
                <w:iCs/>
                <w:color w:val="FF0000"/>
                <w:lang w:val="en-US"/>
              </w:rPr>
              <w:t>80mm AC 22 Base OL-C</w:t>
            </w:r>
          </w:p>
          <w:p w14:paraId="31E0DC35" w14:textId="77777777" w:rsidR="00A46E31" w:rsidRPr="00A46E31" w:rsidRDefault="00A46E31" w:rsidP="00A46E31">
            <w:pPr>
              <w:rPr>
                <w:i/>
                <w:iCs/>
                <w:color w:val="FF0000"/>
                <w:lang w:val="en-US"/>
              </w:rPr>
            </w:pPr>
            <w:r w:rsidRPr="00A46E31">
              <w:rPr>
                <w:i/>
                <w:iCs/>
                <w:color w:val="FF0000"/>
                <w:lang w:val="en-US"/>
              </w:rPr>
              <w:t>80mm AC 22 Base OL-C</w:t>
            </w:r>
          </w:p>
          <w:p w14:paraId="1A6CABA2" w14:textId="77777777" w:rsidR="00A46E31" w:rsidRPr="00A46E31" w:rsidRDefault="00A46E31" w:rsidP="00A46E31">
            <w:pPr>
              <w:rPr>
                <w:i/>
                <w:iCs/>
                <w:color w:val="FF0000"/>
                <w:lang w:val="en-US"/>
              </w:rPr>
            </w:pPr>
            <w:r w:rsidRPr="00A46E31">
              <w:rPr>
                <w:i/>
                <w:iCs/>
                <w:color w:val="FF0000"/>
                <w:lang w:val="en-US"/>
              </w:rPr>
              <w:t xml:space="preserve">300mm </w:t>
            </w:r>
            <w:proofErr w:type="spellStart"/>
            <w:r w:rsidRPr="00A46E31">
              <w:rPr>
                <w:i/>
                <w:iCs/>
                <w:color w:val="FF0000"/>
                <w:lang w:val="en-US"/>
              </w:rPr>
              <w:t>menggranulaat</w:t>
            </w:r>
            <w:proofErr w:type="spellEnd"/>
          </w:p>
          <w:p w14:paraId="5601192D" w14:textId="77777777" w:rsidR="00A46E31" w:rsidRPr="00A46E31" w:rsidRDefault="00A46E31" w:rsidP="00A46E31">
            <w:pPr>
              <w:rPr>
                <w:i/>
                <w:iCs/>
                <w:color w:val="FF0000"/>
                <w:lang w:val="en-US"/>
              </w:rPr>
            </w:pPr>
          </w:p>
          <w:p w14:paraId="10C8D2AC" w14:textId="78FFF6D8" w:rsidR="00A46E31" w:rsidRPr="008B440F" w:rsidRDefault="00B92D1C" w:rsidP="00A46E31">
            <w:pPr>
              <w:rPr>
                <w:i/>
                <w:iCs/>
                <w:color w:val="FF0000"/>
              </w:rPr>
            </w:pPr>
            <w:r w:rsidRPr="008B440F">
              <w:rPr>
                <w:i/>
                <w:iCs/>
                <w:color w:val="FF0000"/>
              </w:rPr>
              <w:t xml:space="preserve">(Zie berekening bijlage J van </w:t>
            </w:r>
            <w:r w:rsidRPr="00A46E31">
              <w:rPr>
                <w:i/>
                <w:iCs/>
                <w:color w:val="FF0000"/>
              </w:rPr>
              <w:lastRenderedPageBreak/>
              <w:t>Adviesrapportage verhardingen A79</w:t>
            </w:r>
            <w:r>
              <w:rPr>
                <w:i/>
                <w:iCs/>
                <w:color w:val="FF0000"/>
              </w:rPr>
              <w:t>)</w:t>
            </w:r>
          </w:p>
        </w:tc>
      </w:tr>
      <w:tr w:rsidR="00A46E31" w:rsidRPr="008B440F" w14:paraId="2BEF6DA7" w14:textId="77777777" w:rsidTr="00B92D1C">
        <w:tc>
          <w:tcPr>
            <w:tcW w:w="945" w:type="dxa"/>
            <w:shd w:val="clear" w:color="auto" w:fill="auto"/>
            <w:vAlign w:val="center"/>
          </w:tcPr>
          <w:p w14:paraId="4D120374" w14:textId="5983A00B" w:rsidR="00A46E31" w:rsidRPr="00A46E31" w:rsidRDefault="00A46E31" w:rsidP="00A46E31">
            <w:pPr>
              <w:rPr>
                <w:color w:val="FF0000"/>
              </w:rPr>
            </w:pPr>
            <w:r w:rsidRPr="00A46E31">
              <w:rPr>
                <w:color w:val="FF0000"/>
              </w:rPr>
              <w:lastRenderedPageBreak/>
              <w:t>A79</w:t>
            </w:r>
          </w:p>
        </w:tc>
        <w:tc>
          <w:tcPr>
            <w:tcW w:w="986" w:type="dxa"/>
            <w:shd w:val="clear" w:color="auto" w:fill="auto"/>
            <w:vAlign w:val="center"/>
          </w:tcPr>
          <w:p w14:paraId="471B4CD6" w14:textId="299FB9D7" w:rsidR="00A46E31" w:rsidRPr="00A46E31" w:rsidRDefault="00A46E31" w:rsidP="00A46E31">
            <w:pPr>
              <w:rPr>
                <w:color w:val="FF0000"/>
              </w:rPr>
            </w:pPr>
            <w:r w:rsidRPr="00A46E31">
              <w:rPr>
                <w:color w:val="FF0000"/>
              </w:rPr>
              <w:t>HRL</w:t>
            </w:r>
          </w:p>
        </w:tc>
        <w:tc>
          <w:tcPr>
            <w:tcW w:w="884" w:type="dxa"/>
            <w:shd w:val="clear" w:color="auto" w:fill="auto"/>
            <w:vAlign w:val="center"/>
          </w:tcPr>
          <w:p w14:paraId="7D5F9A76" w14:textId="6FA9308A" w:rsidR="00A46E31" w:rsidRPr="00A46E31" w:rsidRDefault="00A46E31" w:rsidP="00A46E31">
            <w:pPr>
              <w:rPr>
                <w:color w:val="FF0000"/>
              </w:rPr>
            </w:pPr>
            <w:r w:rsidRPr="00A46E31">
              <w:rPr>
                <w:color w:val="FF0000"/>
              </w:rPr>
              <w:t>Alle</w:t>
            </w:r>
          </w:p>
        </w:tc>
        <w:tc>
          <w:tcPr>
            <w:tcW w:w="919" w:type="dxa"/>
            <w:shd w:val="clear" w:color="auto" w:fill="auto"/>
            <w:vAlign w:val="center"/>
          </w:tcPr>
          <w:p w14:paraId="57B59036" w14:textId="48B80A41" w:rsidR="00A46E31" w:rsidRPr="00A46E31" w:rsidRDefault="00A46E31" w:rsidP="00A46E31">
            <w:pPr>
              <w:rPr>
                <w:color w:val="FF0000"/>
              </w:rPr>
            </w:pPr>
            <w:r w:rsidRPr="00A46E31">
              <w:rPr>
                <w:color w:val="FF0000"/>
              </w:rPr>
              <w:t>14.400</w:t>
            </w:r>
          </w:p>
        </w:tc>
        <w:tc>
          <w:tcPr>
            <w:tcW w:w="854" w:type="dxa"/>
            <w:shd w:val="clear" w:color="auto" w:fill="auto"/>
            <w:vAlign w:val="center"/>
          </w:tcPr>
          <w:p w14:paraId="6B6A3E75" w14:textId="576E3DA6" w:rsidR="00A46E31" w:rsidRPr="00A46E31" w:rsidRDefault="00A46E31" w:rsidP="00A46E31">
            <w:pPr>
              <w:rPr>
                <w:color w:val="FF0000"/>
              </w:rPr>
            </w:pPr>
            <w:r w:rsidRPr="00A46E31">
              <w:rPr>
                <w:color w:val="FF0000"/>
              </w:rPr>
              <w:t>14.000</w:t>
            </w:r>
          </w:p>
        </w:tc>
        <w:tc>
          <w:tcPr>
            <w:tcW w:w="1634" w:type="dxa"/>
            <w:shd w:val="clear" w:color="auto" w:fill="auto"/>
            <w:vAlign w:val="center"/>
          </w:tcPr>
          <w:p w14:paraId="65EAFC59" w14:textId="3B3FE192" w:rsidR="00A46E31" w:rsidRPr="00A46E31" w:rsidRDefault="00A46E31" w:rsidP="00A46E31">
            <w:pPr>
              <w:rPr>
                <w:color w:val="FF0000"/>
              </w:rPr>
            </w:pPr>
            <w:r w:rsidRPr="00A46E31">
              <w:rPr>
                <w:color w:val="FF0000"/>
              </w:rPr>
              <w:t>400**</w:t>
            </w:r>
          </w:p>
        </w:tc>
        <w:tc>
          <w:tcPr>
            <w:tcW w:w="3809" w:type="dxa"/>
            <w:shd w:val="clear" w:color="auto" w:fill="auto"/>
            <w:vAlign w:val="center"/>
          </w:tcPr>
          <w:p w14:paraId="02DFC744" w14:textId="1CBD76D5" w:rsidR="00A46E31" w:rsidRPr="00A46E31" w:rsidRDefault="00A46E31" w:rsidP="00A46E31">
            <w:pPr>
              <w:rPr>
                <w:color w:val="FF0000"/>
              </w:rPr>
            </w:pPr>
            <w:r w:rsidRPr="00A46E31">
              <w:rPr>
                <w:color w:val="FF0000"/>
              </w:rPr>
              <w:t>290mm huidige asfaltconstructie frezen en ± 90mm van de huidige mijnsteenfundering verwijderen</w:t>
            </w:r>
          </w:p>
        </w:tc>
        <w:tc>
          <w:tcPr>
            <w:tcW w:w="4252" w:type="dxa"/>
            <w:shd w:val="clear" w:color="auto" w:fill="auto"/>
            <w:vAlign w:val="center"/>
          </w:tcPr>
          <w:p w14:paraId="2B848639" w14:textId="77777777" w:rsidR="00A46E31" w:rsidRPr="00A46E31" w:rsidRDefault="00A46E31" w:rsidP="00A46E31">
            <w:pPr>
              <w:rPr>
                <w:color w:val="FF0000"/>
                <w:u w:val="single"/>
              </w:rPr>
            </w:pPr>
            <w:r w:rsidRPr="00A46E31">
              <w:rPr>
                <w:color w:val="FF0000"/>
                <w:u w:val="single"/>
              </w:rPr>
              <w:t>70mm 2L-ZOAB 16</w:t>
            </w:r>
          </w:p>
          <w:p w14:paraId="161DFF11" w14:textId="77777777" w:rsidR="00A46E31" w:rsidRPr="00A46E31" w:rsidRDefault="00A46E31" w:rsidP="00A46E31">
            <w:pPr>
              <w:rPr>
                <w:color w:val="FF0000"/>
              </w:rPr>
            </w:pPr>
            <w:r w:rsidRPr="00A46E31">
              <w:rPr>
                <w:color w:val="FF0000"/>
              </w:rPr>
              <w:t>45mm AC 16 Bind TLZ-C</w:t>
            </w:r>
          </w:p>
          <w:p w14:paraId="17CEF829" w14:textId="77777777" w:rsidR="00A46E31" w:rsidRPr="00A46E31" w:rsidRDefault="00A46E31" w:rsidP="00A46E31">
            <w:pPr>
              <w:rPr>
                <w:color w:val="FF0000"/>
                <w:lang w:val="en-US"/>
              </w:rPr>
            </w:pPr>
            <w:r w:rsidRPr="00A46E31">
              <w:rPr>
                <w:color w:val="FF0000"/>
                <w:lang w:val="en-US"/>
              </w:rPr>
              <w:t>60mm AC 22 Base OL-C</w:t>
            </w:r>
          </w:p>
          <w:p w14:paraId="7A12ED38" w14:textId="77777777" w:rsidR="00A46E31" w:rsidRPr="00A46E31" w:rsidRDefault="00A46E31" w:rsidP="00A46E31">
            <w:pPr>
              <w:rPr>
                <w:color w:val="FF0000"/>
                <w:lang w:val="en-US"/>
              </w:rPr>
            </w:pPr>
            <w:r w:rsidRPr="00A46E31">
              <w:rPr>
                <w:color w:val="FF0000"/>
                <w:lang w:val="en-US"/>
              </w:rPr>
              <w:t>60mm AC 22 Base OL-C</w:t>
            </w:r>
          </w:p>
          <w:p w14:paraId="00252454" w14:textId="4323839E" w:rsidR="00A46E31" w:rsidRPr="00A46E31" w:rsidRDefault="00A46E31" w:rsidP="00A46E31">
            <w:pPr>
              <w:rPr>
                <w:color w:val="FF0000"/>
                <w:lang w:val="en-US"/>
              </w:rPr>
            </w:pPr>
            <w:r w:rsidRPr="00A46E31">
              <w:rPr>
                <w:color w:val="FF0000"/>
                <w:lang w:val="en-US"/>
              </w:rPr>
              <w:t>60mm AC 22 Base OL-C</w:t>
            </w:r>
          </w:p>
        </w:tc>
      </w:tr>
      <w:tr w:rsidR="00A46E31" w:rsidRPr="00FF4020" w14:paraId="6A59F97B" w14:textId="77777777" w:rsidTr="00B92D1C">
        <w:tc>
          <w:tcPr>
            <w:tcW w:w="2815" w:type="dxa"/>
            <w:gridSpan w:val="3"/>
            <w:shd w:val="clear" w:color="auto" w:fill="auto"/>
            <w:vAlign w:val="center"/>
          </w:tcPr>
          <w:p w14:paraId="447D0B0E" w14:textId="77777777" w:rsidR="00A46E31" w:rsidRPr="00A46E31" w:rsidRDefault="00A46E31" w:rsidP="00A46E31">
            <w:pPr>
              <w:rPr>
                <w:i/>
                <w:iCs/>
                <w:color w:val="FF0000"/>
              </w:rPr>
            </w:pPr>
            <w:r w:rsidRPr="00A46E31">
              <w:rPr>
                <w:i/>
                <w:iCs/>
                <w:color w:val="FF0000"/>
              </w:rPr>
              <w:t>Kunstwerk 62A-12 (</w:t>
            </w:r>
            <w:proofErr w:type="spellStart"/>
            <w:r w:rsidRPr="00A46E31">
              <w:rPr>
                <w:i/>
                <w:iCs/>
                <w:color w:val="FF0000"/>
              </w:rPr>
              <w:t>Spoorvi</w:t>
            </w:r>
            <w:proofErr w:type="spellEnd"/>
            <w:r w:rsidRPr="00A46E31">
              <w:rPr>
                <w:i/>
                <w:iCs/>
                <w:color w:val="FF0000"/>
              </w:rPr>
              <w:t>.)</w:t>
            </w:r>
          </w:p>
          <w:p w14:paraId="0C1DFCF1" w14:textId="77777777" w:rsidR="00A46E31" w:rsidRPr="00A46E31" w:rsidRDefault="00A46E31" w:rsidP="00A46E31">
            <w:pPr>
              <w:rPr>
                <w:i/>
                <w:iCs/>
                <w:color w:val="FF0000"/>
              </w:rPr>
            </w:pPr>
            <w:r w:rsidRPr="00A46E31">
              <w:rPr>
                <w:i/>
                <w:iCs/>
                <w:color w:val="FF0000"/>
              </w:rPr>
              <w:t>120mm te kort doorrijhoogte</w:t>
            </w:r>
          </w:p>
          <w:p w14:paraId="757D6FC1" w14:textId="77777777" w:rsidR="00A46E31" w:rsidRPr="00A46E31" w:rsidRDefault="00A46E31" w:rsidP="00A46E31">
            <w:pPr>
              <w:rPr>
                <w:i/>
                <w:iCs/>
                <w:color w:val="FF0000"/>
              </w:rPr>
            </w:pPr>
          </w:p>
          <w:p w14:paraId="7A707C30" w14:textId="683546E2" w:rsidR="00A46E31" w:rsidRPr="00A46E31" w:rsidRDefault="00A46E31" w:rsidP="00A46E31">
            <w:pPr>
              <w:rPr>
                <w:i/>
                <w:iCs/>
                <w:color w:val="FF0000"/>
              </w:rPr>
            </w:pPr>
            <w:r w:rsidRPr="00A46E31">
              <w:rPr>
                <w:i/>
                <w:iCs/>
                <w:color w:val="FF0000"/>
              </w:rPr>
              <w:t>Bovenkant deklaag komt 480 mm lager te liggen vanwege nieuw profiel weg.</w:t>
            </w:r>
          </w:p>
        </w:tc>
        <w:tc>
          <w:tcPr>
            <w:tcW w:w="919" w:type="dxa"/>
            <w:shd w:val="clear" w:color="auto" w:fill="auto"/>
            <w:vAlign w:val="center"/>
          </w:tcPr>
          <w:p w14:paraId="48594788" w14:textId="5EED2B09" w:rsidR="00A46E31" w:rsidRPr="00A46E31" w:rsidRDefault="00A46E31" w:rsidP="00A46E31">
            <w:pPr>
              <w:rPr>
                <w:i/>
                <w:iCs/>
                <w:color w:val="FF0000"/>
              </w:rPr>
            </w:pPr>
            <w:r w:rsidRPr="00A46E31">
              <w:rPr>
                <w:i/>
                <w:iCs/>
                <w:color w:val="FF0000"/>
              </w:rPr>
              <w:t>14.000</w:t>
            </w:r>
          </w:p>
        </w:tc>
        <w:tc>
          <w:tcPr>
            <w:tcW w:w="854" w:type="dxa"/>
            <w:shd w:val="clear" w:color="auto" w:fill="auto"/>
            <w:vAlign w:val="center"/>
          </w:tcPr>
          <w:p w14:paraId="2419FD42" w14:textId="4B98D76E" w:rsidR="00A46E31" w:rsidRPr="00A46E31" w:rsidRDefault="00A46E31" w:rsidP="00A46E31">
            <w:pPr>
              <w:rPr>
                <w:i/>
                <w:iCs/>
                <w:color w:val="FF0000"/>
              </w:rPr>
            </w:pPr>
            <w:r w:rsidRPr="00A46E31">
              <w:rPr>
                <w:i/>
                <w:iCs/>
                <w:color w:val="FF0000"/>
              </w:rPr>
              <w:t>13.400</w:t>
            </w:r>
          </w:p>
        </w:tc>
        <w:tc>
          <w:tcPr>
            <w:tcW w:w="1634" w:type="dxa"/>
            <w:shd w:val="clear" w:color="auto" w:fill="auto"/>
            <w:vAlign w:val="center"/>
          </w:tcPr>
          <w:p w14:paraId="14158015" w14:textId="418D64A9" w:rsidR="00A46E31" w:rsidRPr="00A46E31" w:rsidRDefault="00A46E31" w:rsidP="00A46E31">
            <w:pPr>
              <w:rPr>
                <w:i/>
                <w:iCs/>
                <w:color w:val="FF0000"/>
              </w:rPr>
            </w:pPr>
            <w:r w:rsidRPr="00A46E31">
              <w:rPr>
                <w:i/>
                <w:iCs/>
                <w:color w:val="FF0000"/>
              </w:rPr>
              <w:t>600</w:t>
            </w:r>
          </w:p>
        </w:tc>
        <w:tc>
          <w:tcPr>
            <w:tcW w:w="3809" w:type="dxa"/>
            <w:shd w:val="clear" w:color="auto" w:fill="auto"/>
            <w:vAlign w:val="center"/>
          </w:tcPr>
          <w:p w14:paraId="17DF5476" w14:textId="685B8F18" w:rsidR="00A46E31" w:rsidRPr="00A46E31" w:rsidRDefault="00A46E31" w:rsidP="00A46E31">
            <w:pPr>
              <w:rPr>
                <w:i/>
                <w:iCs/>
                <w:color w:val="FF0000"/>
              </w:rPr>
            </w:pPr>
            <w:r w:rsidRPr="00A46E31">
              <w:rPr>
                <w:i/>
                <w:iCs/>
                <w:color w:val="FF0000"/>
              </w:rPr>
              <w:t>Gemiddeld 480mm huidige asfaltconstructie frezen, 220 mm mijnsteen opbreken en 430 mm zand afgraven</w:t>
            </w:r>
          </w:p>
        </w:tc>
        <w:tc>
          <w:tcPr>
            <w:tcW w:w="4252" w:type="dxa"/>
            <w:shd w:val="clear" w:color="auto" w:fill="auto"/>
            <w:vAlign w:val="center"/>
          </w:tcPr>
          <w:p w14:paraId="1B8D748C" w14:textId="77777777" w:rsidR="00A46E31" w:rsidRPr="00A46E31" w:rsidRDefault="00A46E31" w:rsidP="00A46E31">
            <w:pPr>
              <w:rPr>
                <w:i/>
                <w:iCs/>
                <w:color w:val="FF0000"/>
              </w:rPr>
            </w:pPr>
            <w:r w:rsidRPr="00A46E31">
              <w:rPr>
                <w:i/>
                <w:iCs/>
                <w:color w:val="FF0000"/>
              </w:rPr>
              <w:t>50mm ZOAB 16</w:t>
            </w:r>
          </w:p>
          <w:p w14:paraId="1CBCD6C2" w14:textId="77777777" w:rsidR="00A46E31" w:rsidRPr="00A46E31" w:rsidRDefault="00A46E31" w:rsidP="00A46E31">
            <w:pPr>
              <w:rPr>
                <w:i/>
                <w:iCs/>
                <w:color w:val="FF0000"/>
              </w:rPr>
            </w:pPr>
            <w:r w:rsidRPr="00A46E31">
              <w:rPr>
                <w:i/>
                <w:iCs/>
                <w:color w:val="FF0000"/>
              </w:rPr>
              <w:t>60mm AC 16 Bind TLZ-C</w:t>
            </w:r>
          </w:p>
          <w:p w14:paraId="13879749" w14:textId="77777777" w:rsidR="00A46E31" w:rsidRPr="00A46E31" w:rsidRDefault="00A46E31" w:rsidP="00A46E31">
            <w:pPr>
              <w:rPr>
                <w:i/>
                <w:iCs/>
                <w:color w:val="FF0000"/>
                <w:lang w:val="en-US"/>
              </w:rPr>
            </w:pPr>
            <w:r w:rsidRPr="00A46E31">
              <w:rPr>
                <w:i/>
                <w:iCs/>
                <w:color w:val="FF0000"/>
                <w:lang w:val="en-US"/>
              </w:rPr>
              <w:t>80mm AC 22 Base OL-C</w:t>
            </w:r>
          </w:p>
          <w:p w14:paraId="53C397F2" w14:textId="77777777" w:rsidR="00A46E31" w:rsidRPr="00A46E31" w:rsidRDefault="00A46E31" w:rsidP="00A46E31">
            <w:pPr>
              <w:rPr>
                <w:i/>
                <w:iCs/>
                <w:color w:val="FF0000"/>
                <w:lang w:val="en-US"/>
              </w:rPr>
            </w:pPr>
            <w:r w:rsidRPr="00A46E31">
              <w:rPr>
                <w:i/>
                <w:iCs/>
                <w:color w:val="FF0000"/>
                <w:lang w:val="en-US"/>
              </w:rPr>
              <w:t>80mm AC 22 Base OL-C</w:t>
            </w:r>
          </w:p>
          <w:p w14:paraId="11A9033F" w14:textId="77777777" w:rsidR="00A46E31" w:rsidRPr="00A46E31" w:rsidRDefault="00A46E31" w:rsidP="00A46E31">
            <w:pPr>
              <w:rPr>
                <w:i/>
                <w:iCs/>
                <w:color w:val="FF0000"/>
                <w:lang w:val="en-US"/>
              </w:rPr>
            </w:pPr>
            <w:r w:rsidRPr="00A46E31">
              <w:rPr>
                <w:i/>
                <w:iCs/>
                <w:color w:val="FF0000"/>
                <w:lang w:val="en-US"/>
              </w:rPr>
              <w:t>80mm AC 22 Base OL-C</w:t>
            </w:r>
          </w:p>
          <w:p w14:paraId="1BEE43AF" w14:textId="77777777" w:rsidR="00A46E31" w:rsidRPr="00A46E31" w:rsidRDefault="00A46E31" w:rsidP="00A46E31">
            <w:pPr>
              <w:rPr>
                <w:i/>
                <w:iCs/>
                <w:color w:val="FF0000"/>
                <w:lang w:val="en-US"/>
              </w:rPr>
            </w:pPr>
            <w:r w:rsidRPr="00A46E31">
              <w:rPr>
                <w:i/>
                <w:iCs/>
                <w:color w:val="FF0000"/>
                <w:lang w:val="en-US"/>
              </w:rPr>
              <w:t xml:space="preserve">300mm </w:t>
            </w:r>
            <w:proofErr w:type="spellStart"/>
            <w:r w:rsidRPr="00A46E31">
              <w:rPr>
                <w:i/>
                <w:iCs/>
                <w:color w:val="FF0000"/>
                <w:lang w:val="en-US"/>
              </w:rPr>
              <w:t>menggranulaat</w:t>
            </w:r>
            <w:proofErr w:type="spellEnd"/>
          </w:p>
          <w:p w14:paraId="1EA7421B" w14:textId="77777777" w:rsidR="00A46E31" w:rsidRPr="00A46E31" w:rsidRDefault="00A46E31" w:rsidP="00A46E31">
            <w:pPr>
              <w:rPr>
                <w:i/>
                <w:iCs/>
                <w:color w:val="FF0000"/>
                <w:lang w:val="en-US"/>
              </w:rPr>
            </w:pPr>
          </w:p>
          <w:p w14:paraId="05FA31ED" w14:textId="37FE3D52" w:rsidR="00A46E31" w:rsidRPr="008B440F" w:rsidRDefault="00B92D1C" w:rsidP="00A46E31">
            <w:pPr>
              <w:rPr>
                <w:i/>
                <w:iCs/>
                <w:color w:val="FF0000"/>
              </w:rPr>
            </w:pPr>
            <w:r w:rsidRPr="008B440F">
              <w:rPr>
                <w:i/>
                <w:iCs/>
                <w:color w:val="FF0000"/>
              </w:rPr>
              <w:t xml:space="preserve">(Zie berekening bijlage J van </w:t>
            </w:r>
            <w:r w:rsidRPr="00A46E31">
              <w:rPr>
                <w:i/>
                <w:iCs/>
                <w:color w:val="FF0000"/>
              </w:rPr>
              <w:t>Adviesrapportage verhardingen A79</w:t>
            </w:r>
            <w:r>
              <w:rPr>
                <w:i/>
                <w:iCs/>
                <w:color w:val="FF0000"/>
              </w:rPr>
              <w:t>)</w:t>
            </w:r>
          </w:p>
        </w:tc>
      </w:tr>
      <w:tr w:rsidR="00A46E31" w:rsidRPr="00FF4020" w14:paraId="34A863F4" w14:textId="77777777" w:rsidTr="00B92D1C">
        <w:tc>
          <w:tcPr>
            <w:tcW w:w="945" w:type="dxa"/>
            <w:shd w:val="clear" w:color="auto" w:fill="auto"/>
            <w:vAlign w:val="center"/>
          </w:tcPr>
          <w:p w14:paraId="18C4E038" w14:textId="37F2D2ED" w:rsidR="00A46E31" w:rsidRPr="00A46E31" w:rsidRDefault="00A46E31" w:rsidP="00A46E31">
            <w:pPr>
              <w:rPr>
                <w:color w:val="FF0000"/>
              </w:rPr>
            </w:pPr>
            <w:r w:rsidRPr="00A46E31">
              <w:rPr>
                <w:color w:val="FF0000"/>
              </w:rPr>
              <w:t>A79</w:t>
            </w:r>
          </w:p>
        </w:tc>
        <w:tc>
          <w:tcPr>
            <w:tcW w:w="986" w:type="dxa"/>
            <w:shd w:val="clear" w:color="auto" w:fill="auto"/>
            <w:vAlign w:val="center"/>
          </w:tcPr>
          <w:p w14:paraId="53DA7379" w14:textId="79929294" w:rsidR="00A46E31" w:rsidRPr="00A46E31" w:rsidRDefault="00A46E31" w:rsidP="00A46E31">
            <w:pPr>
              <w:rPr>
                <w:color w:val="FF0000"/>
              </w:rPr>
            </w:pPr>
            <w:r w:rsidRPr="00A46E31">
              <w:rPr>
                <w:color w:val="FF0000"/>
              </w:rPr>
              <w:t>HRL</w:t>
            </w:r>
          </w:p>
        </w:tc>
        <w:tc>
          <w:tcPr>
            <w:tcW w:w="884" w:type="dxa"/>
            <w:shd w:val="clear" w:color="auto" w:fill="auto"/>
            <w:vAlign w:val="center"/>
          </w:tcPr>
          <w:p w14:paraId="7E8CCC75" w14:textId="070E38B9" w:rsidR="00A46E31" w:rsidRPr="00A46E31" w:rsidRDefault="00A46E31" w:rsidP="00A46E31">
            <w:pPr>
              <w:rPr>
                <w:color w:val="FF0000"/>
              </w:rPr>
            </w:pPr>
            <w:r w:rsidRPr="00A46E31">
              <w:rPr>
                <w:color w:val="FF0000"/>
              </w:rPr>
              <w:t>Alle</w:t>
            </w:r>
          </w:p>
        </w:tc>
        <w:tc>
          <w:tcPr>
            <w:tcW w:w="919" w:type="dxa"/>
            <w:shd w:val="clear" w:color="auto" w:fill="auto"/>
            <w:vAlign w:val="center"/>
          </w:tcPr>
          <w:p w14:paraId="7A8CAD18" w14:textId="47A2B58C" w:rsidR="00A46E31" w:rsidRPr="00A46E31" w:rsidRDefault="00A46E31" w:rsidP="00A46E31">
            <w:pPr>
              <w:rPr>
                <w:color w:val="FF0000"/>
              </w:rPr>
            </w:pPr>
            <w:r w:rsidRPr="00A46E31">
              <w:rPr>
                <w:color w:val="FF0000"/>
              </w:rPr>
              <w:t>13.400</w:t>
            </w:r>
          </w:p>
        </w:tc>
        <w:tc>
          <w:tcPr>
            <w:tcW w:w="854" w:type="dxa"/>
            <w:shd w:val="clear" w:color="auto" w:fill="auto"/>
            <w:vAlign w:val="center"/>
          </w:tcPr>
          <w:p w14:paraId="01D97705" w14:textId="481B995F" w:rsidR="00A46E31" w:rsidRPr="00A46E31" w:rsidRDefault="00A46E31" w:rsidP="00A46E31">
            <w:pPr>
              <w:rPr>
                <w:color w:val="FF0000"/>
              </w:rPr>
            </w:pPr>
            <w:r w:rsidRPr="00A46E31">
              <w:rPr>
                <w:color w:val="FF0000"/>
              </w:rPr>
              <w:t>11.900</w:t>
            </w:r>
          </w:p>
        </w:tc>
        <w:tc>
          <w:tcPr>
            <w:tcW w:w="1634" w:type="dxa"/>
            <w:shd w:val="clear" w:color="auto" w:fill="auto"/>
            <w:vAlign w:val="center"/>
          </w:tcPr>
          <w:p w14:paraId="0EB7B3B1" w14:textId="65D79F5C" w:rsidR="00A46E31" w:rsidRPr="00A46E31" w:rsidRDefault="00A46E31" w:rsidP="00A46E31">
            <w:pPr>
              <w:rPr>
                <w:color w:val="FF0000"/>
              </w:rPr>
            </w:pPr>
            <w:r w:rsidRPr="00A46E31">
              <w:rPr>
                <w:color w:val="FF0000"/>
              </w:rPr>
              <w:t>500</w:t>
            </w:r>
          </w:p>
        </w:tc>
        <w:tc>
          <w:tcPr>
            <w:tcW w:w="3809" w:type="dxa"/>
            <w:shd w:val="clear" w:color="auto" w:fill="auto"/>
            <w:vAlign w:val="center"/>
          </w:tcPr>
          <w:p w14:paraId="1C098210" w14:textId="77777777" w:rsidR="00A46E31" w:rsidRPr="00A46E31" w:rsidRDefault="00A46E31" w:rsidP="00A46E31">
            <w:pPr>
              <w:rPr>
                <w:color w:val="FF0000"/>
              </w:rPr>
            </w:pPr>
            <w:r w:rsidRPr="00A46E31">
              <w:rPr>
                <w:color w:val="FF0000"/>
              </w:rPr>
              <w:t>40mm deklaag</w:t>
            </w:r>
          </w:p>
          <w:p w14:paraId="047CA3E5" w14:textId="33CF5A08" w:rsidR="00A46E31" w:rsidRPr="00A46E31" w:rsidRDefault="00A46E31" w:rsidP="00A46E31">
            <w:pPr>
              <w:rPr>
                <w:color w:val="FF0000"/>
              </w:rPr>
            </w:pPr>
            <w:r w:rsidRPr="00A46E31">
              <w:rPr>
                <w:color w:val="FF0000"/>
              </w:rPr>
              <w:t>50mm tussenlaag</w:t>
            </w:r>
          </w:p>
        </w:tc>
        <w:tc>
          <w:tcPr>
            <w:tcW w:w="4252" w:type="dxa"/>
            <w:shd w:val="clear" w:color="auto" w:fill="auto"/>
            <w:vAlign w:val="center"/>
          </w:tcPr>
          <w:p w14:paraId="34BDC3EB" w14:textId="77777777" w:rsidR="00A46E31" w:rsidRPr="00A46E31" w:rsidRDefault="00A46E31" w:rsidP="00A46E31">
            <w:pPr>
              <w:rPr>
                <w:color w:val="FF0000"/>
                <w:u w:val="single"/>
              </w:rPr>
            </w:pPr>
            <w:r w:rsidRPr="00A46E31">
              <w:rPr>
                <w:color w:val="FF0000"/>
                <w:u w:val="single"/>
              </w:rPr>
              <w:t>70mm 2L-ZOAB 16</w:t>
            </w:r>
          </w:p>
          <w:p w14:paraId="1DF755EF" w14:textId="6F11CE22" w:rsidR="00A46E31" w:rsidRPr="00A46E31" w:rsidRDefault="00A46E31" w:rsidP="00A46E31">
            <w:pPr>
              <w:rPr>
                <w:color w:val="FF0000"/>
              </w:rPr>
            </w:pPr>
            <w:r w:rsidRPr="00A46E31">
              <w:rPr>
                <w:color w:val="FF0000"/>
              </w:rPr>
              <w:t>40mm AC 16 Bind TLZ-C</w:t>
            </w:r>
          </w:p>
        </w:tc>
      </w:tr>
      <w:tr w:rsidR="00A46E31" w:rsidRPr="00FF4020" w14:paraId="319586EB" w14:textId="77777777" w:rsidTr="00B92D1C">
        <w:tc>
          <w:tcPr>
            <w:tcW w:w="945" w:type="dxa"/>
            <w:shd w:val="clear" w:color="auto" w:fill="auto"/>
            <w:vAlign w:val="center"/>
          </w:tcPr>
          <w:p w14:paraId="3B0F4EF9" w14:textId="191DDE4C" w:rsidR="00A46E31" w:rsidRPr="00A46E31" w:rsidRDefault="00A46E31" w:rsidP="00A46E31">
            <w:pPr>
              <w:rPr>
                <w:color w:val="FF0000"/>
              </w:rPr>
            </w:pPr>
            <w:r w:rsidRPr="00A46E31">
              <w:rPr>
                <w:color w:val="FF0000"/>
              </w:rPr>
              <w:t>A79</w:t>
            </w:r>
          </w:p>
        </w:tc>
        <w:tc>
          <w:tcPr>
            <w:tcW w:w="986" w:type="dxa"/>
            <w:shd w:val="clear" w:color="auto" w:fill="auto"/>
            <w:vAlign w:val="center"/>
          </w:tcPr>
          <w:p w14:paraId="55557D4C" w14:textId="29E5CB79" w:rsidR="00A46E31" w:rsidRPr="00A46E31" w:rsidRDefault="00A46E31" w:rsidP="00A46E31">
            <w:pPr>
              <w:rPr>
                <w:color w:val="FF0000"/>
              </w:rPr>
            </w:pPr>
            <w:r w:rsidRPr="00A46E31">
              <w:rPr>
                <w:color w:val="FF0000"/>
              </w:rPr>
              <w:t>HRL</w:t>
            </w:r>
          </w:p>
        </w:tc>
        <w:tc>
          <w:tcPr>
            <w:tcW w:w="884" w:type="dxa"/>
            <w:shd w:val="clear" w:color="auto" w:fill="auto"/>
            <w:vAlign w:val="center"/>
          </w:tcPr>
          <w:p w14:paraId="4BB4BA74" w14:textId="6FBBADD5" w:rsidR="00A46E31" w:rsidRPr="00A46E31" w:rsidRDefault="00A46E31" w:rsidP="00A46E31">
            <w:pPr>
              <w:rPr>
                <w:color w:val="FF0000"/>
              </w:rPr>
            </w:pPr>
            <w:r w:rsidRPr="00A46E31">
              <w:rPr>
                <w:color w:val="FF0000"/>
              </w:rPr>
              <w:t>Alle</w:t>
            </w:r>
          </w:p>
        </w:tc>
        <w:tc>
          <w:tcPr>
            <w:tcW w:w="919" w:type="dxa"/>
            <w:shd w:val="clear" w:color="auto" w:fill="auto"/>
            <w:vAlign w:val="center"/>
          </w:tcPr>
          <w:p w14:paraId="6F61D8EB" w14:textId="0E08AC28" w:rsidR="00A46E31" w:rsidRPr="00A46E31" w:rsidRDefault="00A46E31" w:rsidP="00A46E31">
            <w:pPr>
              <w:rPr>
                <w:color w:val="FF0000"/>
              </w:rPr>
            </w:pPr>
            <w:r w:rsidRPr="00A46E31">
              <w:rPr>
                <w:color w:val="FF0000"/>
              </w:rPr>
              <w:t>11.900</w:t>
            </w:r>
          </w:p>
        </w:tc>
        <w:tc>
          <w:tcPr>
            <w:tcW w:w="854" w:type="dxa"/>
            <w:shd w:val="clear" w:color="auto" w:fill="auto"/>
            <w:vAlign w:val="center"/>
          </w:tcPr>
          <w:p w14:paraId="17CB94FA" w14:textId="7DC14408" w:rsidR="00A46E31" w:rsidRPr="00A46E31" w:rsidRDefault="00A46E31" w:rsidP="00A46E31">
            <w:pPr>
              <w:rPr>
                <w:color w:val="FF0000"/>
              </w:rPr>
            </w:pPr>
            <w:r w:rsidRPr="00A46E31">
              <w:rPr>
                <w:color w:val="FF0000"/>
              </w:rPr>
              <w:t>7.400</w:t>
            </w:r>
          </w:p>
        </w:tc>
        <w:tc>
          <w:tcPr>
            <w:tcW w:w="1634" w:type="dxa"/>
            <w:shd w:val="clear" w:color="auto" w:fill="auto"/>
            <w:vAlign w:val="center"/>
          </w:tcPr>
          <w:p w14:paraId="781EF9FB" w14:textId="7A5BEE60" w:rsidR="00A46E31" w:rsidRPr="00A46E31" w:rsidRDefault="00A46E31" w:rsidP="00A46E31">
            <w:pPr>
              <w:rPr>
                <w:color w:val="FF0000"/>
              </w:rPr>
            </w:pPr>
            <w:r w:rsidRPr="00A46E31">
              <w:rPr>
                <w:color w:val="FF0000"/>
              </w:rPr>
              <w:t>4.500</w:t>
            </w:r>
          </w:p>
        </w:tc>
        <w:tc>
          <w:tcPr>
            <w:tcW w:w="3809" w:type="dxa"/>
            <w:shd w:val="clear" w:color="auto" w:fill="auto"/>
            <w:vAlign w:val="center"/>
          </w:tcPr>
          <w:p w14:paraId="33D4C24D" w14:textId="77777777" w:rsidR="00A46E31" w:rsidRPr="00A46E31" w:rsidRDefault="00A46E31" w:rsidP="00A46E31">
            <w:pPr>
              <w:rPr>
                <w:color w:val="FF0000"/>
              </w:rPr>
            </w:pPr>
            <w:r w:rsidRPr="00A46E31">
              <w:rPr>
                <w:color w:val="FF0000"/>
              </w:rPr>
              <w:t>40mm deklaag</w:t>
            </w:r>
          </w:p>
          <w:p w14:paraId="75A849A3" w14:textId="042ECD55" w:rsidR="00A46E31" w:rsidRPr="00A46E31" w:rsidRDefault="00A46E31" w:rsidP="00A46E31">
            <w:pPr>
              <w:rPr>
                <w:color w:val="FF0000"/>
              </w:rPr>
            </w:pPr>
            <w:r w:rsidRPr="00A46E31">
              <w:rPr>
                <w:color w:val="FF0000"/>
              </w:rPr>
              <w:t>50mm tussenlaag</w:t>
            </w:r>
          </w:p>
        </w:tc>
        <w:tc>
          <w:tcPr>
            <w:tcW w:w="4252" w:type="dxa"/>
            <w:shd w:val="clear" w:color="auto" w:fill="auto"/>
            <w:vAlign w:val="center"/>
          </w:tcPr>
          <w:p w14:paraId="1287E2B0" w14:textId="77777777" w:rsidR="00A46E31" w:rsidRPr="00A46E31" w:rsidRDefault="00A46E31" w:rsidP="00A46E31">
            <w:pPr>
              <w:rPr>
                <w:color w:val="FF0000"/>
              </w:rPr>
            </w:pPr>
            <w:r w:rsidRPr="00A46E31">
              <w:rPr>
                <w:color w:val="FF0000"/>
              </w:rPr>
              <w:t>50mm ZOAB 16</w:t>
            </w:r>
          </w:p>
          <w:p w14:paraId="1985803E" w14:textId="0210453F" w:rsidR="00A46E31" w:rsidRPr="00A46E31" w:rsidRDefault="00A46E31" w:rsidP="00A46E31">
            <w:pPr>
              <w:rPr>
                <w:color w:val="FF0000"/>
              </w:rPr>
            </w:pPr>
            <w:r w:rsidRPr="00A46E31">
              <w:rPr>
                <w:color w:val="FF0000"/>
              </w:rPr>
              <w:t>50mm AC 16 Bind TLZ-C</w:t>
            </w:r>
          </w:p>
        </w:tc>
      </w:tr>
      <w:tr w:rsidR="00A46E31" w:rsidRPr="008B440F" w14:paraId="3AE9121E" w14:textId="77777777" w:rsidTr="00B92D1C">
        <w:tc>
          <w:tcPr>
            <w:tcW w:w="945" w:type="dxa"/>
            <w:shd w:val="clear" w:color="auto" w:fill="auto"/>
            <w:vAlign w:val="center"/>
          </w:tcPr>
          <w:p w14:paraId="5065A848" w14:textId="453D240E" w:rsidR="00A46E31" w:rsidRPr="00A46E31" w:rsidRDefault="00A46E31" w:rsidP="00A46E31">
            <w:pPr>
              <w:rPr>
                <w:color w:val="FF0000"/>
              </w:rPr>
            </w:pPr>
            <w:r w:rsidRPr="00A46E31">
              <w:rPr>
                <w:color w:val="FF0000"/>
              </w:rPr>
              <w:t>A79</w:t>
            </w:r>
          </w:p>
        </w:tc>
        <w:tc>
          <w:tcPr>
            <w:tcW w:w="986" w:type="dxa"/>
            <w:shd w:val="clear" w:color="auto" w:fill="auto"/>
            <w:vAlign w:val="center"/>
          </w:tcPr>
          <w:p w14:paraId="66F5B3DC" w14:textId="559D0055" w:rsidR="00A46E31" w:rsidRPr="00A46E31" w:rsidRDefault="00A46E31" w:rsidP="00A46E31">
            <w:pPr>
              <w:rPr>
                <w:color w:val="FF0000"/>
              </w:rPr>
            </w:pPr>
            <w:r w:rsidRPr="00A46E31">
              <w:rPr>
                <w:color w:val="FF0000"/>
              </w:rPr>
              <w:t>HRL</w:t>
            </w:r>
          </w:p>
        </w:tc>
        <w:tc>
          <w:tcPr>
            <w:tcW w:w="884" w:type="dxa"/>
            <w:shd w:val="clear" w:color="auto" w:fill="auto"/>
            <w:vAlign w:val="center"/>
          </w:tcPr>
          <w:p w14:paraId="7B01F9BA" w14:textId="0322A628" w:rsidR="00A46E31" w:rsidRPr="00A46E31" w:rsidRDefault="00A46E31" w:rsidP="00A46E31">
            <w:pPr>
              <w:rPr>
                <w:color w:val="FF0000"/>
              </w:rPr>
            </w:pPr>
            <w:r w:rsidRPr="00A46E31">
              <w:rPr>
                <w:color w:val="FF0000"/>
              </w:rPr>
              <w:t>Alle</w:t>
            </w:r>
          </w:p>
        </w:tc>
        <w:tc>
          <w:tcPr>
            <w:tcW w:w="919" w:type="dxa"/>
            <w:shd w:val="clear" w:color="auto" w:fill="auto"/>
            <w:vAlign w:val="center"/>
          </w:tcPr>
          <w:p w14:paraId="15D6499C" w14:textId="634D07DF" w:rsidR="00A46E31" w:rsidRPr="00A46E31" w:rsidRDefault="00A46E31" w:rsidP="00A46E31">
            <w:pPr>
              <w:rPr>
                <w:color w:val="FF0000"/>
              </w:rPr>
            </w:pPr>
            <w:r w:rsidRPr="00A46E31">
              <w:rPr>
                <w:color w:val="FF0000"/>
              </w:rPr>
              <w:t>7.400</w:t>
            </w:r>
          </w:p>
        </w:tc>
        <w:tc>
          <w:tcPr>
            <w:tcW w:w="854" w:type="dxa"/>
            <w:shd w:val="clear" w:color="auto" w:fill="auto"/>
            <w:vAlign w:val="center"/>
          </w:tcPr>
          <w:p w14:paraId="58D2B505" w14:textId="1D33F0D3" w:rsidR="00A46E31" w:rsidRPr="00A46E31" w:rsidRDefault="00A46E31" w:rsidP="00A46E31">
            <w:pPr>
              <w:rPr>
                <w:color w:val="FF0000"/>
              </w:rPr>
            </w:pPr>
            <w:r w:rsidRPr="00A46E31">
              <w:rPr>
                <w:color w:val="FF0000"/>
              </w:rPr>
              <w:t>7.300</w:t>
            </w:r>
          </w:p>
        </w:tc>
        <w:tc>
          <w:tcPr>
            <w:tcW w:w="1634" w:type="dxa"/>
            <w:shd w:val="clear" w:color="auto" w:fill="auto"/>
            <w:vAlign w:val="center"/>
          </w:tcPr>
          <w:p w14:paraId="2677685F" w14:textId="6CAA8DF7" w:rsidR="00A46E31" w:rsidRPr="00A46E31" w:rsidRDefault="00A46E31" w:rsidP="00A46E31">
            <w:pPr>
              <w:rPr>
                <w:color w:val="FF0000"/>
              </w:rPr>
            </w:pPr>
            <w:r w:rsidRPr="00A46E31">
              <w:rPr>
                <w:color w:val="FF0000"/>
              </w:rPr>
              <w:t>100</w:t>
            </w:r>
          </w:p>
        </w:tc>
        <w:tc>
          <w:tcPr>
            <w:tcW w:w="3809" w:type="dxa"/>
            <w:shd w:val="clear" w:color="auto" w:fill="auto"/>
            <w:vAlign w:val="center"/>
          </w:tcPr>
          <w:p w14:paraId="4DEBB909" w14:textId="6615293A" w:rsidR="00A46E31" w:rsidRPr="00A46E31" w:rsidRDefault="00A46E31" w:rsidP="00A46E31">
            <w:pPr>
              <w:rPr>
                <w:color w:val="FF0000"/>
              </w:rPr>
            </w:pPr>
            <w:r w:rsidRPr="00A46E31">
              <w:rPr>
                <w:color w:val="FF0000"/>
              </w:rPr>
              <w:t>285mm huidige asfaltconstructie frezen</w:t>
            </w:r>
          </w:p>
        </w:tc>
        <w:tc>
          <w:tcPr>
            <w:tcW w:w="4252" w:type="dxa"/>
            <w:shd w:val="clear" w:color="auto" w:fill="auto"/>
            <w:vAlign w:val="center"/>
          </w:tcPr>
          <w:p w14:paraId="54DB7082" w14:textId="77777777" w:rsidR="00A46E31" w:rsidRPr="00A46E31" w:rsidRDefault="00A46E31" w:rsidP="00A46E31">
            <w:pPr>
              <w:rPr>
                <w:color w:val="FF0000"/>
              </w:rPr>
            </w:pPr>
            <w:r w:rsidRPr="00A46E31">
              <w:rPr>
                <w:color w:val="FF0000"/>
              </w:rPr>
              <w:t>50mm ZOAB 16</w:t>
            </w:r>
          </w:p>
          <w:p w14:paraId="01780E49" w14:textId="77777777" w:rsidR="00A46E31" w:rsidRPr="00A46E31" w:rsidRDefault="00A46E31" w:rsidP="00A46E31">
            <w:pPr>
              <w:rPr>
                <w:color w:val="FF0000"/>
              </w:rPr>
            </w:pPr>
            <w:r w:rsidRPr="00A46E31">
              <w:rPr>
                <w:color w:val="FF0000"/>
              </w:rPr>
              <w:t>45mm AC 16 Bind TLZ-C</w:t>
            </w:r>
          </w:p>
          <w:p w14:paraId="75C8BEF0" w14:textId="77777777" w:rsidR="00A46E31" w:rsidRPr="00A46E31" w:rsidRDefault="00A46E31" w:rsidP="00A46E31">
            <w:pPr>
              <w:rPr>
                <w:color w:val="FF0000"/>
                <w:lang w:val="en-US"/>
              </w:rPr>
            </w:pPr>
            <w:r w:rsidRPr="00A46E31">
              <w:rPr>
                <w:color w:val="FF0000"/>
                <w:lang w:val="en-US"/>
              </w:rPr>
              <w:t>60mm AC 22 Base OL-C</w:t>
            </w:r>
          </w:p>
          <w:p w14:paraId="3151F4C7" w14:textId="77777777" w:rsidR="00A46E31" w:rsidRPr="00A46E31" w:rsidRDefault="00A46E31" w:rsidP="00A46E31">
            <w:pPr>
              <w:rPr>
                <w:color w:val="FF0000"/>
                <w:lang w:val="en-US"/>
              </w:rPr>
            </w:pPr>
            <w:r w:rsidRPr="00A46E31">
              <w:rPr>
                <w:color w:val="FF0000"/>
                <w:lang w:val="en-US"/>
              </w:rPr>
              <w:t>60mm AC 22 Base OL-C</w:t>
            </w:r>
          </w:p>
          <w:p w14:paraId="5C40BEEB" w14:textId="3028316A" w:rsidR="00A46E31" w:rsidRPr="00A46E31" w:rsidRDefault="00A46E31" w:rsidP="00A46E31">
            <w:pPr>
              <w:rPr>
                <w:color w:val="FF0000"/>
                <w:lang w:val="en-US"/>
              </w:rPr>
            </w:pPr>
            <w:r w:rsidRPr="00A46E31">
              <w:rPr>
                <w:color w:val="FF0000"/>
                <w:lang w:val="en-US"/>
              </w:rPr>
              <w:t>70mm AC 22 Base OL-C</w:t>
            </w:r>
          </w:p>
        </w:tc>
      </w:tr>
      <w:tr w:rsidR="00A46E31" w:rsidRPr="00FF4020" w14:paraId="2968A079" w14:textId="77777777" w:rsidTr="00B92D1C">
        <w:tc>
          <w:tcPr>
            <w:tcW w:w="945" w:type="dxa"/>
            <w:shd w:val="clear" w:color="auto" w:fill="auto"/>
            <w:vAlign w:val="center"/>
          </w:tcPr>
          <w:p w14:paraId="1A68CD16" w14:textId="10FC6F0D" w:rsidR="00A46E31" w:rsidRPr="00A46E31" w:rsidRDefault="00A46E31" w:rsidP="00A46E31">
            <w:pPr>
              <w:rPr>
                <w:color w:val="FF0000"/>
              </w:rPr>
            </w:pPr>
            <w:r w:rsidRPr="00A46E31">
              <w:rPr>
                <w:color w:val="FF0000"/>
              </w:rPr>
              <w:t>A79</w:t>
            </w:r>
          </w:p>
        </w:tc>
        <w:tc>
          <w:tcPr>
            <w:tcW w:w="986" w:type="dxa"/>
            <w:shd w:val="clear" w:color="auto" w:fill="auto"/>
            <w:vAlign w:val="center"/>
          </w:tcPr>
          <w:p w14:paraId="419083B5" w14:textId="3F3CFA66" w:rsidR="00A46E31" w:rsidRPr="00A46E31" w:rsidRDefault="00A46E31" w:rsidP="00A46E31">
            <w:pPr>
              <w:rPr>
                <w:color w:val="FF0000"/>
              </w:rPr>
            </w:pPr>
            <w:r w:rsidRPr="00A46E31">
              <w:rPr>
                <w:color w:val="FF0000"/>
              </w:rPr>
              <w:t>HRL</w:t>
            </w:r>
          </w:p>
        </w:tc>
        <w:tc>
          <w:tcPr>
            <w:tcW w:w="884" w:type="dxa"/>
            <w:shd w:val="clear" w:color="auto" w:fill="auto"/>
            <w:vAlign w:val="center"/>
          </w:tcPr>
          <w:p w14:paraId="601991DD" w14:textId="215EE922" w:rsidR="00A46E31" w:rsidRPr="00A46E31" w:rsidRDefault="00A46E31" w:rsidP="00A46E31">
            <w:pPr>
              <w:rPr>
                <w:color w:val="FF0000"/>
              </w:rPr>
            </w:pPr>
            <w:r w:rsidRPr="00A46E31">
              <w:rPr>
                <w:color w:val="FF0000"/>
              </w:rPr>
              <w:t>Alle</w:t>
            </w:r>
          </w:p>
        </w:tc>
        <w:tc>
          <w:tcPr>
            <w:tcW w:w="919" w:type="dxa"/>
            <w:shd w:val="clear" w:color="auto" w:fill="auto"/>
            <w:vAlign w:val="center"/>
          </w:tcPr>
          <w:p w14:paraId="4FFDC6B1" w14:textId="51227B2B" w:rsidR="00A46E31" w:rsidRPr="00A46E31" w:rsidRDefault="00A46E31" w:rsidP="00A46E31">
            <w:pPr>
              <w:rPr>
                <w:color w:val="FF0000"/>
              </w:rPr>
            </w:pPr>
            <w:r w:rsidRPr="00A46E31">
              <w:rPr>
                <w:color w:val="FF0000"/>
              </w:rPr>
              <w:t>7.300</w:t>
            </w:r>
          </w:p>
        </w:tc>
        <w:tc>
          <w:tcPr>
            <w:tcW w:w="854" w:type="dxa"/>
            <w:shd w:val="clear" w:color="auto" w:fill="auto"/>
            <w:vAlign w:val="center"/>
          </w:tcPr>
          <w:p w14:paraId="55BC545C" w14:textId="32DBF4D7" w:rsidR="00A46E31" w:rsidRPr="00A46E31" w:rsidRDefault="00A46E31" w:rsidP="00A46E31">
            <w:pPr>
              <w:rPr>
                <w:color w:val="FF0000"/>
              </w:rPr>
            </w:pPr>
            <w:r w:rsidRPr="00A46E31">
              <w:rPr>
                <w:color w:val="FF0000"/>
              </w:rPr>
              <w:t>7.000</w:t>
            </w:r>
          </w:p>
        </w:tc>
        <w:tc>
          <w:tcPr>
            <w:tcW w:w="1634" w:type="dxa"/>
            <w:shd w:val="clear" w:color="auto" w:fill="auto"/>
            <w:vAlign w:val="center"/>
          </w:tcPr>
          <w:p w14:paraId="34FD2204" w14:textId="3B4CBC3D" w:rsidR="00A46E31" w:rsidRPr="00A46E31" w:rsidRDefault="00A46E31" w:rsidP="00A46E31">
            <w:pPr>
              <w:rPr>
                <w:color w:val="FF0000"/>
              </w:rPr>
            </w:pPr>
            <w:r w:rsidRPr="00A46E31">
              <w:rPr>
                <w:color w:val="FF0000"/>
              </w:rPr>
              <w:t>300</w:t>
            </w:r>
          </w:p>
        </w:tc>
        <w:tc>
          <w:tcPr>
            <w:tcW w:w="3809" w:type="dxa"/>
            <w:shd w:val="clear" w:color="auto" w:fill="auto"/>
            <w:vAlign w:val="center"/>
          </w:tcPr>
          <w:p w14:paraId="09DE4BBA" w14:textId="77777777" w:rsidR="00A46E31" w:rsidRPr="00A46E31" w:rsidRDefault="00A46E31" w:rsidP="00A46E31">
            <w:pPr>
              <w:rPr>
                <w:color w:val="FF0000"/>
              </w:rPr>
            </w:pPr>
            <w:r w:rsidRPr="00A46E31">
              <w:rPr>
                <w:color w:val="FF0000"/>
              </w:rPr>
              <w:t>40mm deklaag</w:t>
            </w:r>
          </w:p>
          <w:p w14:paraId="4950E322" w14:textId="300BD0B3" w:rsidR="00A46E31" w:rsidRPr="00A46E31" w:rsidRDefault="00A46E31" w:rsidP="00A46E31">
            <w:pPr>
              <w:rPr>
                <w:color w:val="FF0000"/>
              </w:rPr>
            </w:pPr>
            <w:r w:rsidRPr="00A46E31">
              <w:rPr>
                <w:color w:val="FF0000"/>
              </w:rPr>
              <w:t>50mm tussenlaag</w:t>
            </w:r>
          </w:p>
        </w:tc>
        <w:tc>
          <w:tcPr>
            <w:tcW w:w="4252" w:type="dxa"/>
            <w:shd w:val="clear" w:color="auto" w:fill="auto"/>
            <w:vAlign w:val="center"/>
          </w:tcPr>
          <w:p w14:paraId="50522A5C" w14:textId="77777777" w:rsidR="00A46E31" w:rsidRPr="00A46E31" w:rsidRDefault="00A46E31" w:rsidP="00A46E31">
            <w:pPr>
              <w:rPr>
                <w:color w:val="FF0000"/>
              </w:rPr>
            </w:pPr>
            <w:r w:rsidRPr="00A46E31">
              <w:rPr>
                <w:color w:val="FF0000"/>
              </w:rPr>
              <w:t>50mm ZOAB 16</w:t>
            </w:r>
          </w:p>
          <w:p w14:paraId="3FB54D70" w14:textId="7B2FE243" w:rsidR="00A46E31" w:rsidRPr="00A46E31" w:rsidRDefault="00A46E31" w:rsidP="00A46E31">
            <w:pPr>
              <w:rPr>
                <w:color w:val="FF0000"/>
              </w:rPr>
            </w:pPr>
            <w:r w:rsidRPr="00A46E31">
              <w:rPr>
                <w:color w:val="FF0000"/>
              </w:rPr>
              <w:t>50mm AC 16 Bind TLZ-C</w:t>
            </w:r>
          </w:p>
        </w:tc>
      </w:tr>
      <w:tr w:rsidR="00A46E31" w:rsidRPr="008B440F" w14:paraId="27F8E33C" w14:textId="77777777" w:rsidTr="00B92D1C">
        <w:tc>
          <w:tcPr>
            <w:tcW w:w="945" w:type="dxa"/>
            <w:shd w:val="clear" w:color="auto" w:fill="auto"/>
            <w:vAlign w:val="center"/>
          </w:tcPr>
          <w:p w14:paraId="2DE1132E" w14:textId="7708122F" w:rsidR="00A46E31" w:rsidRPr="00A46E31" w:rsidRDefault="00A46E31" w:rsidP="00A46E31">
            <w:pPr>
              <w:rPr>
                <w:color w:val="FF0000"/>
              </w:rPr>
            </w:pPr>
            <w:r w:rsidRPr="00A46E31">
              <w:rPr>
                <w:color w:val="FF0000"/>
              </w:rPr>
              <w:t>A79</w:t>
            </w:r>
          </w:p>
        </w:tc>
        <w:tc>
          <w:tcPr>
            <w:tcW w:w="986" w:type="dxa"/>
            <w:shd w:val="clear" w:color="auto" w:fill="auto"/>
            <w:vAlign w:val="center"/>
          </w:tcPr>
          <w:p w14:paraId="2EA9A1A8" w14:textId="0BAE7A02" w:rsidR="00A46E31" w:rsidRPr="00A46E31" w:rsidRDefault="00A46E31" w:rsidP="00A46E31">
            <w:pPr>
              <w:rPr>
                <w:color w:val="FF0000"/>
              </w:rPr>
            </w:pPr>
            <w:r w:rsidRPr="00A46E31">
              <w:rPr>
                <w:color w:val="FF0000"/>
              </w:rPr>
              <w:t>HRL</w:t>
            </w:r>
          </w:p>
        </w:tc>
        <w:tc>
          <w:tcPr>
            <w:tcW w:w="884" w:type="dxa"/>
            <w:shd w:val="clear" w:color="auto" w:fill="auto"/>
            <w:vAlign w:val="center"/>
          </w:tcPr>
          <w:p w14:paraId="3CAB6A9F" w14:textId="3F8B459D" w:rsidR="00A46E31" w:rsidRPr="00A46E31" w:rsidRDefault="00A46E31" w:rsidP="00A46E31">
            <w:pPr>
              <w:rPr>
                <w:color w:val="FF0000"/>
              </w:rPr>
            </w:pPr>
            <w:r w:rsidRPr="00A46E31">
              <w:rPr>
                <w:color w:val="FF0000"/>
              </w:rPr>
              <w:t>Alle</w:t>
            </w:r>
          </w:p>
        </w:tc>
        <w:tc>
          <w:tcPr>
            <w:tcW w:w="919" w:type="dxa"/>
            <w:shd w:val="clear" w:color="auto" w:fill="auto"/>
            <w:vAlign w:val="center"/>
          </w:tcPr>
          <w:p w14:paraId="17261F45" w14:textId="5CFA7C4A" w:rsidR="00A46E31" w:rsidRPr="00A46E31" w:rsidRDefault="00A46E31" w:rsidP="00A46E31">
            <w:pPr>
              <w:rPr>
                <w:color w:val="FF0000"/>
              </w:rPr>
            </w:pPr>
            <w:r w:rsidRPr="00A46E31">
              <w:rPr>
                <w:color w:val="FF0000"/>
              </w:rPr>
              <w:t>7.000</w:t>
            </w:r>
          </w:p>
        </w:tc>
        <w:tc>
          <w:tcPr>
            <w:tcW w:w="854" w:type="dxa"/>
            <w:shd w:val="clear" w:color="auto" w:fill="auto"/>
            <w:vAlign w:val="center"/>
          </w:tcPr>
          <w:p w14:paraId="2C8A54D0" w14:textId="107EFE13" w:rsidR="00A46E31" w:rsidRPr="00A46E31" w:rsidRDefault="00A46E31" w:rsidP="00A46E31">
            <w:pPr>
              <w:rPr>
                <w:color w:val="FF0000"/>
              </w:rPr>
            </w:pPr>
            <w:r w:rsidRPr="00A46E31">
              <w:rPr>
                <w:color w:val="FF0000"/>
              </w:rPr>
              <w:t>6.900</w:t>
            </w:r>
          </w:p>
        </w:tc>
        <w:tc>
          <w:tcPr>
            <w:tcW w:w="1634" w:type="dxa"/>
            <w:shd w:val="clear" w:color="auto" w:fill="auto"/>
            <w:vAlign w:val="center"/>
          </w:tcPr>
          <w:p w14:paraId="51E4729F" w14:textId="72E5D48C" w:rsidR="00A46E31" w:rsidRPr="00A46E31" w:rsidRDefault="00A46E31" w:rsidP="00A46E31">
            <w:pPr>
              <w:rPr>
                <w:color w:val="FF0000"/>
              </w:rPr>
            </w:pPr>
            <w:r w:rsidRPr="00A46E31">
              <w:rPr>
                <w:color w:val="FF0000"/>
              </w:rPr>
              <w:t>100</w:t>
            </w:r>
          </w:p>
        </w:tc>
        <w:tc>
          <w:tcPr>
            <w:tcW w:w="3809" w:type="dxa"/>
            <w:shd w:val="clear" w:color="auto" w:fill="auto"/>
            <w:vAlign w:val="center"/>
          </w:tcPr>
          <w:p w14:paraId="440E2D68" w14:textId="76180128" w:rsidR="00A46E31" w:rsidRPr="00A46E31" w:rsidRDefault="00A46E31" w:rsidP="00A46E31">
            <w:pPr>
              <w:rPr>
                <w:color w:val="FF0000"/>
              </w:rPr>
            </w:pPr>
            <w:r w:rsidRPr="00A46E31">
              <w:rPr>
                <w:color w:val="FF0000"/>
              </w:rPr>
              <w:t>295mm huidige asfaltconstructie frezen</w:t>
            </w:r>
          </w:p>
        </w:tc>
        <w:tc>
          <w:tcPr>
            <w:tcW w:w="4252" w:type="dxa"/>
            <w:shd w:val="clear" w:color="auto" w:fill="auto"/>
            <w:vAlign w:val="center"/>
          </w:tcPr>
          <w:p w14:paraId="11F156F1" w14:textId="77777777" w:rsidR="00A46E31" w:rsidRPr="00A46E31" w:rsidRDefault="00A46E31" w:rsidP="00A46E31">
            <w:pPr>
              <w:rPr>
                <w:color w:val="FF0000"/>
              </w:rPr>
            </w:pPr>
            <w:r w:rsidRPr="00A46E31">
              <w:rPr>
                <w:color w:val="FF0000"/>
              </w:rPr>
              <w:t>50mm ZOAB 16</w:t>
            </w:r>
          </w:p>
          <w:p w14:paraId="72A11551" w14:textId="77777777" w:rsidR="00A46E31" w:rsidRPr="00A46E31" w:rsidRDefault="00A46E31" w:rsidP="00A46E31">
            <w:pPr>
              <w:rPr>
                <w:color w:val="FF0000"/>
              </w:rPr>
            </w:pPr>
            <w:r w:rsidRPr="00A46E31">
              <w:rPr>
                <w:color w:val="FF0000"/>
              </w:rPr>
              <w:t>45mm AC 16 Bind TLZ-C</w:t>
            </w:r>
          </w:p>
          <w:p w14:paraId="28BBC65A" w14:textId="77777777" w:rsidR="00A46E31" w:rsidRPr="00A46E31" w:rsidRDefault="00A46E31" w:rsidP="00A46E31">
            <w:pPr>
              <w:rPr>
                <w:color w:val="FF0000"/>
                <w:lang w:val="en-US"/>
              </w:rPr>
            </w:pPr>
            <w:r w:rsidRPr="00A46E31">
              <w:rPr>
                <w:color w:val="FF0000"/>
                <w:lang w:val="en-US"/>
              </w:rPr>
              <w:t>60mm AC 22 Base OL-C</w:t>
            </w:r>
          </w:p>
          <w:p w14:paraId="46B54356" w14:textId="77777777" w:rsidR="00A46E31" w:rsidRPr="00A46E31" w:rsidRDefault="00A46E31" w:rsidP="00A46E31">
            <w:pPr>
              <w:rPr>
                <w:color w:val="FF0000"/>
                <w:lang w:val="en-US"/>
              </w:rPr>
            </w:pPr>
            <w:r w:rsidRPr="00A46E31">
              <w:rPr>
                <w:color w:val="FF0000"/>
                <w:lang w:val="en-US"/>
              </w:rPr>
              <w:t>70mm AC 22 Base OL-C</w:t>
            </w:r>
          </w:p>
          <w:p w14:paraId="28A6F45A" w14:textId="32E50F83" w:rsidR="00A46E31" w:rsidRPr="00A46E31" w:rsidRDefault="00A46E31" w:rsidP="00A46E31">
            <w:pPr>
              <w:rPr>
                <w:color w:val="FF0000"/>
                <w:lang w:val="en-US"/>
              </w:rPr>
            </w:pPr>
            <w:r w:rsidRPr="00A46E31">
              <w:rPr>
                <w:color w:val="FF0000"/>
                <w:lang w:val="en-US"/>
              </w:rPr>
              <w:t>70mm AC 22 Base OL-C</w:t>
            </w:r>
          </w:p>
        </w:tc>
      </w:tr>
      <w:tr w:rsidR="00A46E31" w:rsidRPr="00FF4020" w14:paraId="297D1A7C" w14:textId="77777777" w:rsidTr="00B92D1C">
        <w:tc>
          <w:tcPr>
            <w:tcW w:w="945" w:type="dxa"/>
            <w:shd w:val="clear" w:color="auto" w:fill="auto"/>
            <w:vAlign w:val="center"/>
          </w:tcPr>
          <w:p w14:paraId="123233AA" w14:textId="1890E331" w:rsidR="00A46E31" w:rsidRPr="00A46E31" w:rsidRDefault="00A46E31" w:rsidP="00A46E31">
            <w:pPr>
              <w:rPr>
                <w:color w:val="FF0000"/>
              </w:rPr>
            </w:pPr>
            <w:r w:rsidRPr="00A46E31">
              <w:rPr>
                <w:color w:val="FF0000"/>
              </w:rPr>
              <w:t>A79</w:t>
            </w:r>
          </w:p>
        </w:tc>
        <w:tc>
          <w:tcPr>
            <w:tcW w:w="986" w:type="dxa"/>
            <w:shd w:val="clear" w:color="auto" w:fill="auto"/>
            <w:vAlign w:val="center"/>
          </w:tcPr>
          <w:p w14:paraId="2AF4C372" w14:textId="09689709" w:rsidR="00A46E31" w:rsidRPr="00A46E31" w:rsidRDefault="00A46E31" w:rsidP="00A46E31">
            <w:pPr>
              <w:rPr>
                <w:color w:val="FF0000"/>
              </w:rPr>
            </w:pPr>
            <w:r w:rsidRPr="00A46E31">
              <w:rPr>
                <w:color w:val="FF0000"/>
              </w:rPr>
              <w:t>HRL</w:t>
            </w:r>
          </w:p>
        </w:tc>
        <w:tc>
          <w:tcPr>
            <w:tcW w:w="884" w:type="dxa"/>
            <w:shd w:val="clear" w:color="auto" w:fill="auto"/>
            <w:vAlign w:val="center"/>
          </w:tcPr>
          <w:p w14:paraId="0AFAB938" w14:textId="0C76EBA5" w:rsidR="00A46E31" w:rsidRPr="00A46E31" w:rsidRDefault="00A46E31" w:rsidP="00A46E31">
            <w:pPr>
              <w:rPr>
                <w:color w:val="FF0000"/>
              </w:rPr>
            </w:pPr>
            <w:r w:rsidRPr="00A46E31">
              <w:rPr>
                <w:color w:val="FF0000"/>
              </w:rPr>
              <w:t>Alle</w:t>
            </w:r>
          </w:p>
        </w:tc>
        <w:tc>
          <w:tcPr>
            <w:tcW w:w="919" w:type="dxa"/>
            <w:shd w:val="clear" w:color="auto" w:fill="auto"/>
            <w:vAlign w:val="center"/>
          </w:tcPr>
          <w:p w14:paraId="4FA053CA" w14:textId="493AD555" w:rsidR="00A46E31" w:rsidRPr="00A46E31" w:rsidRDefault="00A46E31" w:rsidP="00A46E31">
            <w:pPr>
              <w:rPr>
                <w:color w:val="FF0000"/>
              </w:rPr>
            </w:pPr>
            <w:r w:rsidRPr="00A46E31">
              <w:rPr>
                <w:color w:val="FF0000"/>
              </w:rPr>
              <w:t>6.900</w:t>
            </w:r>
          </w:p>
        </w:tc>
        <w:tc>
          <w:tcPr>
            <w:tcW w:w="854" w:type="dxa"/>
            <w:shd w:val="clear" w:color="auto" w:fill="auto"/>
            <w:vAlign w:val="center"/>
          </w:tcPr>
          <w:p w14:paraId="54BB39EF" w14:textId="71170727" w:rsidR="00A46E31" w:rsidRPr="00A46E31" w:rsidRDefault="00A46E31" w:rsidP="00A46E31">
            <w:pPr>
              <w:rPr>
                <w:color w:val="FF0000"/>
              </w:rPr>
            </w:pPr>
            <w:r w:rsidRPr="00A46E31">
              <w:rPr>
                <w:color w:val="FF0000"/>
              </w:rPr>
              <w:t>5.800</w:t>
            </w:r>
          </w:p>
        </w:tc>
        <w:tc>
          <w:tcPr>
            <w:tcW w:w="1634" w:type="dxa"/>
            <w:shd w:val="clear" w:color="auto" w:fill="auto"/>
            <w:vAlign w:val="center"/>
          </w:tcPr>
          <w:p w14:paraId="2DAA5F97" w14:textId="1B7A44E1" w:rsidR="00A46E31" w:rsidRPr="00A46E31" w:rsidRDefault="00A46E31" w:rsidP="00A46E31">
            <w:pPr>
              <w:rPr>
                <w:color w:val="FF0000"/>
              </w:rPr>
            </w:pPr>
            <w:r w:rsidRPr="00A46E31">
              <w:rPr>
                <w:color w:val="FF0000"/>
              </w:rPr>
              <w:t>1.100</w:t>
            </w:r>
          </w:p>
        </w:tc>
        <w:tc>
          <w:tcPr>
            <w:tcW w:w="3809" w:type="dxa"/>
            <w:shd w:val="clear" w:color="auto" w:fill="auto"/>
            <w:vAlign w:val="center"/>
          </w:tcPr>
          <w:p w14:paraId="3CB119D2" w14:textId="77777777" w:rsidR="00A46E31" w:rsidRPr="00A46E31" w:rsidRDefault="00A46E31" w:rsidP="00A46E31">
            <w:pPr>
              <w:rPr>
                <w:color w:val="FF0000"/>
              </w:rPr>
            </w:pPr>
            <w:r w:rsidRPr="00A46E31">
              <w:rPr>
                <w:color w:val="FF0000"/>
              </w:rPr>
              <w:t>40mm deklaag</w:t>
            </w:r>
          </w:p>
          <w:p w14:paraId="3CC9C176" w14:textId="71385BF6" w:rsidR="00A46E31" w:rsidRPr="00A46E31" w:rsidRDefault="00A46E31" w:rsidP="00A46E31">
            <w:pPr>
              <w:rPr>
                <w:color w:val="FF0000"/>
              </w:rPr>
            </w:pPr>
            <w:r w:rsidRPr="00A46E31">
              <w:rPr>
                <w:color w:val="FF0000"/>
              </w:rPr>
              <w:t>50mm tussenlaag</w:t>
            </w:r>
          </w:p>
        </w:tc>
        <w:tc>
          <w:tcPr>
            <w:tcW w:w="4252" w:type="dxa"/>
            <w:shd w:val="clear" w:color="auto" w:fill="auto"/>
            <w:vAlign w:val="center"/>
          </w:tcPr>
          <w:p w14:paraId="1A2CE1EF" w14:textId="77777777" w:rsidR="00A46E31" w:rsidRPr="00A46E31" w:rsidRDefault="00A46E31" w:rsidP="00A46E31">
            <w:pPr>
              <w:rPr>
                <w:color w:val="FF0000"/>
              </w:rPr>
            </w:pPr>
            <w:r w:rsidRPr="00A46E31">
              <w:rPr>
                <w:color w:val="FF0000"/>
              </w:rPr>
              <w:t>50mm ZOAB 16</w:t>
            </w:r>
          </w:p>
          <w:p w14:paraId="2888F71F" w14:textId="46E44126" w:rsidR="00A46E31" w:rsidRPr="00A46E31" w:rsidRDefault="00A46E31" w:rsidP="00A46E31">
            <w:pPr>
              <w:rPr>
                <w:color w:val="FF0000"/>
              </w:rPr>
            </w:pPr>
            <w:r w:rsidRPr="00A46E31">
              <w:rPr>
                <w:color w:val="FF0000"/>
              </w:rPr>
              <w:t>50mm AC 16 Bind TLZ-C</w:t>
            </w:r>
          </w:p>
        </w:tc>
      </w:tr>
      <w:tr w:rsidR="00A46E31" w:rsidRPr="008B440F" w14:paraId="27AD34E5" w14:textId="77777777" w:rsidTr="00B92D1C">
        <w:tc>
          <w:tcPr>
            <w:tcW w:w="945" w:type="dxa"/>
            <w:shd w:val="clear" w:color="auto" w:fill="auto"/>
            <w:vAlign w:val="center"/>
          </w:tcPr>
          <w:p w14:paraId="3F6DBFB1" w14:textId="3DA438E7" w:rsidR="00A46E31" w:rsidRPr="00A46E31" w:rsidRDefault="00A46E31" w:rsidP="00A46E31">
            <w:pPr>
              <w:rPr>
                <w:color w:val="FF0000"/>
              </w:rPr>
            </w:pPr>
            <w:r w:rsidRPr="00A46E31">
              <w:rPr>
                <w:color w:val="FF0000"/>
              </w:rPr>
              <w:t>A79</w:t>
            </w:r>
          </w:p>
        </w:tc>
        <w:tc>
          <w:tcPr>
            <w:tcW w:w="986" w:type="dxa"/>
            <w:shd w:val="clear" w:color="auto" w:fill="auto"/>
            <w:vAlign w:val="center"/>
          </w:tcPr>
          <w:p w14:paraId="705FCF6D" w14:textId="6027D78C" w:rsidR="00A46E31" w:rsidRPr="00A46E31" w:rsidRDefault="00A46E31" w:rsidP="00A46E31">
            <w:pPr>
              <w:rPr>
                <w:color w:val="FF0000"/>
              </w:rPr>
            </w:pPr>
            <w:r w:rsidRPr="00A46E31">
              <w:rPr>
                <w:color w:val="FF0000"/>
              </w:rPr>
              <w:t>HRL</w:t>
            </w:r>
          </w:p>
        </w:tc>
        <w:tc>
          <w:tcPr>
            <w:tcW w:w="884" w:type="dxa"/>
            <w:shd w:val="clear" w:color="auto" w:fill="auto"/>
            <w:vAlign w:val="center"/>
          </w:tcPr>
          <w:p w14:paraId="26A5788B" w14:textId="738509B2" w:rsidR="00A46E31" w:rsidRPr="00A46E31" w:rsidRDefault="00A46E31" w:rsidP="00A46E31">
            <w:pPr>
              <w:rPr>
                <w:color w:val="FF0000"/>
              </w:rPr>
            </w:pPr>
            <w:r w:rsidRPr="00A46E31">
              <w:rPr>
                <w:color w:val="FF0000"/>
              </w:rPr>
              <w:t>Alle</w:t>
            </w:r>
          </w:p>
        </w:tc>
        <w:tc>
          <w:tcPr>
            <w:tcW w:w="919" w:type="dxa"/>
            <w:shd w:val="clear" w:color="auto" w:fill="auto"/>
            <w:vAlign w:val="center"/>
          </w:tcPr>
          <w:p w14:paraId="350E2E5C" w14:textId="51D1EAD3" w:rsidR="00A46E31" w:rsidRPr="00A46E31" w:rsidRDefault="00A46E31" w:rsidP="00A46E31">
            <w:pPr>
              <w:rPr>
                <w:color w:val="FF0000"/>
              </w:rPr>
            </w:pPr>
            <w:r w:rsidRPr="00A46E31">
              <w:rPr>
                <w:color w:val="FF0000"/>
              </w:rPr>
              <w:t>5.800</w:t>
            </w:r>
          </w:p>
        </w:tc>
        <w:tc>
          <w:tcPr>
            <w:tcW w:w="854" w:type="dxa"/>
            <w:shd w:val="clear" w:color="auto" w:fill="auto"/>
            <w:vAlign w:val="center"/>
          </w:tcPr>
          <w:p w14:paraId="7C154C4C" w14:textId="7D2A6F8C" w:rsidR="00A46E31" w:rsidRPr="00A46E31" w:rsidRDefault="00A46E31" w:rsidP="00A46E31">
            <w:pPr>
              <w:rPr>
                <w:color w:val="FF0000"/>
              </w:rPr>
            </w:pPr>
            <w:r w:rsidRPr="00A46E31">
              <w:rPr>
                <w:color w:val="FF0000"/>
              </w:rPr>
              <w:t>5.650</w:t>
            </w:r>
          </w:p>
        </w:tc>
        <w:tc>
          <w:tcPr>
            <w:tcW w:w="1634" w:type="dxa"/>
            <w:shd w:val="clear" w:color="auto" w:fill="auto"/>
            <w:vAlign w:val="center"/>
          </w:tcPr>
          <w:p w14:paraId="581CE762" w14:textId="60065853" w:rsidR="00A46E31" w:rsidRPr="00A46E31" w:rsidRDefault="00A46E31" w:rsidP="00A46E31">
            <w:pPr>
              <w:rPr>
                <w:color w:val="FF0000"/>
              </w:rPr>
            </w:pPr>
            <w:r w:rsidRPr="00A46E31">
              <w:rPr>
                <w:color w:val="FF0000"/>
              </w:rPr>
              <w:t>150</w:t>
            </w:r>
          </w:p>
        </w:tc>
        <w:tc>
          <w:tcPr>
            <w:tcW w:w="3809" w:type="dxa"/>
            <w:shd w:val="clear" w:color="auto" w:fill="auto"/>
            <w:vAlign w:val="center"/>
          </w:tcPr>
          <w:p w14:paraId="67E58A78" w14:textId="6E775BC4" w:rsidR="00A46E31" w:rsidRPr="00A46E31" w:rsidRDefault="00A46E31" w:rsidP="00A46E31">
            <w:pPr>
              <w:rPr>
                <w:color w:val="FF0000"/>
              </w:rPr>
            </w:pPr>
            <w:r w:rsidRPr="00A46E31">
              <w:rPr>
                <w:color w:val="FF0000"/>
              </w:rPr>
              <w:t>295mm huidige asfaltconstructie frezen</w:t>
            </w:r>
          </w:p>
        </w:tc>
        <w:tc>
          <w:tcPr>
            <w:tcW w:w="4252" w:type="dxa"/>
            <w:shd w:val="clear" w:color="auto" w:fill="auto"/>
            <w:vAlign w:val="center"/>
          </w:tcPr>
          <w:p w14:paraId="74085274" w14:textId="77777777" w:rsidR="00A46E31" w:rsidRPr="00A46E31" w:rsidRDefault="00A46E31" w:rsidP="00A46E31">
            <w:pPr>
              <w:rPr>
                <w:color w:val="FF0000"/>
              </w:rPr>
            </w:pPr>
            <w:r w:rsidRPr="00A46E31">
              <w:rPr>
                <w:color w:val="FF0000"/>
              </w:rPr>
              <w:t>50mm ZOAB 16</w:t>
            </w:r>
          </w:p>
          <w:p w14:paraId="7E502DD7" w14:textId="77777777" w:rsidR="00A46E31" w:rsidRPr="00A46E31" w:rsidRDefault="00A46E31" w:rsidP="00A46E31">
            <w:pPr>
              <w:rPr>
                <w:color w:val="FF0000"/>
              </w:rPr>
            </w:pPr>
            <w:r w:rsidRPr="00A46E31">
              <w:rPr>
                <w:color w:val="FF0000"/>
              </w:rPr>
              <w:t>45mm AC 16 Bind TLZ-C</w:t>
            </w:r>
          </w:p>
          <w:p w14:paraId="64FB7B21" w14:textId="77777777" w:rsidR="00A46E31" w:rsidRPr="00A46E31" w:rsidRDefault="00A46E31" w:rsidP="00A46E31">
            <w:pPr>
              <w:rPr>
                <w:color w:val="FF0000"/>
                <w:lang w:val="en-US"/>
              </w:rPr>
            </w:pPr>
            <w:r w:rsidRPr="00A46E31">
              <w:rPr>
                <w:color w:val="FF0000"/>
                <w:lang w:val="en-US"/>
              </w:rPr>
              <w:lastRenderedPageBreak/>
              <w:t>60mm AC 22 Base OL-C</w:t>
            </w:r>
          </w:p>
          <w:p w14:paraId="1EAF7BBB" w14:textId="77777777" w:rsidR="00A46E31" w:rsidRPr="00A46E31" w:rsidRDefault="00A46E31" w:rsidP="00A46E31">
            <w:pPr>
              <w:rPr>
                <w:color w:val="FF0000"/>
                <w:lang w:val="en-US"/>
              </w:rPr>
            </w:pPr>
            <w:r w:rsidRPr="00A46E31">
              <w:rPr>
                <w:color w:val="FF0000"/>
                <w:lang w:val="en-US"/>
              </w:rPr>
              <w:t>70mm AC 22 Base OL-C</w:t>
            </w:r>
          </w:p>
          <w:p w14:paraId="77D0FE00" w14:textId="4D2A6723" w:rsidR="00A46E31" w:rsidRPr="00A46E31" w:rsidRDefault="00A46E31" w:rsidP="00A46E31">
            <w:pPr>
              <w:rPr>
                <w:color w:val="FF0000"/>
                <w:lang w:val="en-US"/>
              </w:rPr>
            </w:pPr>
            <w:r w:rsidRPr="00A46E31">
              <w:rPr>
                <w:color w:val="FF0000"/>
                <w:lang w:val="en-US"/>
              </w:rPr>
              <w:t>70mm AC 22 Base OL-C</w:t>
            </w:r>
          </w:p>
        </w:tc>
      </w:tr>
      <w:tr w:rsidR="00A46E31" w:rsidRPr="00FF4020" w14:paraId="7C540366" w14:textId="77777777" w:rsidTr="00B92D1C">
        <w:tc>
          <w:tcPr>
            <w:tcW w:w="945" w:type="dxa"/>
            <w:shd w:val="clear" w:color="auto" w:fill="auto"/>
            <w:vAlign w:val="center"/>
          </w:tcPr>
          <w:p w14:paraId="3AD30870" w14:textId="6EC37803" w:rsidR="00A46E31" w:rsidRPr="00A46E31" w:rsidRDefault="00A46E31" w:rsidP="00A46E31">
            <w:pPr>
              <w:rPr>
                <w:color w:val="FF0000"/>
              </w:rPr>
            </w:pPr>
            <w:r w:rsidRPr="00A46E31">
              <w:rPr>
                <w:color w:val="FF0000"/>
              </w:rPr>
              <w:lastRenderedPageBreak/>
              <w:t>A79</w:t>
            </w:r>
          </w:p>
        </w:tc>
        <w:tc>
          <w:tcPr>
            <w:tcW w:w="986" w:type="dxa"/>
            <w:shd w:val="clear" w:color="auto" w:fill="auto"/>
            <w:vAlign w:val="center"/>
          </w:tcPr>
          <w:p w14:paraId="4CF782F5" w14:textId="5BE0042C" w:rsidR="00A46E31" w:rsidRPr="00A46E31" w:rsidRDefault="00A46E31" w:rsidP="00A46E31">
            <w:pPr>
              <w:rPr>
                <w:color w:val="FF0000"/>
              </w:rPr>
            </w:pPr>
            <w:r w:rsidRPr="00A46E31">
              <w:rPr>
                <w:color w:val="FF0000"/>
              </w:rPr>
              <w:t>HRL</w:t>
            </w:r>
          </w:p>
        </w:tc>
        <w:tc>
          <w:tcPr>
            <w:tcW w:w="884" w:type="dxa"/>
            <w:shd w:val="clear" w:color="auto" w:fill="auto"/>
            <w:vAlign w:val="center"/>
          </w:tcPr>
          <w:p w14:paraId="4E67DBC7" w14:textId="3C0CFA34" w:rsidR="00A46E31" w:rsidRPr="00A46E31" w:rsidRDefault="00A46E31" w:rsidP="00A46E31">
            <w:pPr>
              <w:rPr>
                <w:color w:val="FF0000"/>
              </w:rPr>
            </w:pPr>
            <w:r w:rsidRPr="00A46E31">
              <w:rPr>
                <w:color w:val="FF0000"/>
              </w:rPr>
              <w:t>Alle</w:t>
            </w:r>
          </w:p>
        </w:tc>
        <w:tc>
          <w:tcPr>
            <w:tcW w:w="919" w:type="dxa"/>
            <w:shd w:val="clear" w:color="auto" w:fill="auto"/>
            <w:vAlign w:val="center"/>
          </w:tcPr>
          <w:p w14:paraId="016734EB" w14:textId="58E77E25" w:rsidR="00A46E31" w:rsidRPr="00A46E31" w:rsidRDefault="00A46E31" w:rsidP="00A46E31">
            <w:pPr>
              <w:rPr>
                <w:color w:val="FF0000"/>
              </w:rPr>
            </w:pPr>
            <w:r w:rsidRPr="00A46E31">
              <w:rPr>
                <w:color w:val="FF0000"/>
              </w:rPr>
              <w:t>5.650</w:t>
            </w:r>
          </w:p>
        </w:tc>
        <w:tc>
          <w:tcPr>
            <w:tcW w:w="854" w:type="dxa"/>
            <w:shd w:val="clear" w:color="auto" w:fill="auto"/>
            <w:vAlign w:val="center"/>
          </w:tcPr>
          <w:p w14:paraId="6F65C3C1" w14:textId="43DF48CD" w:rsidR="00A46E31" w:rsidRPr="00A46E31" w:rsidRDefault="00A46E31" w:rsidP="00A46E31">
            <w:pPr>
              <w:rPr>
                <w:color w:val="FF0000"/>
              </w:rPr>
            </w:pPr>
            <w:r w:rsidRPr="00A46E31">
              <w:rPr>
                <w:color w:val="FF0000"/>
              </w:rPr>
              <w:t>4.725</w:t>
            </w:r>
          </w:p>
        </w:tc>
        <w:tc>
          <w:tcPr>
            <w:tcW w:w="1634" w:type="dxa"/>
            <w:shd w:val="clear" w:color="auto" w:fill="auto"/>
            <w:vAlign w:val="center"/>
          </w:tcPr>
          <w:p w14:paraId="2E13BFA6" w14:textId="67F8C7DF" w:rsidR="00A46E31" w:rsidRPr="00A46E31" w:rsidRDefault="00A46E31" w:rsidP="00A46E31">
            <w:pPr>
              <w:rPr>
                <w:color w:val="FF0000"/>
              </w:rPr>
            </w:pPr>
            <w:r w:rsidRPr="00A46E31">
              <w:rPr>
                <w:color w:val="FF0000"/>
              </w:rPr>
              <w:t>925</w:t>
            </w:r>
          </w:p>
        </w:tc>
        <w:tc>
          <w:tcPr>
            <w:tcW w:w="3809" w:type="dxa"/>
            <w:shd w:val="clear" w:color="auto" w:fill="auto"/>
            <w:vAlign w:val="center"/>
          </w:tcPr>
          <w:p w14:paraId="4E18A953" w14:textId="77777777" w:rsidR="00A46E31" w:rsidRPr="00A46E31" w:rsidRDefault="00A46E31" w:rsidP="00A46E31">
            <w:pPr>
              <w:rPr>
                <w:color w:val="FF0000"/>
              </w:rPr>
            </w:pPr>
            <w:r w:rsidRPr="00A46E31">
              <w:rPr>
                <w:color w:val="FF0000"/>
              </w:rPr>
              <w:t>40mm deklaag</w:t>
            </w:r>
          </w:p>
          <w:p w14:paraId="4F3B1BEA" w14:textId="2324C3E6" w:rsidR="00A46E31" w:rsidRPr="00A46E31" w:rsidRDefault="00A46E31" w:rsidP="00A46E31">
            <w:pPr>
              <w:rPr>
                <w:color w:val="FF0000"/>
              </w:rPr>
            </w:pPr>
            <w:r w:rsidRPr="00A46E31">
              <w:rPr>
                <w:color w:val="FF0000"/>
              </w:rPr>
              <w:t>50mm tussenlaag</w:t>
            </w:r>
          </w:p>
        </w:tc>
        <w:tc>
          <w:tcPr>
            <w:tcW w:w="4252" w:type="dxa"/>
            <w:shd w:val="clear" w:color="auto" w:fill="auto"/>
            <w:vAlign w:val="center"/>
          </w:tcPr>
          <w:p w14:paraId="547C13DD" w14:textId="77777777" w:rsidR="00A46E31" w:rsidRPr="00A46E31" w:rsidRDefault="00A46E31" w:rsidP="00A46E31">
            <w:pPr>
              <w:rPr>
                <w:color w:val="FF0000"/>
              </w:rPr>
            </w:pPr>
            <w:r w:rsidRPr="00A46E31">
              <w:rPr>
                <w:color w:val="FF0000"/>
              </w:rPr>
              <w:t>50mm ZOAB 16</w:t>
            </w:r>
          </w:p>
          <w:p w14:paraId="13CB60FA" w14:textId="3712DFCD" w:rsidR="00A46E31" w:rsidRPr="00A46E31" w:rsidRDefault="00A46E31" w:rsidP="00A46E31">
            <w:pPr>
              <w:rPr>
                <w:color w:val="FF0000"/>
              </w:rPr>
            </w:pPr>
            <w:r w:rsidRPr="00A46E31">
              <w:rPr>
                <w:color w:val="FF0000"/>
              </w:rPr>
              <w:t>50mm AC 16 Bind TLZ-C</w:t>
            </w:r>
          </w:p>
        </w:tc>
      </w:tr>
      <w:tr w:rsidR="00A46E31" w:rsidRPr="00FF4020" w14:paraId="534F6B77" w14:textId="77777777" w:rsidTr="00B92D1C">
        <w:tc>
          <w:tcPr>
            <w:tcW w:w="945" w:type="dxa"/>
            <w:shd w:val="clear" w:color="auto" w:fill="auto"/>
            <w:vAlign w:val="center"/>
          </w:tcPr>
          <w:p w14:paraId="3E13632E" w14:textId="6A207F21" w:rsidR="00A46E31" w:rsidRPr="00A46E31" w:rsidRDefault="00A46E31" w:rsidP="00A46E31">
            <w:pPr>
              <w:rPr>
                <w:color w:val="FF0000"/>
              </w:rPr>
            </w:pPr>
            <w:r w:rsidRPr="00A46E31">
              <w:rPr>
                <w:color w:val="FF0000"/>
              </w:rPr>
              <w:t>A79</w:t>
            </w:r>
          </w:p>
        </w:tc>
        <w:tc>
          <w:tcPr>
            <w:tcW w:w="986" w:type="dxa"/>
            <w:shd w:val="clear" w:color="auto" w:fill="auto"/>
            <w:vAlign w:val="center"/>
          </w:tcPr>
          <w:p w14:paraId="08D0B0C2" w14:textId="7BBA1603" w:rsidR="00A46E31" w:rsidRPr="00A46E31" w:rsidRDefault="00A46E31" w:rsidP="00A46E31">
            <w:pPr>
              <w:rPr>
                <w:color w:val="FF0000"/>
              </w:rPr>
            </w:pPr>
            <w:r w:rsidRPr="00A46E31">
              <w:rPr>
                <w:color w:val="FF0000"/>
              </w:rPr>
              <w:t>HRL</w:t>
            </w:r>
          </w:p>
        </w:tc>
        <w:tc>
          <w:tcPr>
            <w:tcW w:w="884" w:type="dxa"/>
            <w:shd w:val="clear" w:color="auto" w:fill="auto"/>
            <w:vAlign w:val="center"/>
          </w:tcPr>
          <w:p w14:paraId="4919BC2C" w14:textId="2CEB690D" w:rsidR="00A46E31" w:rsidRPr="00A46E31" w:rsidRDefault="00A46E31" w:rsidP="00A46E31">
            <w:pPr>
              <w:rPr>
                <w:color w:val="FF0000"/>
              </w:rPr>
            </w:pPr>
            <w:r w:rsidRPr="00A46E31">
              <w:rPr>
                <w:color w:val="FF0000"/>
              </w:rPr>
              <w:t>Alle</w:t>
            </w:r>
          </w:p>
        </w:tc>
        <w:tc>
          <w:tcPr>
            <w:tcW w:w="919" w:type="dxa"/>
            <w:shd w:val="clear" w:color="auto" w:fill="auto"/>
            <w:vAlign w:val="center"/>
          </w:tcPr>
          <w:p w14:paraId="7B54B893" w14:textId="5E29EA38" w:rsidR="00A46E31" w:rsidRPr="00A46E31" w:rsidRDefault="00A46E31" w:rsidP="00A46E31">
            <w:pPr>
              <w:rPr>
                <w:color w:val="FF0000"/>
              </w:rPr>
            </w:pPr>
            <w:r w:rsidRPr="00A46E31">
              <w:rPr>
                <w:color w:val="FF0000"/>
              </w:rPr>
              <w:t>4.725</w:t>
            </w:r>
          </w:p>
        </w:tc>
        <w:tc>
          <w:tcPr>
            <w:tcW w:w="854" w:type="dxa"/>
            <w:shd w:val="clear" w:color="auto" w:fill="auto"/>
            <w:vAlign w:val="center"/>
          </w:tcPr>
          <w:p w14:paraId="7C39E260" w14:textId="090B3FA9" w:rsidR="00A46E31" w:rsidRPr="00A46E31" w:rsidRDefault="00A46E31" w:rsidP="00A46E31">
            <w:pPr>
              <w:rPr>
                <w:color w:val="FF0000"/>
              </w:rPr>
            </w:pPr>
            <w:r w:rsidRPr="00A46E31">
              <w:rPr>
                <w:color w:val="FF0000"/>
              </w:rPr>
              <w:t>3.700</w:t>
            </w:r>
          </w:p>
        </w:tc>
        <w:tc>
          <w:tcPr>
            <w:tcW w:w="1634" w:type="dxa"/>
            <w:shd w:val="clear" w:color="auto" w:fill="auto"/>
            <w:vAlign w:val="center"/>
          </w:tcPr>
          <w:p w14:paraId="53AE6A32" w14:textId="0F95FDA8" w:rsidR="00A46E31" w:rsidRPr="00A46E31" w:rsidRDefault="00A46E31" w:rsidP="00A46E31">
            <w:pPr>
              <w:rPr>
                <w:color w:val="FF0000"/>
              </w:rPr>
            </w:pPr>
            <w:r w:rsidRPr="00A46E31">
              <w:rPr>
                <w:color w:val="FF0000"/>
              </w:rPr>
              <w:t>4.025</w:t>
            </w:r>
          </w:p>
        </w:tc>
        <w:tc>
          <w:tcPr>
            <w:tcW w:w="3809" w:type="dxa"/>
            <w:shd w:val="clear" w:color="auto" w:fill="auto"/>
            <w:vAlign w:val="center"/>
          </w:tcPr>
          <w:p w14:paraId="0830BF8C" w14:textId="77777777" w:rsidR="00A46E31" w:rsidRPr="00A46E31" w:rsidRDefault="00A46E31" w:rsidP="00A46E31">
            <w:pPr>
              <w:rPr>
                <w:color w:val="FF0000"/>
              </w:rPr>
            </w:pPr>
            <w:r w:rsidRPr="00A46E31">
              <w:rPr>
                <w:color w:val="FF0000"/>
              </w:rPr>
              <w:t>40mm deklaag</w:t>
            </w:r>
          </w:p>
          <w:p w14:paraId="04CB2901" w14:textId="51310319" w:rsidR="00A46E31" w:rsidRPr="00A46E31" w:rsidRDefault="00A46E31" w:rsidP="00A46E31">
            <w:pPr>
              <w:rPr>
                <w:color w:val="FF0000"/>
              </w:rPr>
            </w:pPr>
            <w:r w:rsidRPr="00A46E31">
              <w:rPr>
                <w:color w:val="FF0000"/>
              </w:rPr>
              <w:t>40mm tussenlaag</w:t>
            </w:r>
          </w:p>
        </w:tc>
        <w:tc>
          <w:tcPr>
            <w:tcW w:w="4252" w:type="dxa"/>
            <w:shd w:val="clear" w:color="auto" w:fill="auto"/>
            <w:vAlign w:val="center"/>
          </w:tcPr>
          <w:p w14:paraId="6050BA7C" w14:textId="77777777" w:rsidR="00A46E31" w:rsidRPr="00A46E31" w:rsidRDefault="00A46E31" w:rsidP="00A46E31">
            <w:pPr>
              <w:rPr>
                <w:color w:val="FF0000"/>
              </w:rPr>
            </w:pPr>
            <w:r w:rsidRPr="00A46E31">
              <w:rPr>
                <w:color w:val="FF0000"/>
              </w:rPr>
              <w:t>50mm ZOAB 16</w:t>
            </w:r>
          </w:p>
          <w:p w14:paraId="2F93C73E" w14:textId="140F102D" w:rsidR="00A46E31" w:rsidRPr="00A46E31" w:rsidRDefault="00A46E31" w:rsidP="00A46E31">
            <w:pPr>
              <w:rPr>
                <w:color w:val="FF0000"/>
              </w:rPr>
            </w:pPr>
            <w:r w:rsidRPr="00A46E31">
              <w:rPr>
                <w:color w:val="FF0000"/>
              </w:rPr>
              <w:t>50mm AC Bind TLZ-C</w:t>
            </w:r>
          </w:p>
        </w:tc>
      </w:tr>
      <w:tr w:rsidR="00A46E31" w:rsidRPr="00FF4020" w14:paraId="36B61760" w14:textId="77777777" w:rsidTr="00B92D1C">
        <w:tc>
          <w:tcPr>
            <w:tcW w:w="945" w:type="dxa"/>
            <w:shd w:val="clear" w:color="auto" w:fill="auto"/>
            <w:vAlign w:val="center"/>
          </w:tcPr>
          <w:p w14:paraId="28DAA6AF" w14:textId="20EC3BC2" w:rsidR="00A46E31" w:rsidRPr="00A46E31" w:rsidRDefault="00A46E31" w:rsidP="00A46E31">
            <w:pPr>
              <w:rPr>
                <w:color w:val="FF0000"/>
              </w:rPr>
            </w:pPr>
            <w:r w:rsidRPr="00A46E31">
              <w:rPr>
                <w:color w:val="FF0000"/>
              </w:rPr>
              <w:t>A79</w:t>
            </w:r>
          </w:p>
        </w:tc>
        <w:tc>
          <w:tcPr>
            <w:tcW w:w="986" w:type="dxa"/>
            <w:shd w:val="clear" w:color="auto" w:fill="auto"/>
            <w:vAlign w:val="center"/>
          </w:tcPr>
          <w:p w14:paraId="67395FB0" w14:textId="21BD37CD" w:rsidR="00A46E31" w:rsidRPr="00A46E31" w:rsidRDefault="00A46E31" w:rsidP="00A46E31">
            <w:pPr>
              <w:rPr>
                <w:color w:val="FF0000"/>
              </w:rPr>
            </w:pPr>
            <w:r w:rsidRPr="00A46E31">
              <w:rPr>
                <w:color w:val="FF0000"/>
              </w:rPr>
              <w:t>HRL</w:t>
            </w:r>
          </w:p>
        </w:tc>
        <w:tc>
          <w:tcPr>
            <w:tcW w:w="884" w:type="dxa"/>
            <w:shd w:val="clear" w:color="auto" w:fill="auto"/>
            <w:vAlign w:val="center"/>
          </w:tcPr>
          <w:p w14:paraId="1F18D428" w14:textId="73128165" w:rsidR="00A46E31" w:rsidRPr="00A46E31" w:rsidRDefault="00A46E31" w:rsidP="00A46E31">
            <w:pPr>
              <w:rPr>
                <w:color w:val="FF0000"/>
              </w:rPr>
            </w:pPr>
            <w:r w:rsidRPr="00A46E31">
              <w:rPr>
                <w:color w:val="FF0000"/>
              </w:rPr>
              <w:t>Alle</w:t>
            </w:r>
          </w:p>
        </w:tc>
        <w:tc>
          <w:tcPr>
            <w:tcW w:w="919" w:type="dxa"/>
            <w:shd w:val="clear" w:color="auto" w:fill="auto"/>
            <w:vAlign w:val="center"/>
          </w:tcPr>
          <w:p w14:paraId="168FC79E" w14:textId="27FAFC4D" w:rsidR="00A46E31" w:rsidRPr="00A46E31" w:rsidRDefault="00A46E31" w:rsidP="00A46E31">
            <w:pPr>
              <w:rPr>
                <w:color w:val="FF0000"/>
              </w:rPr>
            </w:pPr>
            <w:r w:rsidRPr="00A46E31">
              <w:rPr>
                <w:color w:val="FF0000"/>
              </w:rPr>
              <w:t>3.700</w:t>
            </w:r>
          </w:p>
        </w:tc>
        <w:tc>
          <w:tcPr>
            <w:tcW w:w="854" w:type="dxa"/>
            <w:shd w:val="clear" w:color="auto" w:fill="auto"/>
            <w:vAlign w:val="center"/>
          </w:tcPr>
          <w:p w14:paraId="24E9BE02" w14:textId="62ADCC25" w:rsidR="00A46E31" w:rsidRPr="00A46E31" w:rsidRDefault="00A46E31" w:rsidP="00A46E31">
            <w:pPr>
              <w:rPr>
                <w:color w:val="FF0000"/>
              </w:rPr>
            </w:pPr>
            <w:r w:rsidRPr="00A46E31">
              <w:rPr>
                <w:color w:val="FF0000"/>
              </w:rPr>
              <w:t>3.600</w:t>
            </w:r>
          </w:p>
        </w:tc>
        <w:tc>
          <w:tcPr>
            <w:tcW w:w="1634" w:type="dxa"/>
            <w:shd w:val="clear" w:color="auto" w:fill="auto"/>
            <w:vAlign w:val="center"/>
          </w:tcPr>
          <w:p w14:paraId="362B22C0" w14:textId="407D8DCB" w:rsidR="00A46E31" w:rsidRPr="00A46E31" w:rsidRDefault="00A46E31" w:rsidP="00A46E31">
            <w:pPr>
              <w:rPr>
                <w:color w:val="FF0000"/>
              </w:rPr>
            </w:pPr>
            <w:r w:rsidRPr="00A46E31">
              <w:rPr>
                <w:color w:val="FF0000"/>
              </w:rPr>
              <w:t>100</w:t>
            </w:r>
          </w:p>
        </w:tc>
        <w:tc>
          <w:tcPr>
            <w:tcW w:w="3809" w:type="dxa"/>
            <w:shd w:val="clear" w:color="auto" w:fill="auto"/>
            <w:vAlign w:val="center"/>
          </w:tcPr>
          <w:p w14:paraId="2FE0F94A" w14:textId="2BB5833B" w:rsidR="00A46E31" w:rsidRPr="00A46E31" w:rsidRDefault="00A46E31" w:rsidP="00A46E31">
            <w:pPr>
              <w:rPr>
                <w:color w:val="FF0000"/>
              </w:rPr>
            </w:pPr>
            <w:r w:rsidRPr="00A46E31">
              <w:rPr>
                <w:color w:val="FF0000"/>
              </w:rPr>
              <w:t>Gem.290mm asfalt en gem. 325mm stol</w:t>
            </w:r>
          </w:p>
        </w:tc>
        <w:tc>
          <w:tcPr>
            <w:tcW w:w="4252" w:type="dxa"/>
            <w:shd w:val="clear" w:color="auto" w:fill="auto"/>
            <w:vAlign w:val="center"/>
          </w:tcPr>
          <w:p w14:paraId="6D784A25" w14:textId="77777777" w:rsidR="00A46E31" w:rsidRPr="00A46E31" w:rsidRDefault="00A46E31" w:rsidP="00A46E31">
            <w:pPr>
              <w:rPr>
                <w:color w:val="FF0000"/>
              </w:rPr>
            </w:pPr>
            <w:r w:rsidRPr="00A46E31">
              <w:rPr>
                <w:color w:val="FF0000"/>
              </w:rPr>
              <w:t>50mm ZOAB 16</w:t>
            </w:r>
          </w:p>
          <w:p w14:paraId="3AC153DE" w14:textId="77777777" w:rsidR="00A46E31" w:rsidRPr="00A46E31" w:rsidRDefault="00A46E31" w:rsidP="00A46E31">
            <w:pPr>
              <w:rPr>
                <w:color w:val="FF0000"/>
              </w:rPr>
            </w:pPr>
            <w:r w:rsidRPr="00A46E31">
              <w:rPr>
                <w:color w:val="FF0000"/>
              </w:rPr>
              <w:t>50mm AC 16 Bind TLZ-C</w:t>
            </w:r>
          </w:p>
          <w:p w14:paraId="25BB512E" w14:textId="77777777" w:rsidR="00A46E31" w:rsidRPr="00A46E31" w:rsidRDefault="00A46E31" w:rsidP="00A46E31">
            <w:pPr>
              <w:rPr>
                <w:color w:val="FF0000"/>
                <w:lang w:val="en-US"/>
              </w:rPr>
            </w:pPr>
            <w:r w:rsidRPr="00A46E31">
              <w:rPr>
                <w:color w:val="FF0000"/>
                <w:lang w:val="en-US"/>
              </w:rPr>
              <w:t>70mm AC 22 Base OL-C</w:t>
            </w:r>
          </w:p>
          <w:p w14:paraId="1E2609E9" w14:textId="77777777" w:rsidR="00A46E31" w:rsidRPr="00A46E31" w:rsidRDefault="00A46E31" w:rsidP="00A46E31">
            <w:pPr>
              <w:rPr>
                <w:color w:val="FF0000"/>
                <w:lang w:val="en-US"/>
              </w:rPr>
            </w:pPr>
            <w:r w:rsidRPr="00A46E31">
              <w:rPr>
                <w:color w:val="FF0000"/>
                <w:lang w:val="en-US"/>
              </w:rPr>
              <w:t>70mm AC 22 Base OL-C</w:t>
            </w:r>
          </w:p>
          <w:p w14:paraId="3456EBF6" w14:textId="77777777" w:rsidR="00A46E31" w:rsidRPr="00A46E31" w:rsidRDefault="00A46E31" w:rsidP="00A46E31">
            <w:pPr>
              <w:rPr>
                <w:color w:val="FF0000"/>
                <w:lang w:val="en-US"/>
              </w:rPr>
            </w:pPr>
            <w:r w:rsidRPr="00A46E31">
              <w:rPr>
                <w:color w:val="FF0000"/>
                <w:lang w:val="en-US"/>
              </w:rPr>
              <w:t>75mm AC 22 Base OL-C</w:t>
            </w:r>
          </w:p>
          <w:p w14:paraId="41F6DE2C" w14:textId="05A71EAD" w:rsidR="00A46E31" w:rsidRPr="00A46E31" w:rsidRDefault="00A46E31" w:rsidP="00A46E31">
            <w:pPr>
              <w:rPr>
                <w:color w:val="FF0000"/>
              </w:rPr>
            </w:pPr>
            <w:r w:rsidRPr="00A46E31">
              <w:rPr>
                <w:color w:val="FF0000"/>
                <w:lang w:val="en-US"/>
              </w:rPr>
              <w:t xml:space="preserve">300mm </w:t>
            </w:r>
            <w:proofErr w:type="spellStart"/>
            <w:r w:rsidRPr="00A46E31">
              <w:rPr>
                <w:color w:val="FF0000"/>
                <w:lang w:val="en-US"/>
              </w:rPr>
              <w:t>hydr</w:t>
            </w:r>
            <w:proofErr w:type="spellEnd"/>
            <w:r w:rsidRPr="00A46E31">
              <w:rPr>
                <w:color w:val="FF0000"/>
                <w:lang w:val="en-US"/>
              </w:rPr>
              <w:t xml:space="preserve">. </w:t>
            </w:r>
            <w:proofErr w:type="spellStart"/>
            <w:r w:rsidRPr="00A46E31">
              <w:rPr>
                <w:color w:val="FF0000"/>
              </w:rPr>
              <w:t>Mengg</w:t>
            </w:r>
            <w:proofErr w:type="spellEnd"/>
            <w:r w:rsidRPr="00A46E31">
              <w:rPr>
                <w:color w:val="FF0000"/>
              </w:rPr>
              <w:t>.</w:t>
            </w:r>
          </w:p>
        </w:tc>
      </w:tr>
      <w:tr w:rsidR="00A46E31" w:rsidRPr="00FF4020" w14:paraId="5CB5C36C" w14:textId="77777777" w:rsidTr="00B92D1C">
        <w:tc>
          <w:tcPr>
            <w:tcW w:w="945" w:type="dxa"/>
            <w:shd w:val="clear" w:color="auto" w:fill="auto"/>
            <w:vAlign w:val="center"/>
          </w:tcPr>
          <w:p w14:paraId="02AB8C1B" w14:textId="7750924F" w:rsidR="00A46E31" w:rsidRPr="00A46E31" w:rsidRDefault="00A46E31" w:rsidP="00A46E31">
            <w:pPr>
              <w:rPr>
                <w:color w:val="FF0000"/>
              </w:rPr>
            </w:pPr>
            <w:r w:rsidRPr="00A46E31">
              <w:rPr>
                <w:color w:val="FF0000"/>
              </w:rPr>
              <w:t>A79</w:t>
            </w:r>
          </w:p>
        </w:tc>
        <w:tc>
          <w:tcPr>
            <w:tcW w:w="986" w:type="dxa"/>
            <w:shd w:val="clear" w:color="auto" w:fill="auto"/>
            <w:vAlign w:val="center"/>
          </w:tcPr>
          <w:p w14:paraId="0A2A8D34" w14:textId="6909DB21" w:rsidR="00A46E31" w:rsidRPr="00A46E31" w:rsidRDefault="00A46E31" w:rsidP="00A46E31">
            <w:pPr>
              <w:rPr>
                <w:color w:val="FF0000"/>
              </w:rPr>
            </w:pPr>
            <w:r w:rsidRPr="00A46E31">
              <w:rPr>
                <w:color w:val="FF0000"/>
              </w:rPr>
              <w:t>HRL</w:t>
            </w:r>
          </w:p>
        </w:tc>
        <w:tc>
          <w:tcPr>
            <w:tcW w:w="884" w:type="dxa"/>
            <w:shd w:val="clear" w:color="auto" w:fill="auto"/>
            <w:vAlign w:val="center"/>
          </w:tcPr>
          <w:p w14:paraId="1D77A982" w14:textId="3A2879B3" w:rsidR="00A46E31" w:rsidRPr="00A46E31" w:rsidRDefault="00A46E31" w:rsidP="00A46E31">
            <w:pPr>
              <w:rPr>
                <w:color w:val="FF0000"/>
              </w:rPr>
            </w:pPr>
            <w:r w:rsidRPr="00A46E31">
              <w:rPr>
                <w:color w:val="FF0000"/>
              </w:rPr>
              <w:t>Alle</w:t>
            </w:r>
          </w:p>
        </w:tc>
        <w:tc>
          <w:tcPr>
            <w:tcW w:w="919" w:type="dxa"/>
            <w:shd w:val="clear" w:color="auto" w:fill="auto"/>
            <w:vAlign w:val="center"/>
          </w:tcPr>
          <w:p w14:paraId="12AEB1BE" w14:textId="3DD19368" w:rsidR="00A46E31" w:rsidRPr="00A46E31" w:rsidRDefault="00A46E31" w:rsidP="00A46E31">
            <w:pPr>
              <w:rPr>
                <w:color w:val="FF0000"/>
              </w:rPr>
            </w:pPr>
            <w:r w:rsidRPr="00A46E31">
              <w:rPr>
                <w:color w:val="FF0000"/>
              </w:rPr>
              <w:t>3.600</w:t>
            </w:r>
          </w:p>
        </w:tc>
        <w:tc>
          <w:tcPr>
            <w:tcW w:w="854" w:type="dxa"/>
            <w:shd w:val="clear" w:color="auto" w:fill="auto"/>
            <w:vAlign w:val="center"/>
          </w:tcPr>
          <w:p w14:paraId="52E5823A" w14:textId="2C10CC48" w:rsidR="00A46E31" w:rsidRPr="00A46E31" w:rsidRDefault="00A46E31" w:rsidP="00A46E31">
            <w:pPr>
              <w:rPr>
                <w:color w:val="FF0000"/>
              </w:rPr>
            </w:pPr>
            <w:r w:rsidRPr="00A46E31">
              <w:rPr>
                <w:color w:val="FF0000"/>
              </w:rPr>
              <w:t>3.150</w:t>
            </w:r>
          </w:p>
        </w:tc>
        <w:tc>
          <w:tcPr>
            <w:tcW w:w="1634" w:type="dxa"/>
            <w:shd w:val="clear" w:color="auto" w:fill="auto"/>
            <w:vAlign w:val="center"/>
          </w:tcPr>
          <w:p w14:paraId="49C1D61B" w14:textId="1B79B548" w:rsidR="00A46E31" w:rsidRPr="00A46E31" w:rsidRDefault="00A46E31" w:rsidP="00A46E31">
            <w:pPr>
              <w:rPr>
                <w:color w:val="FF0000"/>
              </w:rPr>
            </w:pPr>
            <w:r w:rsidRPr="00A46E31">
              <w:rPr>
                <w:color w:val="FF0000"/>
              </w:rPr>
              <w:t>450</w:t>
            </w:r>
          </w:p>
        </w:tc>
        <w:tc>
          <w:tcPr>
            <w:tcW w:w="3809" w:type="dxa"/>
            <w:shd w:val="clear" w:color="auto" w:fill="auto"/>
            <w:vAlign w:val="center"/>
          </w:tcPr>
          <w:p w14:paraId="272C5DCE" w14:textId="77777777" w:rsidR="00A46E31" w:rsidRPr="00A46E31" w:rsidRDefault="00A46E31" w:rsidP="00A46E31">
            <w:pPr>
              <w:rPr>
                <w:color w:val="FF0000"/>
              </w:rPr>
            </w:pPr>
            <w:r w:rsidRPr="00A46E31">
              <w:rPr>
                <w:color w:val="FF0000"/>
              </w:rPr>
              <w:t>40mm deklaag</w:t>
            </w:r>
          </w:p>
          <w:p w14:paraId="20508AA9" w14:textId="6C1768B9" w:rsidR="00A46E31" w:rsidRPr="00A46E31" w:rsidRDefault="00A46E31" w:rsidP="00A46E31">
            <w:pPr>
              <w:rPr>
                <w:color w:val="FF0000"/>
              </w:rPr>
            </w:pPr>
            <w:r w:rsidRPr="00A46E31">
              <w:rPr>
                <w:color w:val="FF0000"/>
              </w:rPr>
              <w:t>40mm tussenlaag</w:t>
            </w:r>
          </w:p>
        </w:tc>
        <w:tc>
          <w:tcPr>
            <w:tcW w:w="4252" w:type="dxa"/>
            <w:shd w:val="clear" w:color="auto" w:fill="auto"/>
            <w:vAlign w:val="center"/>
          </w:tcPr>
          <w:p w14:paraId="59196695" w14:textId="77777777" w:rsidR="00A46E31" w:rsidRPr="00A46E31" w:rsidRDefault="00A46E31" w:rsidP="00A46E31">
            <w:pPr>
              <w:rPr>
                <w:color w:val="FF0000"/>
              </w:rPr>
            </w:pPr>
            <w:r w:rsidRPr="00A46E31">
              <w:rPr>
                <w:color w:val="FF0000"/>
              </w:rPr>
              <w:t>50mm ZOAB 16</w:t>
            </w:r>
          </w:p>
          <w:p w14:paraId="6A370B34" w14:textId="3E815931" w:rsidR="00A46E31" w:rsidRPr="00A46E31" w:rsidRDefault="00A46E31" w:rsidP="00A46E31">
            <w:pPr>
              <w:rPr>
                <w:color w:val="FF0000"/>
              </w:rPr>
            </w:pPr>
            <w:r w:rsidRPr="00A46E31">
              <w:rPr>
                <w:color w:val="FF0000"/>
              </w:rPr>
              <w:t>50mm AC Bind TLZ-C</w:t>
            </w:r>
          </w:p>
        </w:tc>
      </w:tr>
      <w:tr w:rsidR="00A46E31" w:rsidRPr="00FF4020" w14:paraId="25282EF9" w14:textId="77777777" w:rsidTr="00B92D1C">
        <w:tc>
          <w:tcPr>
            <w:tcW w:w="945" w:type="dxa"/>
            <w:shd w:val="clear" w:color="auto" w:fill="auto"/>
            <w:vAlign w:val="center"/>
          </w:tcPr>
          <w:p w14:paraId="4416F7E7" w14:textId="03477855" w:rsidR="00A46E31" w:rsidRPr="00A46E31" w:rsidRDefault="00A46E31" w:rsidP="00A46E31">
            <w:pPr>
              <w:rPr>
                <w:color w:val="FF0000"/>
              </w:rPr>
            </w:pPr>
            <w:r w:rsidRPr="00A46E31">
              <w:rPr>
                <w:color w:val="FF0000"/>
              </w:rPr>
              <w:t>A79</w:t>
            </w:r>
          </w:p>
        </w:tc>
        <w:tc>
          <w:tcPr>
            <w:tcW w:w="986" w:type="dxa"/>
            <w:shd w:val="clear" w:color="auto" w:fill="auto"/>
            <w:vAlign w:val="center"/>
          </w:tcPr>
          <w:p w14:paraId="40312173" w14:textId="67E00BF3" w:rsidR="00A46E31" w:rsidRPr="00A46E31" w:rsidRDefault="00A46E31" w:rsidP="00A46E31">
            <w:pPr>
              <w:rPr>
                <w:color w:val="FF0000"/>
              </w:rPr>
            </w:pPr>
            <w:r w:rsidRPr="00A46E31">
              <w:rPr>
                <w:color w:val="FF0000"/>
              </w:rPr>
              <w:t>HRL</w:t>
            </w:r>
          </w:p>
        </w:tc>
        <w:tc>
          <w:tcPr>
            <w:tcW w:w="884" w:type="dxa"/>
            <w:shd w:val="clear" w:color="auto" w:fill="auto"/>
            <w:vAlign w:val="center"/>
          </w:tcPr>
          <w:p w14:paraId="37DD0C06" w14:textId="19375687" w:rsidR="00A46E31" w:rsidRPr="00A46E31" w:rsidRDefault="00A46E31" w:rsidP="00A46E31">
            <w:pPr>
              <w:rPr>
                <w:color w:val="FF0000"/>
              </w:rPr>
            </w:pPr>
            <w:r w:rsidRPr="00A46E31">
              <w:rPr>
                <w:color w:val="FF0000"/>
              </w:rPr>
              <w:t>Alle</w:t>
            </w:r>
          </w:p>
        </w:tc>
        <w:tc>
          <w:tcPr>
            <w:tcW w:w="919" w:type="dxa"/>
            <w:shd w:val="clear" w:color="auto" w:fill="auto"/>
            <w:vAlign w:val="center"/>
          </w:tcPr>
          <w:p w14:paraId="36231474" w14:textId="7AFF3D13" w:rsidR="00A46E31" w:rsidRPr="00A46E31" w:rsidRDefault="00A46E31" w:rsidP="00A46E31">
            <w:pPr>
              <w:rPr>
                <w:color w:val="FF0000"/>
              </w:rPr>
            </w:pPr>
            <w:r w:rsidRPr="00A46E31">
              <w:rPr>
                <w:color w:val="FF0000"/>
              </w:rPr>
              <w:t>3.150</w:t>
            </w:r>
          </w:p>
        </w:tc>
        <w:tc>
          <w:tcPr>
            <w:tcW w:w="854" w:type="dxa"/>
            <w:shd w:val="clear" w:color="auto" w:fill="auto"/>
            <w:vAlign w:val="center"/>
          </w:tcPr>
          <w:p w14:paraId="7AD46A8C" w14:textId="2CD6FF69" w:rsidR="00A46E31" w:rsidRPr="00A46E31" w:rsidRDefault="00A46E31" w:rsidP="00A46E31">
            <w:pPr>
              <w:rPr>
                <w:color w:val="FF0000"/>
              </w:rPr>
            </w:pPr>
            <w:r w:rsidRPr="00A46E31">
              <w:rPr>
                <w:color w:val="FF0000"/>
              </w:rPr>
              <w:t>2.525</w:t>
            </w:r>
          </w:p>
        </w:tc>
        <w:tc>
          <w:tcPr>
            <w:tcW w:w="1634" w:type="dxa"/>
            <w:shd w:val="clear" w:color="auto" w:fill="auto"/>
            <w:vAlign w:val="center"/>
          </w:tcPr>
          <w:p w14:paraId="420876D8" w14:textId="4F111C36" w:rsidR="00A46E31" w:rsidRPr="00A46E31" w:rsidRDefault="00A46E31" w:rsidP="00A46E31">
            <w:pPr>
              <w:rPr>
                <w:color w:val="FF0000"/>
              </w:rPr>
            </w:pPr>
            <w:r w:rsidRPr="00A46E31">
              <w:rPr>
                <w:color w:val="FF0000"/>
              </w:rPr>
              <w:t>625</w:t>
            </w:r>
          </w:p>
        </w:tc>
        <w:tc>
          <w:tcPr>
            <w:tcW w:w="3809" w:type="dxa"/>
            <w:shd w:val="clear" w:color="auto" w:fill="auto"/>
            <w:vAlign w:val="center"/>
          </w:tcPr>
          <w:p w14:paraId="59C40B38" w14:textId="5E741EE1" w:rsidR="00A46E31" w:rsidRPr="00A46E31" w:rsidRDefault="00A46E31" w:rsidP="00A46E31">
            <w:pPr>
              <w:rPr>
                <w:color w:val="FF0000"/>
              </w:rPr>
            </w:pPr>
            <w:r w:rsidRPr="00A46E31">
              <w:rPr>
                <w:color w:val="FF0000"/>
              </w:rPr>
              <w:t>240mm asfalt frezen en 375mm stol</w:t>
            </w:r>
          </w:p>
        </w:tc>
        <w:tc>
          <w:tcPr>
            <w:tcW w:w="4252" w:type="dxa"/>
            <w:shd w:val="clear" w:color="auto" w:fill="auto"/>
            <w:vAlign w:val="center"/>
          </w:tcPr>
          <w:p w14:paraId="27D180B8" w14:textId="77777777" w:rsidR="00A46E31" w:rsidRPr="00A46E31" w:rsidRDefault="00A46E31" w:rsidP="00A46E31">
            <w:pPr>
              <w:rPr>
                <w:color w:val="FF0000"/>
              </w:rPr>
            </w:pPr>
            <w:r w:rsidRPr="00A46E31">
              <w:rPr>
                <w:color w:val="FF0000"/>
              </w:rPr>
              <w:t>50mm ZOAB 16</w:t>
            </w:r>
          </w:p>
          <w:p w14:paraId="2B43EAA9" w14:textId="77777777" w:rsidR="00A46E31" w:rsidRPr="00A46E31" w:rsidRDefault="00A46E31" w:rsidP="00A46E31">
            <w:pPr>
              <w:rPr>
                <w:color w:val="FF0000"/>
              </w:rPr>
            </w:pPr>
            <w:r w:rsidRPr="00A46E31">
              <w:rPr>
                <w:color w:val="FF0000"/>
              </w:rPr>
              <w:t>50mm AC 16 Bind TLZ-C</w:t>
            </w:r>
          </w:p>
          <w:p w14:paraId="678E2ABC" w14:textId="77777777" w:rsidR="00A46E31" w:rsidRPr="00A46E31" w:rsidRDefault="00A46E31" w:rsidP="00A46E31">
            <w:pPr>
              <w:rPr>
                <w:color w:val="FF0000"/>
                <w:lang w:val="en-US"/>
              </w:rPr>
            </w:pPr>
            <w:r w:rsidRPr="00A46E31">
              <w:rPr>
                <w:color w:val="FF0000"/>
                <w:lang w:val="en-US"/>
              </w:rPr>
              <w:t>70mm AC 22 Base OL-C</w:t>
            </w:r>
          </w:p>
          <w:p w14:paraId="5B2DED83" w14:textId="77777777" w:rsidR="00B92D1C" w:rsidRDefault="00A46E31" w:rsidP="00A46E31">
            <w:pPr>
              <w:rPr>
                <w:color w:val="FF0000"/>
                <w:lang w:val="en-US"/>
              </w:rPr>
            </w:pPr>
            <w:r w:rsidRPr="00A46E31">
              <w:rPr>
                <w:color w:val="FF0000"/>
                <w:lang w:val="en-US"/>
              </w:rPr>
              <w:t xml:space="preserve">70mm AC 22 Base OL-C </w:t>
            </w:r>
          </w:p>
          <w:p w14:paraId="540A6A3A" w14:textId="2F834D01" w:rsidR="00A46E31" w:rsidRPr="00A46E31" w:rsidRDefault="00A46E31" w:rsidP="00A46E31">
            <w:pPr>
              <w:rPr>
                <w:color w:val="FF0000"/>
                <w:lang w:val="en-US"/>
              </w:rPr>
            </w:pPr>
            <w:r w:rsidRPr="00A46E31">
              <w:rPr>
                <w:color w:val="FF0000"/>
                <w:lang w:val="en-US"/>
              </w:rPr>
              <w:t>75mm AC 22 Base OL-C</w:t>
            </w:r>
          </w:p>
          <w:p w14:paraId="55D9F210" w14:textId="2E9A1D8B" w:rsidR="00A46E31" w:rsidRPr="00A46E31" w:rsidRDefault="00A46E31" w:rsidP="00A46E31">
            <w:pPr>
              <w:rPr>
                <w:color w:val="FF0000"/>
              </w:rPr>
            </w:pPr>
            <w:r w:rsidRPr="008B440F">
              <w:rPr>
                <w:color w:val="FF0000"/>
                <w:lang w:val="en-US"/>
              </w:rPr>
              <w:t xml:space="preserve">300mm </w:t>
            </w:r>
            <w:proofErr w:type="spellStart"/>
            <w:r w:rsidRPr="008B440F">
              <w:rPr>
                <w:color w:val="FF0000"/>
                <w:lang w:val="en-US"/>
              </w:rPr>
              <w:t>hydr</w:t>
            </w:r>
            <w:proofErr w:type="spellEnd"/>
            <w:r w:rsidRPr="008B440F">
              <w:rPr>
                <w:color w:val="FF0000"/>
                <w:lang w:val="en-US"/>
              </w:rPr>
              <w:t xml:space="preserve">. </w:t>
            </w:r>
            <w:proofErr w:type="spellStart"/>
            <w:r w:rsidRPr="00A46E31">
              <w:rPr>
                <w:color w:val="FF0000"/>
              </w:rPr>
              <w:t>Mengg</w:t>
            </w:r>
            <w:proofErr w:type="spellEnd"/>
            <w:r w:rsidRPr="00A46E31">
              <w:rPr>
                <w:color w:val="FF0000"/>
              </w:rPr>
              <w:t>.</w:t>
            </w:r>
          </w:p>
        </w:tc>
      </w:tr>
      <w:tr w:rsidR="00A46E31" w:rsidRPr="00FF4020" w14:paraId="6AF9574A" w14:textId="77777777" w:rsidTr="00B92D1C">
        <w:tc>
          <w:tcPr>
            <w:tcW w:w="945" w:type="dxa"/>
            <w:shd w:val="clear" w:color="auto" w:fill="auto"/>
            <w:vAlign w:val="center"/>
          </w:tcPr>
          <w:p w14:paraId="119ED429" w14:textId="696C3B9B" w:rsidR="00A46E31" w:rsidRPr="00A46E31" w:rsidRDefault="00A46E31" w:rsidP="00A46E31">
            <w:pPr>
              <w:rPr>
                <w:color w:val="FF0000"/>
              </w:rPr>
            </w:pPr>
            <w:r w:rsidRPr="00A46E31">
              <w:rPr>
                <w:color w:val="FF0000"/>
              </w:rPr>
              <w:t>A79</w:t>
            </w:r>
          </w:p>
        </w:tc>
        <w:tc>
          <w:tcPr>
            <w:tcW w:w="986" w:type="dxa"/>
            <w:shd w:val="clear" w:color="auto" w:fill="auto"/>
            <w:vAlign w:val="center"/>
          </w:tcPr>
          <w:p w14:paraId="153DEA3C" w14:textId="7837888A" w:rsidR="00A46E31" w:rsidRPr="00A46E31" w:rsidRDefault="00A46E31" w:rsidP="00A46E31">
            <w:pPr>
              <w:rPr>
                <w:color w:val="FF0000"/>
              </w:rPr>
            </w:pPr>
            <w:r w:rsidRPr="00A46E31">
              <w:rPr>
                <w:color w:val="FF0000"/>
              </w:rPr>
              <w:t>HRL</w:t>
            </w:r>
          </w:p>
        </w:tc>
        <w:tc>
          <w:tcPr>
            <w:tcW w:w="884" w:type="dxa"/>
            <w:shd w:val="clear" w:color="auto" w:fill="auto"/>
            <w:vAlign w:val="center"/>
          </w:tcPr>
          <w:p w14:paraId="034FC243" w14:textId="057E112B" w:rsidR="00A46E31" w:rsidRPr="00A46E31" w:rsidRDefault="00A46E31" w:rsidP="00A46E31">
            <w:pPr>
              <w:rPr>
                <w:color w:val="FF0000"/>
              </w:rPr>
            </w:pPr>
            <w:r w:rsidRPr="00A46E31">
              <w:rPr>
                <w:color w:val="FF0000"/>
              </w:rPr>
              <w:t>Alle</w:t>
            </w:r>
          </w:p>
        </w:tc>
        <w:tc>
          <w:tcPr>
            <w:tcW w:w="919" w:type="dxa"/>
            <w:shd w:val="clear" w:color="auto" w:fill="auto"/>
            <w:vAlign w:val="center"/>
          </w:tcPr>
          <w:p w14:paraId="25DC3C3D" w14:textId="50655BFD" w:rsidR="00A46E31" w:rsidRPr="00A46E31" w:rsidRDefault="00A46E31" w:rsidP="00A46E31">
            <w:pPr>
              <w:rPr>
                <w:color w:val="FF0000"/>
              </w:rPr>
            </w:pPr>
            <w:r w:rsidRPr="00A46E31">
              <w:rPr>
                <w:color w:val="FF0000"/>
              </w:rPr>
              <w:t>2.525</w:t>
            </w:r>
          </w:p>
        </w:tc>
        <w:tc>
          <w:tcPr>
            <w:tcW w:w="854" w:type="dxa"/>
            <w:shd w:val="clear" w:color="auto" w:fill="auto"/>
            <w:vAlign w:val="center"/>
          </w:tcPr>
          <w:p w14:paraId="0CFFB6F9" w14:textId="5B86C9AE" w:rsidR="00A46E31" w:rsidRPr="00A46E31" w:rsidRDefault="00A46E31" w:rsidP="00A46E31">
            <w:pPr>
              <w:rPr>
                <w:color w:val="FF0000"/>
              </w:rPr>
            </w:pPr>
            <w:r w:rsidRPr="00A46E31">
              <w:rPr>
                <w:color w:val="FF0000"/>
              </w:rPr>
              <w:t>1.150</w:t>
            </w:r>
          </w:p>
        </w:tc>
        <w:tc>
          <w:tcPr>
            <w:tcW w:w="1634" w:type="dxa"/>
            <w:shd w:val="clear" w:color="auto" w:fill="auto"/>
            <w:vAlign w:val="center"/>
          </w:tcPr>
          <w:p w14:paraId="491B2B86" w14:textId="5CF41112" w:rsidR="00A46E31" w:rsidRPr="00A46E31" w:rsidRDefault="00A46E31" w:rsidP="00A46E31">
            <w:pPr>
              <w:rPr>
                <w:color w:val="FF0000"/>
              </w:rPr>
            </w:pPr>
            <w:r w:rsidRPr="00A46E31">
              <w:rPr>
                <w:color w:val="FF0000"/>
              </w:rPr>
              <w:t>1.375</w:t>
            </w:r>
          </w:p>
        </w:tc>
        <w:tc>
          <w:tcPr>
            <w:tcW w:w="3809" w:type="dxa"/>
            <w:shd w:val="clear" w:color="auto" w:fill="auto"/>
            <w:vAlign w:val="center"/>
          </w:tcPr>
          <w:p w14:paraId="1A3FB8DB" w14:textId="77777777" w:rsidR="00A46E31" w:rsidRPr="00A46E31" w:rsidRDefault="00A46E31" w:rsidP="00A46E31">
            <w:pPr>
              <w:rPr>
                <w:color w:val="FF0000"/>
              </w:rPr>
            </w:pPr>
            <w:r w:rsidRPr="00A46E31">
              <w:rPr>
                <w:color w:val="FF0000"/>
              </w:rPr>
              <w:t>40mm deklaag</w:t>
            </w:r>
          </w:p>
          <w:p w14:paraId="63B59687" w14:textId="19A370D1" w:rsidR="00A46E31" w:rsidRPr="00A46E31" w:rsidRDefault="00A46E31" w:rsidP="00A46E31">
            <w:pPr>
              <w:rPr>
                <w:color w:val="FF0000"/>
              </w:rPr>
            </w:pPr>
            <w:r w:rsidRPr="00A46E31">
              <w:rPr>
                <w:color w:val="FF0000"/>
              </w:rPr>
              <w:t>50mm tussenlaag</w:t>
            </w:r>
          </w:p>
        </w:tc>
        <w:tc>
          <w:tcPr>
            <w:tcW w:w="4252" w:type="dxa"/>
            <w:shd w:val="clear" w:color="auto" w:fill="auto"/>
            <w:vAlign w:val="center"/>
          </w:tcPr>
          <w:p w14:paraId="2E2BD1CD" w14:textId="77777777" w:rsidR="00A46E31" w:rsidRPr="00A46E31" w:rsidRDefault="00A46E31" w:rsidP="00A46E31">
            <w:pPr>
              <w:rPr>
                <w:color w:val="FF0000"/>
              </w:rPr>
            </w:pPr>
            <w:r w:rsidRPr="00A46E31">
              <w:rPr>
                <w:color w:val="FF0000"/>
              </w:rPr>
              <w:t>50mm ZOAB 16</w:t>
            </w:r>
          </w:p>
          <w:p w14:paraId="27EDDB0D" w14:textId="621C7113" w:rsidR="00A46E31" w:rsidRPr="00A46E31" w:rsidRDefault="00A46E31" w:rsidP="00A46E31">
            <w:pPr>
              <w:rPr>
                <w:color w:val="FF0000"/>
              </w:rPr>
            </w:pPr>
            <w:r w:rsidRPr="00A46E31">
              <w:rPr>
                <w:color w:val="FF0000"/>
              </w:rPr>
              <w:t>50mm AC 16 Bind TLZ-C</w:t>
            </w:r>
          </w:p>
        </w:tc>
      </w:tr>
      <w:tr w:rsidR="0046176A" w:rsidRPr="00FF4020" w14:paraId="3607B2E0" w14:textId="77777777" w:rsidTr="00BF4198">
        <w:tc>
          <w:tcPr>
            <w:tcW w:w="945" w:type="dxa"/>
            <w:shd w:val="clear" w:color="auto" w:fill="auto"/>
            <w:vAlign w:val="center"/>
          </w:tcPr>
          <w:p w14:paraId="7A969C5A" w14:textId="782ACA4E" w:rsidR="0046176A" w:rsidRPr="00A46E31" w:rsidRDefault="0046176A" w:rsidP="00A46E31">
            <w:pPr>
              <w:rPr>
                <w:color w:val="FF0000"/>
              </w:rPr>
            </w:pPr>
            <w:r w:rsidRPr="00A46E31">
              <w:rPr>
                <w:color w:val="FF0000"/>
              </w:rPr>
              <w:t>A79</w:t>
            </w:r>
          </w:p>
        </w:tc>
        <w:tc>
          <w:tcPr>
            <w:tcW w:w="986" w:type="dxa"/>
            <w:shd w:val="clear" w:color="auto" w:fill="auto"/>
            <w:vAlign w:val="center"/>
          </w:tcPr>
          <w:p w14:paraId="7EF92D3D" w14:textId="1C9FFB76" w:rsidR="0046176A" w:rsidRPr="00A46E31" w:rsidRDefault="0046176A" w:rsidP="00A46E31">
            <w:pPr>
              <w:rPr>
                <w:color w:val="FF0000"/>
              </w:rPr>
            </w:pPr>
            <w:r w:rsidRPr="00A46E31">
              <w:rPr>
                <w:color w:val="FF0000"/>
              </w:rPr>
              <w:t>HRL</w:t>
            </w:r>
          </w:p>
        </w:tc>
        <w:tc>
          <w:tcPr>
            <w:tcW w:w="884" w:type="dxa"/>
            <w:shd w:val="clear" w:color="auto" w:fill="auto"/>
            <w:vAlign w:val="center"/>
          </w:tcPr>
          <w:p w14:paraId="384989CD" w14:textId="407EB1B6" w:rsidR="0046176A" w:rsidRPr="00A46E31" w:rsidRDefault="0046176A" w:rsidP="00A46E31">
            <w:pPr>
              <w:rPr>
                <w:color w:val="FF0000"/>
              </w:rPr>
            </w:pPr>
            <w:r w:rsidRPr="00A46E31">
              <w:rPr>
                <w:color w:val="FF0000"/>
              </w:rPr>
              <w:t>Alle</w:t>
            </w:r>
          </w:p>
        </w:tc>
        <w:tc>
          <w:tcPr>
            <w:tcW w:w="919" w:type="dxa"/>
            <w:shd w:val="clear" w:color="auto" w:fill="auto"/>
            <w:vAlign w:val="center"/>
          </w:tcPr>
          <w:p w14:paraId="78385510" w14:textId="577476C5" w:rsidR="0046176A" w:rsidRPr="00A46E31" w:rsidRDefault="0046176A" w:rsidP="00A46E31">
            <w:pPr>
              <w:rPr>
                <w:color w:val="FF0000"/>
              </w:rPr>
            </w:pPr>
            <w:r w:rsidRPr="00A46E31">
              <w:rPr>
                <w:color w:val="FF0000"/>
              </w:rPr>
              <w:t>1.150</w:t>
            </w:r>
          </w:p>
        </w:tc>
        <w:tc>
          <w:tcPr>
            <w:tcW w:w="854" w:type="dxa"/>
            <w:shd w:val="clear" w:color="auto" w:fill="auto"/>
            <w:vAlign w:val="center"/>
          </w:tcPr>
          <w:p w14:paraId="24242D9E" w14:textId="1D2A7B55" w:rsidR="0046176A" w:rsidRPr="00A46E31" w:rsidRDefault="0046176A" w:rsidP="00A46E31">
            <w:pPr>
              <w:rPr>
                <w:color w:val="FF0000"/>
              </w:rPr>
            </w:pPr>
            <w:r>
              <w:rPr>
                <w:color w:val="FF0000"/>
              </w:rPr>
              <w:t>0.930</w:t>
            </w:r>
          </w:p>
        </w:tc>
        <w:tc>
          <w:tcPr>
            <w:tcW w:w="1634" w:type="dxa"/>
            <w:shd w:val="clear" w:color="auto" w:fill="auto"/>
            <w:vAlign w:val="center"/>
          </w:tcPr>
          <w:p w14:paraId="1AF6C1F8" w14:textId="17AE3E63" w:rsidR="0046176A" w:rsidRPr="00A46E31" w:rsidRDefault="0046176A" w:rsidP="00A46E31">
            <w:pPr>
              <w:rPr>
                <w:color w:val="FF0000"/>
              </w:rPr>
            </w:pPr>
            <w:r>
              <w:rPr>
                <w:color w:val="FF0000"/>
              </w:rPr>
              <w:t>220</w:t>
            </w:r>
          </w:p>
        </w:tc>
        <w:tc>
          <w:tcPr>
            <w:tcW w:w="8061" w:type="dxa"/>
            <w:gridSpan w:val="2"/>
            <w:shd w:val="clear" w:color="auto" w:fill="auto"/>
            <w:vAlign w:val="center"/>
          </w:tcPr>
          <w:p w14:paraId="3C9B89F1" w14:textId="2871B8CD" w:rsidR="0046176A" w:rsidRPr="00A46E31" w:rsidRDefault="0046176A" w:rsidP="00A46E31">
            <w:pPr>
              <w:rPr>
                <w:color w:val="FF0000"/>
              </w:rPr>
            </w:pPr>
            <w:r>
              <w:rPr>
                <w:color w:val="FF0000"/>
              </w:rPr>
              <w:t xml:space="preserve">                                   </w:t>
            </w:r>
            <w:r w:rsidR="00B92D1C">
              <w:rPr>
                <w:color w:val="FF0000"/>
              </w:rPr>
              <w:t xml:space="preserve">     </w:t>
            </w:r>
            <w:r>
              <w:rPr>
                <w:color w:val="FF0000"/>
              </w:rPr>
              <w:t xml:space="preserve"> Deklaag vervangen</w:t>
            </w:r>
          </w:p>
        </w:tc>
      </w:tr>
      <w:tr w:rsidR="00A46E31" w:rsidRPr="00FF4020" w14:paraId="27AE83C3" w14:textId="77777777" w:rsidTr="00B92D1C">
        <w:tc>
          <w:tcPr>
            <w:tcW w:w="945" w:type="dxa"/>
            <w:shd w:val="clear" w:color="auto" w:fill="auto"/>
          </w:tcPr>
          <w:p w14:paraId="05024121" w14:textId="77777777" w:rsidR="00A46E31" w:rsidRPr="00F016F3" w:rsidRDefault="00A46E31" w:rsidP="00A46E31"/>
        </w:tc>
        <w:tc>
          <w:tcPr>
            <w:tcW w:w="986" w:type="dxa"/>
            <w:shd w:val="clear" w:color="auto" w:fill="auto"/>
          </w:tcPr>
          <w:p w14:paraId="42895426" w14:textId="77777777" w:rsidR="00A46E31" w:rsidRPr="00F016F3" w:rsidRDefault="00A46E31" w:rsidP="00A46E31"/>
        </w:tc>
        <w:tc>
          <w:tcPr>
            <w:tcW w:w="884" w:type="dxa"/>
            <w:shd w:val="clear" w:color="auto" w:fill="auto"/>
          </w:tcPr>
          <w:p w14:paraId="296E0262" w14:textId="77777777" w:rsidR="00A46E31" w:rsidRPr="00F016F3" w:rsidRDefault="00A46E31" w:rsidP="00A46E31"/>
        </w:tc>
        <w:tc>
          <w:tcPr>
            <w:tcW w:w="919" w:type="dxa"/>
            <w:shd w:val="clear" w:color="auto" w:fill="auto"/>
          </w:tcPr>
          <w:p w14:paraId="7C5E3580" w14:textId="77777777" w:rsidR="00A46E31" w:rsidRPr="00F016F3" w:rsidRDefault="00A46E31" w:rsidP="00A46E31"/>
        </w:tc>
        <w:tc>
          <w:tcPr>
            <w:tcW w:w="854" w:type="dxa"/>
            <w:shd w:val="clear" w:color="auto" w:fill="auto"/>
          </w:tcPr>
          <w:p w14:paraId="45376FC7" w14:textId="77777777" w:rsidR="00A46E31" w:rsidRPr="00F016F3" w:rsidRDefault="00A46E31" w:rsidP="00A46E31"/>
        </w:tc>
        <w:tc>
          <w:tcPr>
            <w:tcW w:w="1634" w:type="dxa"/>
            <w:shd w:val="clear" w:color="auto" w:fill="auto"/>
          </w:tcPr>
          <w:p w14:paraId="7AC7FDEE" w14:textId="77777777" w:rsidR="00A46E31" w:rsidRPr="00F016F3" w:rsidRDefault="00A46E31" w:rsidP="00A46E31"/>
        </w:tc>
        <w:tc>
          <w:tcPr>
            <w:tcW w:w="3809" w:type="dxa"/>
            <w:shd w:val="clear" w:color="auto" w:fill="auto"/>
          </w:tcPr>
          <w:p w14:paraId="65658F17" w14:textId="77777777" w:rsidR="00A46E31" w:rsidRPr="00F016F3" w:rsidRDefault="00A46E31" w:rsidP="00A46E31"/>
        </w:tc>
        <w:tc>
          <w:tcPr>
            <w:tcW w:w="4252" w:type="dxa"/>
            <w:shd w:val="clear" w:color="auto" w:fill="auto"/>
          </w:tcPr>
          <w:p w14:paraId="042F5A79" w14:textId="77777777" w:rsidR="00A46E31" w:rsidRPr="00F016F3" w:rsidRDefault="00A46E31" w:rsidP="00A46E31"/>
        </w:tc>
      </w:tr>
      <w:tr w:rsidR="00A46E31" w:rsidRPr="00FF4020" w14:paraId="1AD8C17C" w14:textId="77777777" w:rsidTr="00B92D1C">
        <w:tc>
          <w:tcPr>
            <w:tcW w:w="2815" w:type="dxa"/>
            <w:gridSpan w:val="3"/>
            <w:shd w:val="clear" w:color="auto" w:fill="BFBFBF"/>
          </w:tcPr>
          <w:p w14:paraId="6D01A555" w14:textId="77777777" w:rsidR="00A46E31" w:rsidRPr="00FF4020" w:rsidRDefault="00A46E31" w:rsidP="00A46E31">
            <w:pPr>
              <w:rPr>
                <w:b/>
                <w:bCs/>
              </w:rPr>
            </w:pPr>
            <w:r w:rsidRPr="00FF4020">
              <w:rPr>
                <w:b/>
                <w:bCs/>
              </w:rPr>
              <w:t>Lokale maatregel</w:t>
            </w:r>
          </w:p>
        </w:tc>
        <w:tc>
          <w:tcPr>
            <w:tcW w:w="919" w:type="dxa"/>
            <w:shd w:val="clear" w:color="auto" w:fill="BFBFBF"/>
          </w:tcPr>
          <w:p w14:paraId="73309162" w14:textId="77777777" w:rsidR="00A46E31" w:rsidRPr="00F016F3" w:rsidRDefault="00A46E31" w:rsidP="00A46E31"/>
        </w:tc>
        <w:tc>
          <w:tcPr>
            <w:tcW w:w="854" w:type="dxa"/>
            <w:shd w:val="clear" w:color="auto" w:fill="BFBFBF"/>
          </w:tcPr>
          <w:p w14:paraId="29463ED6" w14:textId="77777777" w:rsidR="00A46E31" w:rsidRPr="00F016F3" w:rsidRDefault="00A46E31" w:rsidP="00A46E31"/>
        </w:tc>
        <w:tc>
          <w:tcPr>
            <w:tcW w:w="1634" w:type="dxa"/>
            <w:shd w:val="clear" w:color="auto" w:fill="BFBFBF"/>
          </w:tcPr>
          <w:p w14:paraId="06E55051" w14:textId="77777777" w:rsidR="00A46E31" w:rsidRPr="00F016F3" w:rsidRDefault="00A46E31" w:rsidP="00A46E31"/>
        </w:tc>
        <w:tc>
          <w:tcPr>
            <w:tcW w:w="3809" w:type="dxa"/>
            <w:shd w:val="clear" w:color="auto" w:fill="BFBFBF"/>
          </w:tcPr>
          <w:p w14:paraId="2646EC39" w14:textId="77777777" w:rsidR="00A46E31" w:rsidRPr="00F016F3" w:rsidRDefault="00A46E31" w:rsidP="00A46E31"/>
        </w:tc>
        <w:tc>
          <w:tcPr>
            <w:tcW w:w="4252" w:type="dxa"/>
            <w:shd w:val="clear" w:color="auto" w:fill="BFBFBF"/>
          </w:tcPr>
          <w:p w14:paraId="09E11469" w14:textId="77777777" w:rsidR="00A46E31" w:rsidRPr="00F016F3" w:rsidRDefault="00A46E31" w:rsidP="00A46E31"/>
        </w:tc>
      </w:tr>
      <w:tr w:rsidR="00A46E31" w:rsidRPr="00FF4020" w14:paraId="7FCD359F" w14:textId="77777777" w:rsidTr="00B92D1C">
        <w:tc>
          <w:tcPr>
            <w:tcW w:w="945" w:type="dxa"/>
            <w:shd w:val="clear" w:color="auto" w:fill="auto"/>
            <w:vAlign w:val="center"/>
          </w:tcPr>
          <w:p w14:paraId="08837483" w14:textId="765C851E" w:rsidR="00A46E31" w:rsidRPr="00A46E31" w:rsidRDefault="00A46E31" w:rsidP="00A46E31">
            <w:r w:rsidRPr="00A46E31">
              <w:t>A79</w:t>
            </w:r>
          </w:p>
        </w:tc>
        <w:tc>
          <w:tcPr>
            <w:tcW w:w="986" w:type="dxa"/>
            <w:shd w:val="clear" w:color="auto" w:fill="auto"/>
            <w:vAlign w:val="center"/>
          </w:tcPr>
          <w:p w14:paraId="36197D7D" w14:textId="566BC469" w:rsidR="00A46E31" w:rsidRPr="00A46E31" w:rsidRDefault="00A46E31" w:rsidP="00A46E31">
            <w:r w:rsidRPr="00A46E31">
              <w:t>HRL</w:t>
            </w:r>
          </w:p>
        </w:tc>
        <w:tc>
          <w:tcPr>
            <w:tcW w:w="884" w:type="dxa"/>
            <w:shd w:val="clear" w:color="auto" w:fill="auto"/>
            <w:vAlign w:val="center"/>
          </w:tcPr>
          <w:p w14:paraId="0AEFEB39" w14:textId="7F5ADB5D" w:rsidR="00A46E31" w:rsidRPr="00A46E31" w:rsidRDefault="00A46E31" w:rsidP="00A46E31">
            <w:r w:rsidRPr="00A46E31">
              <w:t>Alle</w:t>
            </w:r>
          </w:p>
        </w:tc>
        <w:tc>
          <w:tcPr>
            <w:tcW w:w="919" w:type="dxa"/>
            <w:shd w:val="clear" w:color="auto" w:fill="auto"/>
            <w:vAlign w:val="center"/>
          </w:tcPr>
          <w:p w14:paraId="6A102684" w14:textId="77777777" w:rsidR="00A46E31" w:rsidRPr="00A46E31" w:rsidRDefault="00A46E31" w:rsidP="00A46E31">
            <w:r w:rsidRPr="00A46E31">
              <w:t>16.627</w:t>
            </w:r>
          </w:p>
          <w:p w14:paraId="08A27C4F" w14:textId="77777777" w:rsidR="00A46E31" w:rsidRPr="00A46E31" w:rsidRDefault="00A46E31" w:rsidP="00A46E31">
            <w:r w:rsidRPr="00A46E31">
              <w:t>16.551</w:t>
            </w:r>
          </w:p>
          <w:p w14:paraId="5C879AD2" w14:textId="77777777" w:rsidR="00A46E31" w:rsidRPr="00A46E31" w:rsidRDefault="00A46E31" w:rsidP="00A46E31">
            <w:r w:rsidRPr="00A46E31">
              <w:t>15.824</w:t>
            </w:r>
          </w:p>
          <w:p w14:paraId="594B4600" w14:textId="77777777" w:rsidR="00A46E31" w:rsidRPr="00A46E31" w:rsidRDefault="00A46E31" w:rsidP="00A46E31">
            <w:r w:rsidRPr="00A46E31">
              <w:t>15.551</w:t>
            </w:r>
          </w:p>
          <w:p w14:paraId="37C9546E" w14:textId="77777777" w:rsidR="00A46E31" w:rsidRPr="00A46E31" w:rsidRDefault="00A46E31" w:rsidP="00A46E31">
            <w:r w:rsidRPr="00A46E31">
              <w:t>15.440</w:t>
            </w:r>
          </w:p>
          <w:p w14:paraId="41B8BF0D" w14:textId="77777777" w:rsidR="00A46E31" w:rsidRPr="00A46E31" w:rsidRDefault="00A46E31" w:rsidP="00A46E31">
            <w:r w:rsidRPr="00A46E31">
              <w:t>15.350</w:t>
            </w:r>
          </w:p>
          <w:p w14:paraId="67862D50" w14:textId="77777777" w:rsidR="00A46E31" w:rsidRPr="00A46E31" w:rsidRDefault="00A46E31" w:rsidP="00A46E31">
            <w:r w:rsidRPr="00A46E31">
              <w:t>15.200</w:t>
            </w:r>
          </w:p>
          <w:p w14:paraId="21853CDE" w14:textId="77777777" w:rsidR="00A46E31" w:rsidRPr="00A46E31" w:rsidRDefault="00A46E31" w:rsidP="00A46E31">
            <w:r w:rsidRPr="00A46E31">
              <w:t>14.925</w:t>
            </w:r>
          </w:p>
          <w:p w14:paraId="0F7CCC38" w14:textId="77777777" w:rsidR="00A46E31" w:rsidRPr="00A46E31" w:rsidRDefault="00A46E31" w:rsidP="00A46E31">
            <w:r w:rsidRPr="00A46E31">
              <w:t>14.900</w:t>
            </w:r>
          </w:p>
          <w:p w14:paraId="41B34354" w14:textId="77777777" w:rsidR="00A46E31" w:rsidRPr="00A46E31" w:rsidRDefault="00A46E31" w:rsidP="00A46E31">
            <w:r w:rsidRPr="00A46E31">
              <w:lastRenderedPageBreak/>
              <w:t>14.800</w:t>
            </w:r>
          </w:p>
          <w:p w14:paraId="152AD632" w14:textId="77777777" w:rsidR="00A46E31" w:rsidRPr="00A46E31" w:rsidRDefault="00A46E31" w:rsidP="00A46E31">
            <w:r w:rsidRPr="00A46E31">
              <w:t>11.601</w:t>
            </w:r>
          </w:p>
          <w:p w14:paraId="2767E620" w14:textId="77777777" w:rsidR="00A46E31" w:rsidRPr="00A46E31" w:rsidRDefault="00A46E31" w:rsidP="00A46E31">
            <w:r w:rsidRPr="00A46E31">
              <w:t>11.550</w:t>
            </w:r>
          </w:p>
          <w:p w14:paraId="57F428AC" w14:textId="77777777" w:rsidR="00A46E31" w:rsidRPr="00A46E31" w:rsidRDefault="00A46E31" w:rsidP="00A46E31">
            <w:r w:rsidRPr="00A46E31">
              <w:t>10.950</w:t>
            </w:r>
          </w:p>
          <w:p w14:paraId="4CC94086" w14:textId="77777777" w:rsidR="00A46E31" w:rsidRPr="00A46E31" w:rsidRDefault="00A46E31" w:rsidP="00A46E31">
            <w:r w:rsidRPr="00A46E31">
              <w:t>10.720</w:t>
            </w:r>
          </w:p>
          <w:p w14:paraId="5FBD400D" w14:textId="77777777" w:rsidR="00A46E31" w:rsidRPr="00A46E31" w:rsidRDefault="00A46E31" w:rsidP="00A46E31">
            <w:r w:rsidRPr="00A46E31">
              <w:t>10.552</w:t>
            </w:r>
          </w:p>
          <w:p w14:paraId="7A4F17B9" w14:textId="77777777" w:rsidR="00A46E31" w:rsidRPr="00A46E31" w:rsidRDefault="00A46E31" w:rsidP="00A46E31">
            <w:r w:rsidRPr="00A46E31">
              <w:t>6.950</w:t>
            </w:r>
          </w:p>
          <w:p w14:paraId="474E0EB7" w14:textId="77777777" w:rsidR="00A46E31" w:rsidRPr="00A46E31" w:rsidRDefault="00A46E31" w:rsidP="00A46E31">
            <w:r w:rsidRPr="00A46E31">
              <w:t>6.100</w:t>
            </w:r>
          </w:p>
          <w:p w14:paraId="18975BB9" w14:textId="77777777" w:rsidR="00A46E31" w:rsidRPr="00A46E31" w:rsidRDefault="00A46E31" w:rsidP="00A46E31">
            <w:r w:rsidRPr="00A46E31">
              <w:t>5.199</w:t>
            </w:r>
          </w:p>
          <w:p w14:paraId="01A68880" w14:textId="77777777" w:rsidR="00A46E31" w:rsidRPr="00A46E31" w:rsidRDefault="00A46E31" w:rsidP="00A46E31">
            <w:r w:rsidRPr="00A46E31">
              <w:t>3.800</w:t>
            </w:r>
          </w:p>
          <w:p w14:paraId="6CCF4421" w14:textId="77777777" w:rsidR="00A46E31" w:rsidRPr="00A46E31" w:rsidRDefault="00A46E31" w:rsidP="00A46E31">
            <w:r w:rsidRPr="00A46E31">
              <w:t>3.075</w:t>
            </w:r>
          </w:p>
          <w:p w14:paraId="281130E7" w14:textId="66759794" w:rsidR="00A46E31" w:rsidRPr="00A46E31" w:rsidRDefault="00A46E31" w:rsidP="00A46E31">
            <w:r w:rsidRPr="00A46E31">
              <w:t>1.950</w:t>
            </w:r>
          </w:p>
        </w:tc>
        <w:tc>
          <w:tcPr>
            <w:tcW w:w="854" w:type="dxa"/>
            <w:shd w:val="clear" w:color="auto" w:fill="auto"/>
            <w:vAlign w:val="center"/>
          </w:tcPr>
          <w:p w14:paraId="198D39C1" w14:textId="77777777" w:rsidR="00A46E31" w:rsidRPr="00A46E31" w:rsidRDefault="00A46E31" w:rsidP="00A46E31">
            <w:r w:rsidRPr="00A46E31">
              <w:lastRenderedPageBreak/>
              <w:t>16.627</w:t>
            </w:r>
          </w:p>
          <w:p w14:paraId="59ED5E2E" w14:textId="77777777" w:rsidR="00A46E31" w:rsidRPr="00A46E31" w:rsidRDefault="00A46E31" w:rsidP="00A46E31">
            <w:r w:rsidRPr="00A46E31">
              <w:t>16.551</w:t>
            </w:r>
          </w:p>
          <w:p w14:paraId="0242E5FA" w14:textId="77777777" w:rsidR="00A46E31" w:rsidRPr="00A46E31" w:rsidRDefault="00A46E31" w:rsidP="00A46E31">
            <w:r w:rsidRPr="00A46E31">
              <w:t>15.824</w:t>
            </w:r>
          </w:p>
          <w:p w14:paraId="5B7D6470" w14:textId="77777777" w:rsidR="00A46E31" w:rsidRPr="00A46E31" w:rsidRDefault="00A46E31" w:rsidP="00A46E31">
            <w:r w:rsidRPr="00A46E31">
              <w:t>15.551</w:t>
            </w:r>
          </w:p>
          <w:p w14:paraId="7482F481" w14:textId="77777777" w:rsidR="00A46E31" w:rsidRPr="00A46E31" w:rsidRDefault="00A46E31" w:rsidP="00A46E31">
            <w:r w:rsidRPr="00A46E31">
              <w:t>15.440</w:t>
            </w:r>
          </w:p>
          <w:p w14:paraId="5EEAE535" w14:textId="77777777" w:rsidR="00A46E31" w:rsidRPr="00A46E31" w:rsidRDefault="00A46E31" w:rsidP="00A46E31">
            <w:r w:rsidRPr="00A46E31">
              <w:t>15.350</w:t>
            </w:r>
          </w:p>
          <w:p w14:paraId="74681544" w14:textId="77777777" w:rsidR="00A46E31" w:rsidRPr="00A46E31" w:rsidRDefault="00A46E31" w:rsidP="00A46E31">
            <w:r w:rsidRPr="00A46E31">
              <w:t>15.200</w:t>
            </w:r>
          </w:p>
          <w:p w14:paraId="5804CAF0" w14:textId="77777777" w:rsidR="00A46E31" w:rsidRPr="00A46E31" w:rsidRDefault="00A46E31" w:rsidP="00A46E31">
            <w:r w:rsidRPr="00A46E31">
              <w:t>14.925</w:t>
            </w:r>
          </w:p>
          <w:p w14:paraId="4AEA2F21" w14:textId="77777777" w:rsidR="00A46E31" w:rsidRPr="00A46E31" w:rsidRDefault="00A46E31" w:rsidP="00A46E31">
            <w:r w:rsidRPr="00A46E31">
              <w:t>14.900</w:t>
            </w:r>
          </w:p>
          <w:p w14:paraId="151EEBF1" w14:textId="77777777" w:rsidR="00A46E31" w:rsidRPr="00A46E31" w:rsidRDefault="00A46E31" w:rsidP="00A46E31">
            <w:r w:rsidRPr="00A46E31">
              <w:lastRenderedPageBreak/>
              <w:t>14.800</w:t>
            </w:r>
          </w:p>
          <w:p w14:paraId="5E4E460E" w14:textId="77777777" w:rsidR="00A46E31" w:rsidRPr="00A46E31" w:rsidRDefault="00A46E31" w:rsidP="00A46E31">
            <w:r w:rsidRPr="00A46E31">
              <w:t>11.601</w:t>
            </w:r>
          </w:p>
          <w:p w14:paraId="7BE26831" w14:textId="77777777" w:rsidR="00A46E31" w:rsidRPr="00A46E31" w:rsidRDefault="00A46E31" w:rsidP="00A46E31">
            <w:r w:rsidRPr="00A46E31">
              <w:t>11.550</w:t>
            </w:r>
          </w:p>
          <w:p w14:paraId="37C4093A" w14:textId="77777777" w:rsidR="00A46E31" w:rsidRPr="00A46E31" w:rsidRDefault="00A46E31" w:rsidP="00A46E31">
            <w:r w:rsidRPr="00A46E31">
              <w:t>10.950</w:t>
            </w:r>
          </w:p>
          <w:p w14:paraId="76A2BF6C" w14:textId="77777777" w:rsidR="00A46E31" w:rsidRPr="00A46E31" w:rsidRDefault="00A46E31" w:rsidP="00A46E31">
            <w:r w:rsidRPr="00A46E31">
              <w:t>10.720</w:t>
            </w:r>
          </w:p>
          <w:p w14:paraId="5C968BC4" w14:textId="77777777" w:rsidR="00A46E31" w:rsidRPr="00A46E31" w:rsidRDefault="00A46E31" w:rsidP="00A46E31">
            <w:r w:rsidRPr="00A46E31">
              <w:t>10.552</w:t>
            </w:r>
          </w:p>
          <w:p w14:paraId="167CD006" w14:textId="77777777" w:rsidR="00A46E31" w:rsidRPr="00A46E31" w:rsidRDefault="00A46E31" w:rsidP="00A46E31">
            <w:r w:rsidRPr="00A46E31">
              <w:t>6.950</w:t>
            </w:r>
          </w:p>
          <w:p w14:paraId="4D452648" w14:textId="77777777" w:rsidR="00A46E31" w:rsidRPr="00A46E31" w:rsidRDefault="00A46E31" w:rsidP="00A46E31">
            <w:r w:rsidRPr="00A46E31">
              <w:t>6.100</w:t>
            </w:r>
          </w:p>
          <w:p w14:paraId="70DA8985" w14:textId="77777777" w:rsidR="00A46E31" w:rsidRPr="00A46E31" w:rsidRDefault="00A46E31" w:rsidP="00A46E31">
            <w:r w:rsidRPr="00A46E31">
              <w:t>5.199</w:t>
            </w:r>
          </w:p>
          <w:p w14:paraId="0ADAACB4" w14:textId="77777777" w:rsidR="00A46E31" w:rsidRPr="00A46E31" w:rsidRDefault="00A46E31" w:rsidP="00A46E31">
            <w:r w:rsidRPr="00A46E31">
              <w:t>3.800</w:t>
            </w:r>
          </w:p>
          <w:p w14:paraId="022032C3" w14:textId="77777777" w:rsidR="00A46E31" w:rsidRPr="00A46E31" w:rsidRDefault="00A46E31" w:rsidP="00A46E31">
            <w:r w:rsidRPr="00A46E31">
              <w:t>3.075</w:t>
            </w:r>
          </w:p>
          <w:p w14:paraId="306B815B" w14:textId="28480D40" w:rsidR="00A46E31" w:rsidRPr="00A46E31" w:rsidRDefault="00A46E31" w:rsidP="00A46E31">
            <w:r w:rsidRPr="00A46E31">
              <w:t>1.950</w:t>
            </w:r>
          </w:p>
        </w:tc>
        <w:tc>
          <w:tcPr>
            <w:tcW w:w="1634" w:type="dxa"/>
            <w:shd w:val="clear" w:color="auto" w:fill="auto"/>
            <w:vAlign w:val="center"/>
          </w:tcPr>
          <w:p w14:paraId="4B0EE9B4" w14:textId="77777777" w:rsidR="00A46E31" w:rsidRPr="00A46E31" w:rsidRDefault="00A46E31" w:rsidP="00A46E31">
            <w:r w:rsidRPr="00A46E31">
              <w:lastRenderedPageBreak/>
              <w:t>0</w:t>
            </w:r>
          </w:p>
          <w:p w14:paraId="16288306" w14:textId="77777777" w:rsidR="00A46E31" w:rsidRPr="00A46E31" w:rsidRDefault="00A46E31" w:rsidP="00A46E31">
            <w:r w:rsidRPr="00A46E31">
              <w:t>0</w:t>
            </w:r>
          </w:p>
          <w:p w14:paraId="2B372E7C" w14:textId="77777777" w:rsidR="00A46E31" w:rsidRPr="00A46E31" w:rsidRDefault="00A46E31" w:rsidP="00A46E31">
            <w:r w:rsidRPr="00A46E31">
              <w:t>0</w:t>
            </w:r>
          </w:p>
          <w:p w14:paraId="7EFF1273" w14:textId="77777777" w:rsidR="00A46E31" w:rsidRPr="00A46E31" w:rsidRDefault="00A46E31" w:rsidP="00A46E31">
            <w:r w:rsidRPr="00A46E31">
              <w:t>0</w:t>
            </w:r>
          </w:p>
          <w:p w14:paraId="1A73C9F4" w14:textId="77777777" w:rsidR="00A46E31" w:rsidRPr="00A46E31" w:rsidRDefault="00A46E31" w:rsidP="00A46E31">
            <w:r w:rsidRPr="00A46E31">
              <w:t>0</w:t>
            </w:r>
          </w:p>
          <w:p w14:paraId="67175900" w14:textId="77777777" w:rsidR="00A46E31" w:rsidRPr="00A46E31" w:rsidRDefault="00A46E31" w:rsidP="00A46E31">
            <w:r w:rsidRPr="00A46E31">
              <w:t>0</w:t>
            </w:r>
          </w:p>
          <w:p w14:paraId="05BE3A28" w14:textId="77777777" w:rsidR="00A46E31" w:rsidRPr="00A46E31" w:rsidRDefault="00A46E31" w:rsidP="00A46E31">
            <w:r w:rsidRPr="00A46E31">
              <w:t>0</w:t>
            </w:r>
          </w:p>
          <w:p w14:paraId="6DC9CC3F" w14:textId="77777777" w:rsidR="00A46E31" w:rsidRPr="00A46E31" w:rsidRDefault="00A46E31" w:rsidP="00A46E31">
            <w:r w:rsidRPr="00A46E31">
              <w:t>0</w:t>
            </w:r>
          </w:p>
          <w:p w14:paraId="71AD842B" w14:textId="77777777" w:rsidR="00A46E31" w:rsidRPr="00A46E31" w:rsidRDefault="00A46E31" w:rsidP="00A46E31">
            <w:r w:rsidRPr="00A46E31">
              <w:t>0</w:t>
            </w:r>
          </w:p>
          <w:p w14:paraId="28B46C6B" w14:textId="77777777" w:rsidR="00A46E31" w:rsidRPr="00A46E31" w:rsidRDefault="00A46E31" w:rsidP="00A46E31">
            <w:r w:rsidRPr="00A46E31">
              <w:lastRenderedPageBreak/>
              <w:t>0</w:t>
            </w:r>
          </w:p>
          <w:p w14:paraId="2CB01605" w14:textId="77777777" w:rsidR="00A46E31" w:rsidRPr="00A46E31" w:rsidRDefault="00A46E31" w:rsidP="00A46E31">
            <w:r w:rsidRPr="00A46E31">
              <w:t>0</w:t>
            </w:r>
          </w:p>
          <w:p w14:paraId="7A498CCA" w14:textId="77777777" w:rsidR="00A46E31" w:rsidRPr="00A46E31" w:rsidRDefault="00A46E31" w:rsidP="00A46E31">
            <w:r w:rsidRPr="00A46E31">
              <w:t>0</w:t>
            </w:r>
          </w:p>
          <w:p w14:paraId="72AB0C74" w14:textId="77777777" w:rsidR="00A46E31" w:rsidRPr="00A46E31" w:rsidRDefault="00A46E31" w:rsidP="00A46E31">
            <w:r w:rsidRPr="00A46E31">
              <w:t>0</w:t>
            </w:r>
          </w:p>
          <w:p w14:paraId="2709ADB6" w14:textId="77777777" w:rsidR="00A46E31" w:rsidRPr="00A46E31" w:rsidRDefault="00A46E31" w:rsidP="00A46E31">
            <w:r w:rsidRPr="00A46E31">
              <w:t>0</w:t>
            </w:r>
          </w:p>
          <w:p w14:paraId="3959E46D" w14:textId="77777777" w:rsidR="00A46E31" w:rsidRPr="00A46E31" w:rsidRDefault="00A46E31" w:rsidP="00A46E31">
            <w:r w:rsidRPr="00A46E31">
              <w:t>0</w:t>
            </w:r>
          </w:p>
          <w:p w14:paraId="489D041C" w14:textId="77777777" w:rsidR="00A46E31" w:rsidRPr="00A46E31" w:rsidRDefault="00A46E31" w:rsidP="00A46E31">
            <w:r w:rsidRPr="00A46E31">
              <w:t>0</w:t>
            </w:r>
          </w:p>
          <w:p w14:paraId="4AB39032" w14:textId="77777777" w:rsidR="00A46E31" w:rsidRPr="00A46E31" w:rsidRDefault="00A46E31" w:rsidP="00A46E31">
            <w:r w:rsidRPr="00A46E31">
              <w:t>0</w:t>
            </w:r>
          </w:p>
          <w:p w14:paraId="65AFA8D3" w14:textId="77777777" w:rsidR="00A46E31" w:rsidRPr="00A46E31" w:rsidRDefault="00A46E31" w:rsidP="00A46E31">
            <w:r w:rsidRPr="00A46E31">
              <w:t>0</w:t>
            </w:r>
          </w:p>
          <w:p w14:paraId="1EEC9E9D" w14:textId="77777777" w:rsidR="00A46E31" w:rsidRPr="00A46E31" w:rsidRDefault="00A46E31" w:rsidP="00A46E31">
            <w:r w:rsidRPr="00A46E31">
              <w:t>0</w:t>
            </w:r>
          </w:p>
          <w:p w14:paraId="768DBF74" w14:textId="77777777" w:rsidR="00A46E31" w:rsidRPr="00A46E31" w:rsidRDefault="00A46E31" w:rsidP="00A46E31">
            <w:r w:rsidRPr="00A46E31">
              <w:t>0</w:t>
            </w:r>
          </w:p>
          <w:p w14:paraId="6428932A" w14:textId="36F6BDDA" w:rsidR="00A46E31" w:rsidRPr="00A46E31" w:rsidRDefault="00A46E31" w:rsidP="00A46E31">
            <w:r w:rsidRPr="00A46E31">
              <w:t>0</w:t>
            </w:r>
          </w:p>
        </w:tc>
        <w:tc>
          <w:tcPr>
            <w:tcW w:w="3809" w:type="dxa"/>
            <w:shd w:val="clear" w:color="auto" w:fill="auto"/>
            <w:vAlign w:val="center"/>
          </w:tcPr>
          <w:p w14:paraId="03A2976A" w14:textId="32DE1FA6" w:rsidR="00A46E31" w:rsidRPr="00A46E31" w:rsidRDefault="00A46E31" w:rsidP="00A46E31">
            <w:r w:rsidRPr="00A46E31">
              <w:lastRenderedPageBreak/>
              <w:t>60mm extra tussen-/onderlaag frezen</w:t>
            </w:r>
          </w:p>
        </w:tc>
        <w:tc>
          <w:tcPr>
            <w:tcW w:w="4252" w:type="dxa"/>
            <w:shd w:val="clear" w:color="auto" w:fill="auto"/>
            <w:vAlign w:val="center"/>
          </w:tcPr>
          <w:p w14:paraId="0E70F9C6" w14:textId="77777777" w:rsidR="00A46E31" w:rsidRPr="00A46E31" w:rsidRDefault="00A46E31" w:rsidP="00A46E31">
            <w:r w:rsidRPr="00A46E31">
              <w:t xml:space="preserve">60 mm AC 16 TL-C </w:t>
            </w:r>
          </w:p>
          <w:p w14:paraId="1F2AEBEF" w14:textId="77777777" w:rsidR="00A46E31" w:rsidRPr="00A46E31" w:rsidRDefault="00A46E31" w:rsidP="00A46E31">
            <w:r w:rsidRPr="00A46E31">
              <w:t>extra aanbrengen</w:t>
            </w:r>
          </w:p>
          <w:p w14:paraId="4CAA02D8" w14:textId="77777777" w:rsidR="00A46E31" w:rsidRPr="00A46E31" w:rsidRDefault="00A46E31" w:rsidP="00A46E31"/>
          <w:p w14:paraId="66C71DC0" w14:textId="3511F6E7" w:rsidR="00A46E31" w:rsidRPr="00A46E31" w:rsidRDefault="00A46E31" w:rsidP="00A46E31">
            <w:r w:rsidRPr="00A46E31">
              <w:t>Aanvullend een glasvezel wapening (bij scheurvorming)</w:t>
            </w:r>
          </w:p>
        </w:tc>
      </w:tr>
    </w:tbl>
    <w:p w14:paraId="700F929E" w14:textId="473A3184" w:rsidR="00785DCE" w:rsidRDefault="00785DCE" w:rsidP="009D61C2">
      <w:pPr>
        <w:rPr>
          <w:sz w:val="20"/>
          <w:szCs w:val="28"/>
        </w:rPr>
      </w:pPr>
    </w:p>
    <w:p w14:paraId="44080286" w14:textId="6BE5F71F" w:rsidR="00F016F3" w:rsidRPr="00055AE3" w:rsidRDefault="00F016F3" w:rsidP="00F016F3">
      <w:r w:rsidRPr="00055AE3">
        <w:t>*</w:t>
      </w:r>
      <w:r w:rsidR="00055AE3" w:rsidRPr="00055AE3">
        <w:t xml:space="preserve"> </w:t>
      </w:r>
      <w:r w:rsidRPr="00055AE3">
        <w:t>Op die locaties waar na frezen scheurvorming, gedesintegreerd materiaal, losliggende lagen of matige tot ernstige scheurvorming wordt geconstateerd, wordt geadviseerd (lokaal) een extra laag te frezen en in te lagen. De geadviseerde maatregel in geval van dergelijk aanvullend lokaal onderhoud, is als volgt: bakfrezen 60 mm en aanbrengen inlage 60 mm AC16 TL-C. Indien na het bakfrezen nog scheurvorming aanwezig is wordt geadviseerd om een glasvezel wapening aan te brengen voordat de inlage van 60 mm AC16 TL-C wordt aangebracht. Het doel is om hiermee de kans op reflectiescheuren te verkleinen</w:t>
      </w:r>
    </w:p>
    <w:p w14:paraId="7A132F16" w14:textId="77777777" w:rsidR="00055AE3" w:rsidRPr="00055AE3" w:rsidRDefault="00055AE3" w:rsidP="00F016F3"/>
    <w:p w14:paraId="1E8A7DB5" w14:textId="30B9AEAD" w:rsidR="00F016F3" w:rsidRPr="00055AE3" w:rsidRDefault="00F016F3" w:rsidP="00F016F3">
      <w:r w:rsidRPr="00055AE3">
        <w:t>**</w:t>
      </w:r>
      <w:r w:rsidR="00055AE3" w:rsidRPr="00055AE3">
        <w:t xml:space="preserve"> </w:t>
      </w:r>
      <w:r w:rsidRPr="00055AE3">
        <w:t xml:space="preserve">Dit tracé passeert een kunstwerk waarbij er een tekort aan doorrijhoogte is, ter plaatse van dit kunstwerk wordt een aangepaste maatregel beschreven. In bijlage E Ontwerp </w:t>
      </w:r>
      <w:r w:rsidR="00A46E31" w:rsidRPr="00A46E31">
        <w:rPr>
          <w:color w:val="FF0000"/>
        </w:rPr>
        <w:t>(</w:t>
      </w:r>
      <w:r w:rsidR="00A46E31" w:rsidRPr="00A46E31">
        <w:rPr>
          <w:i/>
          <w:iCs/>
          <w:color w:val="FF0000"/>
        </w:rPr>
        <w:t>bij Adviesrapportage verhardingen A79</w:t>
      </w:r>
      <w:r w:rsidR="00A46E31" w:rsidRPr="00A46E31">
        <w:rPr>
          <w:color w:val="FF0000"/>
        </w:rPr>
        <w:t>)</w:t>
      </w:r>
      <w:r w:rsidR="00A46E31">
        <w:rPr>
          <w:color w:val="FF0000"/>
        </w:rPr>
        <w:t xml:space="preserve"> </w:t>
      </w:r>
      <w:r w:rsidRPr="00055AE3">
        <w:t>zijn de berekeningen conform RVO 2017 toegevoegd. De afwijkende maatregel dient over een langere lengte worden uitgevoerd zodat een geleidelijke aansluiting met de overige wegvakken wordt gerealiseerd.</w:t>
      </w:r>
    </w:p>
    <w:p w14:paraId="38883ACA" w14:textId="77777777" w:rsidR="00055AE3" w:rsidRPr="00055AE3" w:rsidRDefault="00F016F3" w:rsidP="00F016F3">
      <w:pPr>
        <w:pStyle w:val="Kop4"/>
        <w:rPr>
          <w:b/>
          <w:bCs w:val="0"/>
          <w:sz w:val="20"/>
          <w:szCs w:val="28"/>
        </w:rPr>
      </w:pPr>
      <w:r>
        <w:rPr>
          <w:sz w:val="20"/>
          <w:szCs w:val="28"/>
        </w:rPr>
        <w:br w:type="page"/>
      </w:r>
      <w:r w:rsidR="00055AE3" w:rsidRPr="00055AE3">
        <w:rPr>
          <w:b/>
          <w:bCs w:val="0"/>
          <w:sz w:val="20"/>
          <w:szCs w:val="28"/>
        </w:rPr>
        <w:lastRenderedPageBreak/>
        <w:t>Vereiste maatregel t</w:t>
      </w:r>
      <w:r w:rsidRPr="00055AE3">
        <w:rPr>
          <w:b/>
          <w:bCs w:val="0"/>
          <w:sz w:val="20"/>
          <w:szCs w:val="28"/>
        </w:rPr>
        <w:t>.p.v. uitbijters</w:t>
      </w:r>
      <w:r w:rsidR="00055AE3" w:rsidRPr="00055AE3">
        <w:rPr>
          <w:b/>
          <w:bCs w:val="0"/>
          <w:sz w:val="20"/>
          <w:szCs w:val="28"/>
        </w:rPr>
        <w:t xml:space="preserve"> in het </w:t>
      </w:r>
      <w:proofErr w:type="spellStart"/>
      <w:r w:rsidR="00055AE3" w:rsidRPr="00055AE3">
        <w:rPr>
          <w:b/>
          <w:bCs w:val="0"/>
          <w:sz w:val="20"/>
          <w:szCs w:val="28"/>
        </w:rPr>
        <w:t>deflectieprofiel</w:t>
      </w:r>
      <w:proofErr w:type="spellEnd"/>
      <w:r w:rsidR="00055AE3" w:rsidRPr="00055AE3">
        <w:rPr>
          <w:b/>
          <w:bCs w:val="0"/>
          <w:sz w:val="20"/>
          <w:szCs w:val="28"/>
        </w:rPr>
        <w:t>.</w:t>
      </w:r>
    </w:p>
    <w:p w14:paraId="23541D33" w14:textId="77777777" w:rsidR="00F016F3" w:rsidRDefault="00F016F3" w:rsidP="00F016F3">
      <w:pPr>
        <w:rPr>
          <w:sz w:val="20"/>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665"/>
        <w:gridCol w:w="986"/>
        <w:gridCol w:w="854"/>
        <w:gridCol w:w="1379"/>
        <w:gridCol w:w="5013"/>
      </w:tblGrid>
      <w:tr w:rsidR="00FF4020" w:rsidRPr="0043783D" w14:paraId="5F5C171A" w14:textId="77777777" w:rsidTr="00FF4020">
        <w:trPr>
          <w:trHeight w:val="477"/>
          <w:tblHeader/>
        </w:trPr>
        <w:tc>
          <w:tcPr>
            <w:tcW w:w="0" w:type="auto"/>
            <w:tcBorders>
              <w:bottom w:val="double" w:sz="4" w:space="0" w:color="auto"/>
            </w:tcBorders>
            <w:shd w:val="clear" w:color="auto" w:fill="BFBFBF"/>
          </w:tcPr>
          <w:p w14:paraId="22EF43D2" w14:textId="77777777" w:rsidR="00055AE3" w:rsidRPr="00FF4020" w:rsidRDefault="00055AE3" w:rsidP="00FF4020">
            <w:pPr>
              <w:jc w:val="center"/>
              <w:rPr>
                <w:b/>
                <w:bCs/>
              </w:rPr>
            </w:pPr>
            <w:bookmarkStart w:id="8" w:name="_Hlk16777461"/>
            <w:r w:rsidRPr="00FF4020">
              <w:rPr>
                <w:b/>
                <w:bCs/>
              </w:rPr>
              <w:t>Weg</w:t>
            </w:r>
          </w:p>
        </w:tc>
        <w:tc>
          <w:tcPr>
            <w:tcW w:w="0" w:type="auto"/>
            <w:tcBorders>
              <w:bottom w:val="double" w:sz="4" w:space="0" w:color="auto"/>
            </w:tcBorders>
            <w:shd w:val="clear" w:color="auto" w:fill="BFBFBF"/>
          </w:tcPr>
          <w:p w14:paraId="50098A42" w14:textId="77777777" w:rsidR="00055AE3" w:rsidRPr="00FF4020" w:rsidRDefault="00055AE3" w:rsidP="00FF4020">
            <w:pPr>
              <w:jc w:val="center"/>
              <w:rPr>
                <w:b/>
                <w:bCs/>
              </w:rPr>
            </w:pPr>
            <w:r w:rsidRPr="00FF4020">
              <w:rPr>
                <w:b/>
                <w:bCs/>
              </w:rPr>
              <w:t>Rijbaan</w:t>
            </w:r>
          </w:p>
        </w:tc>
        <w:tc>
          <w:tcPr>
            <w:tcW w:w="854" w:type="dxa"/>
            <w:tcBorders>
              <w:bottom w:val="double" w:sz="4" w:space="0" w:color="auto"/>
            </w:tcBorders>
            <w:shd w:val="clear" w:color="auto" w:fill="BFBFBF"/>
          </w:tcPr>
          <w:p w14:paraId="1909DDF2" w14:textId="77777777" w:rsidR="00055AE3" w:rsidRPr="00FF4020" w:rsidRDefault="00055AE3" w:rsidP="00F016F3">
            <w:pPr>
              <w:rPr>
                <w:b/>
                <w:bCs/>
              </w:rPr>
            </w:pPr>
            <w:r w:rsidRPr="00FF4020">
              <w:rPr>
                <w:b/>
                <w:bCs/>
              </w:rPr>
              <w:t>km</w:t>
            </w:r>
          </w:p>
        </w:tc>
        <w:tc>
          <w:tcPr>
            <w:tcW w:w="6392" w:type="dxa"/>
            <w:gridSpan w:val="2"/>
            <w:tcBorders>
              <w:bottom w:val="double" w:sz="4" w:space="0" w:color="auto"/>
            </w:tcBorders>
            <w:shd w:val="clear" w:color="auto" w:fill="BFBFBF"/>
          </w:tcPr>
          <w:p w14:paraId="2A9449D5" w14:textId="77777777" w:rsidR="00055AE3" w:rsidRPr="00FF4020" w:rsidRDefault="00055AE3" w:rsidP="00F016F3">
            <w:pPr>
              <w:rPr>
                <w:b/>
                <w:bCs/>
              </w:rPr>
            </w:pPr>
            <w:r w:rsidRPr="00FF4020">
              <w:rPr>
                <w:b/>
                <w:bCs/>
              </w:rPr>
              <w:t>Constructieopbouw na realisatie onderhoudsmaatregel</w:t>
            </w:r>
          </w:p>
        </w:tc>
      </w:tr>
      <w:tr w:rsidR="00A46E31" w:rsidRPr="00E4129A" w14:paraId="78EC1D8D" w14:textId="77777777" w:rsidTr="00A46E31">
        <w:tc>
          <w:tcPr>
            <w:tcW w:w="0" w:type="auto"/>
            <w:tcBorders>
              <w:top w:val="double" w:sz="4" w:space="0" w:color="auto"/>
            </w:tcBorders>
            <w:shd w:val="clear" w:color="auto" w:fill="auto"/>
            <w:vAlign w:val="center"/>
          </w:tcPr>
          <w:p w14:paraId="6AEF1CFB" w14:textId="04EFC893" w:rsidR="00A46E31" w:rsidRPr="00E67F2B" w:rsidRDefault="00A46E31" w:rsidP="00A46E31">
            <w:pPr>
              <w:pStyle w:val="Geenafstand"/>
            </w:pPr>
            <w:r w:rsidRPr="00E67F2B">
              <w:t>A79</w:t>
            </w:r>
          </w:p>
        </w:tc>
        <w:tc>
          <w:tcPr>
            <w:tcW w:w="0" w:type="auto"/>
            <w:tcBorders>
              <w:top w:val="double" w:sz="4" w:space="0" w:color="auto"/>
            </w:tcBorders>
            <w:shd w:val="clear" w:color="auto" w:fill="auto"/>
            <w:vAlign w:val="center"/>
          </w:tcPr>
          <w:p w14:paraId="7237AF88" w14:textId="7DEE64AC" w:rsidR="00A46E31" w:rsidRPr="00E67F2B" w:rsidRDefault="00A46E31" w:rsidP="00A46E31">
            <w:pPr>
              <w:pStyle w:val="Geenafstand"/>
            </w:pPr>
            <w:r w:rsidRPr="00E67F2B">
              <w:t>HRR</w:t>
            </w:r>
          </w:p>
        </w:tc>
        <w:tc>
          <w:tcPr>
            <w:tcW w:w="854" w:type="dxa"/>
            <w:tcBorders>
              <w:top w:val="double" w:sz="4" w:space="0" w:color="auto"/>
            </w:tcBorders>
            <w:shd w:val="clear" w:color="auto" w:fill="auto"/>
            <w:vAlign w:val="center"/>
          </w:tcPr>
          <w:p w14:paraId="5D55F967" w14:textId="3D99204F" w:rsidR="00A46E31" w:rsidRPr="00E67F2B" w:rsidRDefault="00A46E31" w:rsidP="00A46E31">
            <w:pPr>
              <w:pStyle w:val="Geenafstand"/>
            </w:pPr>
            <w:r w:rsidRPr="00E67F2B">
              <w:t>6.350</w:t>
            </w:r>
          </w:p>
        </w:tc>
        <w:tc>
          <w:tcPr>
            <w:tcW w:w="1379" w:type="dxa"/>
            <w:tcBorders>
              <w:top w:val="double" w:sz="4" w:space="0" w:color="auto"/>
            </w:tcBorders>
            <w:shd w:val="clear" w:color="auto" w:fill="auto"/>
            <w:vAlign w:val="center"/>
          </w:tcPr>
          <w:p w14:paraId="36793A10" w14:textId="77777777" w:rsidR="00A46E31" w:rsidRPr="00D11A5F" w:rsidRDefault="00A46E31" w:rsidP="00A46E31">
            <w:pPr>
              <w:pStyle w:val="Geenafstand"/>
              <w:jc w:val="right"/>
            </w:pPr>
            <w:r w:rsidRPr="00D11A5F">
              <w:t>50 mm</w:t>
            </w:r>
          </w:p>
          <w:p w14:paraId="63B5369A" w14:textId="77777777" w:rsidR="00A46E31" w:rsidRPr="00D11A5F" w:rsidRDefault="00A46E31" w:rsidP="00A46E31">
            <w:pPr>
              <w:pStyle w:val="Geenafstand"/>
              <w:jc w:val="right"/>
            </w:pPr>
            <w:r w:rsidRPr="00D11A5F">
              <w:t>60 mm</w:t>
            </w:r>
          </w:p>
          <w:p w14:paraId="39FC9407" w14:textId="77777777" w:rsidR="00A46E31" w:rsidRPr="00D11A5F" w:rsidRDefault="00A46E31" w:rsidP="00A46E31">
            <w:pPr>
              <w:pStyle w:val="Geenafstand"/>
              <w:jc w:val="right"/>
            </w:pPr>
            <w:r w:rsidRPr="00D11A5F">
              <w:t xml:space="preserve">60 mm </w:t>
            </w:r>
          </w:p>
          <w:p w14:paraId="29C7A178" w14:textId="77777777" w:rsidR="00A46E31" w:rsidRPr="00D11A5F" w:rsidRDefault="00A46E31" w:rsidP="00A46E31">
            <w:pPr>
              <w:pStyle w:val="Geenafstand"/>
              <w:jc w:val="right"/>
            </w:pPr>
            <w:r w:rsidRPr="00D11A5F">
              <w:t xml:space="preserve">60 mm  </w:t>
            </w:r>
          </w:p>
          <w:p w14:paraId="6A8A32A9" w14:textId="77777777" w:rsidR="00A46E31" w:rsidRPr="00D11A5F" w:rsidRDefault="00A46E31" w:rsidP="00A46E31">
            <w:pPr>
              <w:pStyle w:val="Geenafstand"/>
              <w:jc w:val="right"/>
            </w:pPr>
            <w:r w:rsidRPr="00D11A5F">
              <w:t>150 mm</w:t>
            </w:r>
          </w:p>
          <w:p w14:paraId="52C674D4" w14:textId="77777777" w:rsidR="00A46E31" w:rsidRPr="00D11A5F" w:rsidRDefault="00A46E31" w:rsidP="00A46E31">
            <w:pPr>
              <w:pStyle w:val="Geenafstand"/>
              <w:jc w:val="right"/>
            </w:pPr>
            <w:r w:rsidRPr="00D11A5F">
              <w:t>210 mm</w:t>
            </w:r>
          </w:p>
          <w:p w14:paraId="11795D70" w14:textId="227CD763" w:rsidR="00A46E31" w:rsidRPr="00E67F2B" w:rsidRDefault="00A46E31" w:rsidP="00A46E31">
            <w:pPr>
              <w:pStyle w:val="Geenafstand"/>
              <w:jc w:val="right"/>
            </w:pPr>
            <w:r w:rsidRPr="00E67F2B">
              <w:rPr>
                <w:lang w:val="en-US"/>
              </w:rPr>
              <w:t>-</w:t>
            </w:r>
          </w:p>
        </w:tc>
        <w:tc>
          <w:tcPr>
            <w:tcW w:w="5013" w:type="dxa"/>
            <w:tcBorders>
              <w:top w:val="double" w:sz="4" w:space="0" w:color="auto"/>
            </w:tcBorders>
            <w:shd w:val="clear" w:color="auto" w:fill="auto"/>
            <w:vAlign w:val="center"/>
          </w:tcPr>
          <w:p w14:paraId="2A5FB9CC" w14:textId="77777777" w:rsidR="00A46E31" w:rsidRPr="00E67F2B" w:rsidRDefault="00A46E31" w:rsidP="00A46E31">
            <w:pPr>
              <w:pStyle w:val="Geenafstand"/>
              <w:rPr>
                <w:lang w:val="en-US"/>
              </w:rPr>
            </w:pPr>
            <w:r w:rsidRPr="00E67F2B">
              <w:rPr>
                <w:lang w:val="en-US"/>
              </w:rPr>
              <w:t xml:space="preserve">ZOAB 16 </w:t>
            </w:r>
          </w:p>
          <w:p w14:paraId="35678FDE" w14:textId="77777777" w:rsidR="00A46E31" w:rsidRPr="00E67F2B" w:rsidRDefault="00A46E31" w:rsidP="00A46E31">
            <w:pPr>
              <w:pStyle w:val="Geenafstand"/>
              <w:rPr>
                <w:lang w:val="en-US"/>
              </w:rPr>
            </w:pPr>
            <w:r w:rsidRPr="00E67F2B">
              <w:rPr>
                <w:lang w:val="en-US"/>
              </w:rPr>
              <w:t xml:space="preserve">Bind 22 TLZ-C  </w:t>
            </w:r>
          </w:p>
          <w:p w14:paraId="6106F96F" w14:textId="77777777" w:rsidR="00A46E31" w:rsidRPr="00E67F2B" w:rsidRDefault="00A46E31" w:rsidP="00A46E31">
            <w:pPr>
              <w:pStyle w:val="Geenafstand"/>
              <w:rPr>
                <w:lang w:val="en-US"/>
              </w:rPr>
            </w:pPr>
            <w:r w:rsidRPr="00E67F2B">
              <w:rPr>
                <w:lang w:val="en-US"/>
              </w:rPr>
              <w:t xml:space="preserve">Base 22 OL-C </w:t>
            </w:r>
          </w:p>
          <w:p w14:paraId="639C0398" w14:textId="77777777" w:rsidR="00A46E31" w:rsidRPr="00E67F2B" w:rsidRDefault="00A46E31" w:rsidP="00A46E31">
            <w:pPr>
              <w:pStyle w:val="Geenafstand"/>
              <w:rPr>
                <w:lang w:val="en-US"/>
              </w:rPr>
            </w:pPr>
            <w:r w:rsidRPr="00E67F2B">
              <w:rPr>
                <w:lang w:val="en-US"/>
              </w:rPr>
              <w:t>Base 22 OL-C</w:t>
            </w:r>
          </w:p>
          <w:p w14:paraId="7342CA1D" w14:textId="77777777" w:rsidR="00A46E31" w:rsidRPr="00E67F2B" w:rsidRDefault="00A46E31" w:rsidP="00A46E31">
            <w:pPr>
              <w:pStyle w:val="Geenafstand"/>
              <w:rPr>
                <w:lang w:val="en-US"/>
              </w:rPr>
            </w:pPr>
            <w:proofErr w:type="spellStart"/>
            <w:r w:rsidRPr="00E67F2B">
              <w:rPr>
                <w:lang w:val="en-US"/>
              </w:rPr>
              <w:t>Resterend</w:t>
            </w:r>
            <w:proofErr w:type="spellEnd"/>
            <w:r w:rsidRPr="00E67F2B">
              <w:rPr>
                <w:lang w:val="en-US"/>
              </w:rPr>
              <w:t xml:space="preserve"> </w:t>
            </w:r>
            <w:proofErr w:type="spellStart"/>
            <w:r w:rsidRPr="00E67F2B">
              <w:rPr>
                <w:lang w:val="en-US"/>
              </w:rPr>
              <w:t>asfalt</w:t>
            </w:r>
            <w:proofErr w:type="spellEnd"/>
            <w:r w:rsidRPr="00E67F2B">
              <w:rPr>
                <w:lang w:val="en-US"/>
              </w:rPr>
              <w:t xml:space="preserve"> </w:t>
            </w:r>
          </w:p>
          <w:p w14:paraId="6450A9F4" w14:textId="77777777" w:rsidR="00A46E31" w:rsidRPr="00E67F2B" w:rsidRDefault="00A46E31" w:rsidP="00A46E31">
            <w:pPr>
              <w:pStyle w:val="Geenafstand"/>
              <w:rPr>
                <w:lang w:val="en-US"/>
              </w:rPr>
            </w:pPr>
            <w:proofErr w:type="spellStart"/>
            <w:r w:rsidRPr="00E67F2B">
              <w:rPr>
                <w:lang w:val="en-US"/>
              </w:rPr>
              <w:t>Fundering</w:t>
            </w:r>
            <w:proofErr w:type="spellEnd"/>
          </w:p>
          <w:p w14:paraId="0C5780AC" w14:textId="0594D361" w:rsidR="00A46E31" w:rsidRPr="00E67F2B" w:rsidRDefault="00A46E31" w:rsidP="00A46E31">
            <w:pPr>
              <w:pStyle w:val="Geenafstand"/>
            </w:pPr>
            <w:r w:rsidRPr="00E67F2B">
              <w:t>Ondergrond</w:t>
            </w:r>
          </w:p>
        </w:tc>
      </w:tr>
      <w:tr w:rsidR="00A46E31" w:rsidRPr="00602D43" w14:paraId="534D3F52" w14:textId="77777777" w:rsidTr="00A46E31">
        <w:tc>
          <w:tcPr>
            <w:tcW w:w="0" w:type="auto"/>
            <w:shd w:val="clear" w:color="auto" w:fill="auto"/>
            <w:vAlign w:val="center"/>
          </w:tcPr>
          <w:p w14:paraId="1536B4BB" w14:textId="397DECA2" w:rsidR="00A46E31" w:rsidRPr="00E67F2B" w:rsidRDefault="00A46E31" w:rsidP="00A46E31">
            <w:pPr>
              <w:pStyle w:val="Geenafstand"/>
            </w:pPr>
            <w:r w:rsidRPr="00E67F2B">
              <w:t>A79</w:t>
            </w:r>
          </w:p>
        </w:tc>
        <w:tc>
          <w:tcPr>
            <w:tcW w:w="0" w:type="auto"/>
            <w:shd w:val="clear" w:color="auto" w:fill="auto"/>
            <w:vAlign w:val="center"/>
          </w:tcPr>
          <w:p w14:paraId="6EC02799" w14:textId="2EEBC5C4" w:rsidR="00A46E31" w:rsidRPr="00E67F2B" w:rsidRDefault="00A46E31" w:rsidP="00A46E31">
            <w:pPr>
              <w:pStyle w:val="Geenafstand"/>
            </w:pPr>
            <w:r w:rsidRPr="00E67F2B">
              <w:t>HRR</w:t>
            </w:r>
          </w:p>
        </w:tc>
        <w:tc>
          <w:tcPr>
            <w:tcW w:w="854" w:type="dxa"/>
            <w:shd w:val="clear" w:color="auto" w:fill="auto"/>
            <w:vAlign w:val="center"/>
          </w:tcPr>
          <w:p w14:paraId="5CBC053A" w14:textId="260EAB8C" w:rsidR="00A46E31" w:rsidRPr="00E67F2B" w:rsidRDefault="00A46E31" w:rsidP="00A46E31">
            <w:pPr>
              <w:pStyle w:val="Geenafstand"/>
            </w:pPr>
            <w:r w:rsidRPr="00E67F2B">
              <w:t>12.500</w:t>
            </w:r>
          </w:p>
        </w:tc>
        <w:tc>
          <w:tcPr>
            <w:tcW w:w="1379" w:type="dxa"/>
            <w:shd w:val="clear" w:color="auto" w:fill="auto"/>
            <w:vAlign w:val="center"/>
          </w:tcPr>
          <w:p w14:paraId="1BD7EE4E" w14:textId="77777777" w:rsidR="00A46E31" w:rsidRPr="00E67F2B" w:rsidRDefault="00A46E31" w:rsidP="00A46E31">
            <w:pPr>
              <w:pStyle w:val="Geenafstand"/>
              <w:jc w:val="right"/>
            </w:pPr>
            <w:r w:rsidRPr="00E67F2B">
              <w:t>50 mm</w:t>
            </w:r>
          </w:p>
          <w:p w14:paraId="45DDF503" w14:textId="77777777" w:rsidR="00A46E31" w:rsidRPr="00E67F2B" w:rsidRDefault="00A46E31" w:rsidP="00A46E31">
            <w:pPr>
              <w:pStyle w:val="Geenafstand"/>
              <w:jc w:val="right"/>
            </w:pPr>
            <w:r w:rsidRPr="00E67F2B">
              <w:t>70 mm</w:t>
            </w:r>
          </w:p>
          <w:p w14:paraId="6F0D4349" w14:textId="77777777" w:rsidR="00A46E31" w:rsidRPr="00E67F2B" w:rsidRDefault="00A46E31" w:rsidP="00A46E31">
            <w:pPr>
              <w:pStyle w:val="Geenafstand"/>
              <w:jc w:val="right"/>
            </w:pPr>
            <w:r w:rsidRPr="00E67F2B">
              <w:t>60 mm</w:t>
            </w:r>
          </w:p>
          <w:p w14:paraId="6ADB477F" w14:textId="77777777" w:rsidR="00A46E31" w:rsidRPr="00E67F2B" w:rsidRDefault="00A46E31" w:rsidP="00A46E31">
            <w:pPr>
              <w:pStyle w:val="Geenafstand"/>
              <w:jc w:val="right"/>
            </w:pPr>
            <w:r w:rsidRPr="00E67F2B">
              <w:t>150 mm</w:t>
            </w:r>
          </w:p>
          <w:p w14:paraId="7952B644" w14:textId="77777777" w:rsidR="00A46E31" w:rsidRPr="00E67F2B" w:rsidRDefault="00A46E31" w:rsidP="00A46E31">
            <w:pPr>
              <w:pStyle w:val="Geenafstand"/>
              <w:jc w:val="right"/>
            </w:pPr>
            <w:r w:rsidRPr="00E67F2B">
              <w:t>260 mm</w:t>
            </w:r>
          </w:p>
          <w:p w14:paraId="31210D76" w14:textId="75273487" w:rsidR="00A46E31" w:rsidRPr="00E67F2B" w:rsidRDefault="00A46E31" w:rsidP="00A46E31">
            <w:pPr>
              <w:pStyle w:val="Geenafstand"/>
              <w:jc w:val="right"/>
            </w:pPr>
            <w:r w:rsidRPr="00E67F2B">
              <w:t>-</w:t>
            </w:r>
          </w:p>
        </w:tc>
        <w:tc>
          <w:tcPr>
            <w:tcW w:w="5013" w:type="dxa"/>
            <w:shd w:val="clear" w:color="auto" w:fill="auto"/>
            <w:vAlign w:val="center"/>
          </w:tcPr>
          <w:p w14:paraId="7C17198C" w14:textId="77777777" w:rsidR="00A46E31" w:rsidRPr="00E67F2B" w:rsidRDefault="00A46E31" w:rsidP="00A46E31">
            <w:pPr>
              <w:pStyle w:val="Geenafstand"/>
              <w:rPr>
                <w:lang w:val="en-US"/>
              </w:rPr>
            </w:pPr>
            <w:r w:rsidRPr="00E67F2B">
              <w:rPr>
                <w:lang w:val="en-US"/>
              </w:rPr>
              <w:t>ZOAB 16</w:t>
            </w:r>
          </w:p>
          <w:p w14:paraId="1D3C0F77" w14:textId="77777777" w:rsidR="00A46E31" w:rsidRPr="00E67F2B" w:rsidRDefault="00A46E31" w:rsidP="00A46E31">
            <w:pPr>
              <w:pStyle w:val="Geenafstand"/>
              <w:rPr>
                <w:lang w:val="en-US"/>
              </w:rPr>
            </w:pPr>
            <w:r w:rsidRPr="00E67F2B">
              <w:rPr>
                <w:lang w:val="en-US"/>
              </w:rPr>
              <w:t xml:space="preserve">Bind 22 TLZ-C </w:t>
            </w:r>
          </w:p>
          <w:p w14:paraId="242A0899" w14:textId="77777777" w:rsidR="00A46E31" w:rsidRPr="00E67F2B" w:rsidRDefault="00A46E31" w:rsidP="00A46E31">
            <w:pPr>
              <w:pStyle w:val="Geenafstand"/>
              <w:rPr>
                <w:lang w:val="en-US"/>
              </w:rPr>
            </w:pPr>
            <w:r w:rsidRPr="00E67F2B">
              <w:rPr>
                <w:lang w:val="en-US"/>
              </w:rPr>
              <w:t>Base 22 OL-C</w:t>
            </w:r>
          </w:p>
          <w:p w14:paraId="7B988A2E" w14:textId="77777777" w:rsidR="00A46E31" w:rsidRPr="00E67F2B" w:rsidRDefault="00A46E31" w:rsidP="00A46E31">
            <w:pPr>
              <w:pStyle w:val="Geenafstand"/>
            </w:pPr>
            <w:r w:rsidRPr="00E67F2B">
              <w:t>Resterend asfalt</w:t>
            </w:r>
          </w:p>
          <w:p w14:paraId="25F9F42F" w14:textId="77777777" w:rsidR="00A46E31" w:rsidRDefault="00A46E31" w:rsidP="00A46E31">
            <w:pPr>
              <w:pStyle w:val="Geenafstand"/>
            </w:pPr>
            <w:r>
              <w:t>Fundering</w:t>
            </w:r>
          </w:p>
          <w:p w14:paraId="6B741F5E" w14:textId="01197117" w:rsidR="00A46E31" w:rsidRPr="00E67F2B" w:rsidRDefault="00A46E31" w:rsidP="00A46E31">
            <w:pPr>
              <w:pStyle w:val="Geenafstand"/>
            </w:pPr>
            <w:r w:rsidRPr="00E67F2B">
              <w:t>Grindhoudend-Zand</w:t>
            </w:r>
          </w:p>
        </w:tc>
      </w:tr>
      <w:tr w:rsidR="00A46E31" w:rsidRPr="00602D43" w14:paraId="5E5C669F" w14:textId="77777777" w:rsidTr="00A46E31">
        <w:tc>
          <w:tcPr>
            <w:tcW w:w="0" w:type="auto"/>
            <w:shd w:val="clear" w:color="auto" w:fill="auto"/>
            <w:vAlign w:val="center"/>
          </w:tcPr>
          <w:p w14:paraId="5583073A" w14:textId="481433CE" w:rsidR="00A46E31" w:rsidRPr="00E67F2B" w:rsidRDefault="00A46E31" w:rsidP="00A46E31">
            <w:pPr>
              <w:pStyle w:val="Geenafstand"/>
            </w:pPr>
            <w:r w:rsidRPr="00E67F2B">
              <w:t>A79</w:t>
            </w:r>
          </w:p>
        </w:tc>
        <w:tc>
          <w:tcPr>
            <w:tcW w:w="0" w:type="auto"/>
            <w:shd w:val="clear" w:color="auto" w:fill="auto"/>
            <w:vAlign w:val="center"/>
          </w:tcPr>
          <w:p w14:paraId="1EB91F21" w14:textId="4A14455F" w:rsidR="00A46E31" w:rsidRPr="00E67F2B" w:rsidRDefault="00A46E31" w:rsidP="00A46E31">
            <w:pPr>
              <w:pStyle w:val="Geenafstand"/>
            </w:pPr>
            <w:r w:rsidRPr="00E67F2B">
              <w:t>HRR</w:t>
            </w:r>
          </w:p>
        </w:tc>
        <w:tc>
          <w:tcPr>
            <w:tcW w:w="854" w:type="dxa"/>
            <w:shd w:val="clear" w:color="auto" w:fill="auto"/>
            <w:vAlign w:val="center"/>
          </w:tcPr>
          <w:p w14:paraId="3EEBED69" w14:textId="06B62329" w:rsidR="00A46E31" w:rsidRPr="00E67F2B" w:rsidRDefault="00A46E31" w:rsidP="00A46E31">
            <w:pPr>
              <w:pStyle w:val="Geenafstand"/>
            </w:pPr>
            <w:r w:rsidRPr="00E67F2B">
              <w:t>14.149</w:t>
            </w:r>
          </w:p>
        </w:tc>
        <w:tc>
          <w:tcPr>
            <w:tcW w:w="1379" w:type="dxa"/>
            <w:shd w:val="clear" w:color="auto" w:fill="auto"/>
            <w:vAlign w:val="center"/>
          </w:tcPr>
          <w:p w14:paraId="146F809D" w14:textId="77777777" w:rsidR="00A46E31" w:rsidRPr="00E67F2B" w:rsidRDefault="00A46E31" w:rsidP="00A46E31">
            <w:pPr>
              <w:pStyle w:val="Geenafstand"/>
              <w:jc w:val="right"/>
            </w:pPr>
            <w:r w:rsidRPr="00E67F2B">
              <w:t>50</w:t>
            </w:r>
            <w:r>
              <w:t xml:space="preserve"> mm</w:t>
            </w:r>
          </w:p>
          <w:p w14:paraId="14A5BAAA" w14:textId="77777777" w:rsidR="00A46E31" w:rsidRPr="00E67F2B" w:rsidRDefault="00A46E31" w:rsidP="00A46E31">
            <w:pPr>
              <w:pStyle w:val="Geenafstand"/>
              <w:jc w:val="right"/>
            </w:pPr>
            <w:r w:rsidRPr="00E67F2B">
              <w:t>60</w:t>
            </w:r>
            <w:r>
              <w:t xml:space="preserve"> mm</w:t>
            </w:r>
          </w:p>
          <w:p w14:paraId="34F6C501" w14:textId="77777777" w:rsidR="00A46E31" w:rsidRPr="00E67F2B" w:rsidRDefault="00A46E31" w:rsidP="00A46E31">
            <w:pPr>
              <w:pStyle w:val="Geenafstand"/>
              <w:jc w:val="right"/>
            </w:pPr>
            <w:r w:rsidRPr="00E67F2B">
              <w:t>60</w:t>
            </w:r>
            <w:r>
              <w:t xml:space="preserve"> mm</w:t>
            </w:r>
          </w:p>
          <w:p w14:paraId="79F08882" w14:textId="77777777" w:rsidR="00A46E31" w:rsidRPr="00E67F2B" w:rsidRDefault="00A46E31" w:rsidP="00A46E31">
            <w:pPr>
              <w:pStyle w:val="Geenafstand"/>
              <w:jc w:val="right"/>
            </w:pPr>
            <w:r w:rsidRPr="00E67F2B">
              <w:t>150</w:t>
            </w:r>
            <w:r>
              <w:t xml:space="preserve"> mm</w:t>
            </w:r>
          </w:p>
          <w:p w14:paraId="1BB1D891" w14:textId="77777777" w:rsidR="00A46E31" w:rsidRPr="00E67F2B" w:rsidRDefault="00A46E31" w:rsidP="00A46E31">
            <w:pPr>
              <w:pStyle w:val="Geenafstand"/>
              <w:jc w:val="right"/>
            </w:pPr>
            <w:r w:rsidRPr="00E67F2B">
              <w:t>280</w:t>
            </w:r>
            <w:r>
              <w:t xml:space="preserve"> mm</w:t>
            </w:r>
          </w:p>
          <w:p w14:paraId="56364643" w14:textId="10CDF78A" w:rsidR="00A46E31" w:rsidRPr="00E67F2B" w:rsidRDefault="00A46E31" w:rsidP="00A46E31">
            <w:pPr>
              <w:pStyle w:val="Geenafstand"/>
              <w:jc w:val="right"/>
            </w:pPr>
            <w:r w:rsidRPr="00E67F2B">
              <w:t>-</w:t>
            </w:r>
          </w:p>
        </w:tc>
        <w:tc>
          <w:tcPr>
            <w:tcW w:w="5013" w:type="dxa"/>
            <w:shd w:val="clear" w:color="auto" w:fill="auto"/>
            <w:vAlign w:val="center"/>
          </w:tcPr>
          <w:p w14:paraId="489E19D6" w14:textId="77777777" w:rsidR="00A46E31" w:rsidRPr="00E67F2B" w:rsidRDefault="00A46E31" w:rsidP="00A46E31">
            <w:pPr>
              <w:pStyle w:val="Geenafstand"/>
              <w:rPr>
                <w:lang w:val="en-US"/>
              </w:rPr>
            </w:pPr>
            <w:r w:rsidRPr="00E67F2B">
              <w:rPr>
                <w:lang w:val="en-US"/>
              </w:rPr>
              <w:t>ZOAB 16</w:t>
            </w:r>
          </w:p>
          <w:p w14:paraId="74520320" w14:textId="77777777" w:rsidR="00A46E31" w:rsidRPr="00E67F2B" w:rsidRDefault="00A46E31" w:rsidP="00A46E31">
            <w:pPr>
              <w:pStyle w:val="Geenafstand"/>
              <w:rPr>
                <w:lang w:val="en-US"/>
              </w:rPr>
            </w:pPr>
            <w:r w:rsidRPr="00E67F2B">
              <w:rPr>
                <w:lang w:val="en-US"/>
              </w:rPr>
              <w:t>Bind 22 TLZ-C</w:t>
            </w:r>
          </w:p>
          <w:p w14:paraId="094EE168" w14:textId="77777777" w:rsidR="00A46E31" w:rsidRPr="00E67F2B" w:rsidRDefault="00A46E31" w:rsidP="00A46E31">
            <w:pPr>
              <w:pStyle w:val="Geenafstand"/>
              <w:rPr>
                <w:lang w:val="en-US"/>
              </w:rPr>
            </w:pPr>
            <w:r w:rsidRPr="00E67F2B">
              <w:rPr>
                <w:lang w:val="en-US"/>
              </w:rPr>
              <w:t>Base 22 OL-C</w:t>
            </w:r>
          </w:p>
          <w:p w14:paraId="322A1325" w14:textId="77777777" w:rsidR="00A46E31" w:rsidRPr="00E67F2B" w:rsidRDefault="00A46E31" w:rsidP="00A46E31">
            <w:pPr>
              <w:pStyle w:val="Geenafstand"/>
            </w:pPr>
            <w:r w:rsidRPr="00E67F2B">
              <w:t>Resterend asfalt</w:t>
            </w:r>
          </w:p>
          <w:p w14:paraId="132D4D68" w14:textId="77777777" w:rsidR="00A46E31" w:rsidRPr="00E67F2B" w:rsidRDefault="00A46E31" w:rsidP="00A46E31">
            <w:pPr>
              <w:pStyle w:val="Geenafstand"/>
            </w:pPr>
            <w:r w:rsidRPr="00E67F2B">
              <w:t xml:space="preserve">Mijnsteen </w:t>
            </w:r>
          </w:p>
          <w:p w14:paraId="70A0372A" w14:textId="4BFF55E3" w:rsidR="00A46E31" w:rsidRPr="00E67F2B" w:rsidRDefault="00A46E31" w:rsidP="00A46E31">
            <w:pPr>
              <w:pStyle w:val="Geenafstand"/>
            </w:pPr>
            <w:r w:rsidRPr="00E67F2B">
              <w:t xml:space="preserve">Grindhoudend-Zand </w:t>
            </w:r>
          </w:p>
        </w:tc>
      </w:tr>
      <w:tr w:rsidR="00A46E31" w:rsidRPr="00597FA4" w14:paraId="2D1EB7A5" w14:textId="77777777" w:rsidTr="00A46E31">
        <w:tc>
          <w:tcPr>
            <w:tcW w:w="0" w:type="auto"/>
            <w:shd w:val="clear" w:color="auto" w:fill="auto"/>
            <w:vAlign w:val="center"/>
          </w:tcPr>
          <w:p w14:paraId="19D9D275" w14:textId="1D8ECDC4" w:rsidR="00A46E31" w:rsidRPr="00E67F2B" w:rsidRDefault="00A46E31" w:rsidP="00A46E31">
            <w:pPr>
              <w:pStyle w:val="Geenafstand"/>
            </w:pPr>
            <w:bookmarkStart w:id="9" w:name="_Hlk16777329"/>
            <w:r w:rsidRPr="00E67F2B">
              <w:t>A79</w:t>
            </w:r>
          </w:p>
        </w:tc>
        <w:tc>
          <w:tcPr>
            <w:tcW w:w="0" w:type="auto"/>
            <w:shd w:val="clear" w:color="auto" w:fill="auto"/>
            <w:vAlign w:val="center"/>
          </w:tcPr>
          <w:p w14:paraId="546B8D2C" w14:textId="0A78AC0D" w:rsidR="00A46E31" w:rsidRPr="00E67F2B" w:rsidRDefault="00A46E31" w:rsidP="00A46E31">
            <w:pPr>
              <w:pStyle w:val="Geenafstand"/>
            </w:pPr>
            <w:r w:rsidRPr="00E67F2B">
              <w:t>HRR</w:t>
            </w:r>
          </w:p>
        </w:tc>
        <w:tc>
          <w:tcPr>
            <w:tcW w:w="854" w:type="dxa"/>
            <w:shd w:val="clear" w:color="auto" w:fill="auto"/>
            <w:vAlign w:val="center"/>
          </w:tcPr>
          <w:p w14:paraId="3D13B371" w14:textId="526D2C03" w:rsidR="00A46E31" w:rsidRPr="00E67F2B" w:rsidRDefault="00A46E31" w:rsidP="00A46E31">
            <w:pPr>
              <w:pStyle w:val="Geenafstand"/>
            </w:pPr>
            <w:r w:rsidRPr="00E67F2B">
              <w:t>16.250</w:t>
            </w:r>
          </w:p>
        </w:tc>
        <w:tc>
          <w:tcPr>
            <w:tcW w:w="1379" w:type="dxa"/>
            <w:shd w:val="clear" w:color="auto" w:fill="auto"/>
            <w:vAlign w:val="center"/>
          </w:tcPr>
          <w:p w14:paraId="413E5F42" w14:textId="77777777" w:rsidR="00A46E31" w:rsidRPr="00E67F2B" w:rsidRDefault="00A46E31" w:rsidP="00A46E31">
            <w:pPr>
              <w:pStyle w:val="Geenafstand"/>
              <w:jc w:val="right"/>
            </w:pPr>
            <w:r w:rsidRPr="00E67F2B">
              <w:t>70 mm</w:t>
            </w:r>
          </w:p>
          <w:p w14:paraId="10D93D99" w14:textId="77777777" w:rsidR="00A46E31" w:rsidRPr="00E67F2B" w:rsidRDefault="00A46E31" w:rsidP="00A46E31">
            <w:pPr>
              <w:pStyle w:val="Geenafstand"/>
              <w:jc w:val="right"/>
            </w:pPr>
            <w:r w:rsidRPr="00E67F2B">
              <w:t>40 mm</w:t>
            </w:r>
          </w:p>
          <w:p w14:paraId="791CC928" w14:textId="77777777" w:rsidR="00A46E31" w:rsidRPr="00E67F2B" w:rsidRDefault="00A46E31" w:rsidP="00A46E31">
            <w:pPr>
              <w:pStyle w:val="Geenafstand"/>
              <w:jc w:val="right"/>
            </w:pPr>
            <w:r w:rsidRPr="00E67F2B">
              <w:t>60 mm</w:t>
            </w:r>
          </w:p>
          <w:p w14:paraId="605DF4AC" w14:textId="77777777" w:rsidR="00A46E31" w:rsidRPr="00E67F2B" w:rsidRDefault="00A46E31" w:rsidP="00A46E31">
            <w:pPr>
              <w:pStyle w:val="Geenafstand"/>
              <w:jc w:val="right"/>
            </w:pPr>
            <w:r w:rsidRPr="00E67F2B">
              <w:t>150 mm</w:t>
            </w:r>
          </w:p>
          <w:p w14:paraId="0F804F1E" w14:textId="77777777" w:rsidR="00A46E31" w:rsidRPr="00E67F2B" w:rsidRDefault="00A46E31" w:rsidP="00A46E31">
            <w:pPr>
              <w:pStyle w:val="Geenafstand"/>
              <w:jc w:val="right"/>
            </w:pPr>
            <w:r w:rsidRPr="00E67F2B">
              <w:t>250 mm</w:t>
            </w:r>
          </w:p>
          <w:p w14:paraId="39C1E2A8" w14:textId="4867E333" w:rsidR="00A46E31" w:rsidRPr="00E67F2B" w:rsidRDefault="00A46E31" w:rsidP="00A46E31">
            <w:pPr>
              <w:pStyle w:val="Geenafstand"/>
              <w:jc w:val="right"/>
            </w:pPr>
            <w:r w:rsidRPr="00E67F2B">
              <w:t>-</w:t>
            </w:r>
          </w:p>
        </w:tc>
        <w:tc>
          <w:tcPr>
            <w:tcW w:w="5013" w:type="dxa"/>
            <w:shd w:val="clear" w:color="auto" w:fill="auto"/>
            <w:vAlign w:val="center"/>
          </w:tcPr>
          <w:p w14:paraId="5484094C" w14:textId="77777777" w:rsidR="00A46E31" w:rsidRPr="00E67F2B" w:rsidRDefault="00A46E31" w:rsidP="00A46E31">
            <w:pPr>
              <w:pStyle w:val="Geenafstand"/>
              <w:rPr>
                <w:lang w:val="en-US"/>
              </w:rPr>
            </w:pPr>
            <w:r w:rsidRPr="00E67F2B">
              <w:rPr>
                <w:lang w:val="en-US"/>
              </w:rPr>
              <w:t xml:space="preserve">ZOAB 16 </w:t>
            </w:r>
          </w:p>
          <w:p w14:paraId="6865866B" w14:textId="77777777" w:rsidR="00A46E31" w:rsidRPr="00E67F2B" w:rsidRDefault="00A46E31" w:rsidP="00A46E31">
            <w:pPr>
              <w:pStyle w:val="Geenafstand"/>
              <w:rPr>
                <w:lang w:val="en-US"/>
              </w:rPr>
            </w:pPr>
            <w:r w:rsidRPr="00E67F2B">
              <w:rPr>
                <w:lang w:val="en-US"/>
              </w:rPr>
              <w:t>Bind 22 TLZ-C</w:t>
            </w:r>
          </w:p>
          <w:p w14:paraId="19E2A099" w14:textId="77777777" w:rsidR="00A46E31" w:rsidRPr="00E67F2B" w:rsidRDefault="00A46E31" w:rsidP="00A46E31">
            <w:pPr>
              <w:pStyle w:val="Geenafstand"/>
              <w:rPr>
                <w:lang w:val="en-US"/>
              </w:rPr>
            </w:pPr>
            <w:r w:rsidRPr="00E67F2B">
              <w:rPr>
                <w:lang w:val="en-US"/>
              </w:rPr>
              <w:t>Base 22 OL-C</w:t>
            </w:r>
          </w:p>
          <w:p w14:paraId="2637CC60" w14:textId="77777777" w:rsidR="00A46E31" w:rsidRPr="00E67F2B" w:rsidRDefault="00A46E31" w:rsidP="00A46E31">
            <w:pPr>
              <w:pStyle w:val="Geenafstand"/>
            </w:pPr>
            <w:r w:rsidRPr="00E67F2B">
              <w:t>Resterend asfalt</w:t>
            </w:r>
          </w:p>
          <w:p w14:paraId="45A83A98" w14:textId="77777777" w:rsidR="00A46E31" w:rsidRPr="00E67F2B" w:rsidRDefault="00A46E31" w:rsidP="00A46E31">
            <w:pPr>
              <w:pStyle w:val="Geenafstand"/>
            </w:pPr>
            <w:r w:rsidRPr="00E67F2B">
              <w:t>Mijnsteen</w:t>
            </w:r>
          </w:p>
          <w:p w14:paraId="547DB6E5" w14:textId="61DCAA24" w:rsidR="00A46E31" w:rsidRPr="00E67F2B" w:rsidRDefault="00A46E31" w:rsidP="00A46E31">
            <w:pPr>
              <w:pStyle w:val="Geenafstand"/>
            </w:pPr>
            <w:r w:rsidRPr="00E67F2B">
              <w:t>Grindhoudend zand</w:t>
            </w:r>
          </w:p>
        </w:tc>
      </w:tr>
      <w:tr w:rsidR="00A46E31" w:rsidRPr="00597FA4" w14:paraId="4AE9843A" w14:textId="77777777" w:rsidTr="00A46E31">
        <w:tc>
          <w:tcPr>
            <w:tcW w:w="0" w:type="auto"/>
            <w:shd w:val="clear" w:color="auto" w:fill="auto"/>
            <w:vAlign w:val="center"/>
          </w:tcPr>
          <w:p w14:paraId="0E77F48F" w14:textId="69780782" w:rsidR="00A46E31" w:rsidRPr="00E67F2B" w:rsidRDefault="00A46E31" w:rsidP="00A46E31">
            <w:pPr>
              <w:pStyle w:val="Geenafstand"/>
            </w:pPr>
            <w:r w:rsidRPr="00E67F2B">
              <w:t>A79</w:t>
            </w:r>
          </w:p>
        </w:tc>
        <w:tc>
          <w:tcPr>
            <w:tcW w:w="0" w:type="auto"/>
            <w:shd w:val="clear" w:color="auto" w:fill="auto"/>
            <w:vAlign w:val="center"/>
          </w:tcPr>
          <w:p w14:paraId="2AEDCD98" w14:textId="3CC4FDAA" w:rsidR="00A46E31" w:rsidRPr="00E67F2B" w:rsidRDefault="00A46E31" w:rsidP="00A46E31">
            <w:pPr>
              <w:pStyle w:val="Geenafstand"/>
            </w:pPr>
            <w:r w:rsidRPr="00E67F2B">
              <w:t>HRL</w:t>
            </w:r>
          </w:p>
        </w:tc>
        <w:tc>
          <w:tcPr>
            <w:tcW w:w="854" w:type="dxa"/>
            <w:shd w:val="clear" w:color="auto" w:fill="auto"/>
            <w:vAlign w:val="center"/>
          </w:tcPr>
          <w:p w14:paraId="7FF50A2B" w14:textId="6C442AC3" w:rsidR="00A46E31" w:rsidRPr="00E67F2B" w:rsidRDefault="00A46E31" w:rsidP="00A46E31">
            <w:pPr>
              <w:pStyle w:val="Geenafstand"/>
            </w:pPr>
            <w:r w:rsidRPr="00E67F2B">
              <w:t>3.800</w:t>
            </w:r>
          </w:p>
        </w:tc>
        <w:tc>
          <w:tcPr>
            <w:tcW w:w="1379" w:type="dxa"/>
            <w:shd w:val="clear" w:color="auto" w:fill="auto"/>
            <w:vAlign w:val="center"/>
          </w:tcPr>
          <w:p w14:paraId="0E296A09" w14:textId="77777777" w:rsidR="00A46E31" w:rsidRPr="00E67F2B" w:rsidRDefault="00A46E31" w:rsidP="00A46E31">
            <w:pPr>
              <w:pStyle w:val="Geenafstand"/>
              <w:jc w:val="right"/>
            </w:pPr>
            <w:r w:rsidRPr="00E67F2B">
              <w:t>50 mm</w:t>
            </w:r>
          </w:p>
          <w:p w14:paraId="65D5A406" w14:textId="77777777" w:rsidR="00A46E31" w:rsidRPr="00E67F2B" w:rsidRDefault="00A46E31" w:rsidP="00A46E31">
            <w:pPr>
              <w:pStyle w:val="Geenafstand"/>
              <w:jc w:val="right"/>
            </w:pPr>
            <w:r w:rsidRPr="00E67F2B">
              <w:t>50 mm</w:t>
            </w:r>
          </w:p>
          <w:p w14:paraId="50026254" w14:textId="77777777" w:rsidR="00A46E31" w:rsidRPr="00E67F2B" w:rsidRDefault="00A46E31" w:rsidP="00A46E31">
            <w:pPr>
              <w:pStyle w:val="Geenafstand"/>
              <w:jc w:val="right"/>
            </w:pPr>
            <w:r w:rsidRPr="00E67F2B">
              <w:t>60 mm</w:t>
            </w:r>
          </w:p>
          <w:p w14:paraId="06831CCA" w14:textId="77777777" w:rsidR="00A46E31" w:rsidRPr="00E67F2B" w:rsidRDefault="00A46E31" w:rsidP="00A46E31">
            <w:pPr>
              <w:pStyle w:val="Geenafstand"/>
              <w:jc w:val="right"/>
            </w:pPr>
            <w:r w:rsidRPr="00E67F2B">
              <w:t>150 mm</w:t>
            </w:r>
          </w:p>
          <w:p w14:paraId="6EF436EA" w14:textId="77777777" w:rsidR="00A46E31" w:rsidRPr="00E67F2B" w:rsidRDefault="00A46E31" w:rsidP="00A46E31">
            <w:pPr>
              <w:pStyle w:val="Geenafstand"/>
              <w:jc w:val="right"/>
            </w:pPr>
            <w:r w:rsidRPr="00E67F2B">
              <w:t>360 mm</w:t>
            </w:r>
          </w:p>
          <w:p w14:paraId="7118A1E7" w14:textId="29EB9E6E" w:rsidR="00A46E31" w:rsidRPr="00E67F2B" w:rsidRDefault="00A46E31" w:rsidP="00A46E31">
            <w:pPr>
              <w:pStyle w:val="Geenafstand"/>
              <w:jc w:val="right"/>
            </w:pPr>
            <w:r w:rsidRPr="00E67F2B">
              <w:t>-</w:t>
            </w:r>
          </w:p>
        </w:tc>
        <w:tc>
          <w:tcPr>
            <w:tcW w:w="5013" w:type="dxa"/>
            <w:shd w:val="clear" w:color="auto" w:fill="auto"/>
            <w:vAlign w:val="center"/>
          </w:tcPr>
          <w:p w14:paraId="4F299955" w14:textId="77777777" w:rsidR="00A46E31" w:rsidRPr="00E67F2B" w:rsidRDefault="00A46E31" w:rsidP="00A46E31">
            <w:pPr>
              <w:pStyle w:val="Geenafstand"/>
              <w:rPr>
                <w:lang w:val="en-US"/>
              </w:rPr>
            </w:pPr>
            <w:r w:rsidRPr="00E67F2B">
              <w:rPr>
                <w:lang w:val="en-US"/>
              </w:rPr>
              <w:t xml:space="preserve">ZOAB 16 </w:t>
            </w:r>
          </w:p>
          <w:p w14:paraId="09EC34A3" w14:textId="77777777" w:rsidR="00A46E31" w:rsidRPr="00E67F2B" w:rsidRDefault="00A46E31" w:rsidP="00A46E31">
            <w:pPr>
              <w:pStyle w:val="Geenafstand"/>
              <w:rPr>
                <w:lang w:val="en-US"/>
              </w:rPr>
            </w:pPr>
            <w:r w:rsidRPr="00E67F2B">
              <w:rPr>
                <w:lang w:val="en-US"/>
              </w:rPr>
              <w:t>Bind 22 TLZ-C</w:t>
            </w:r>
          </w:p>
          <w:p w14:paraId="45AC1420" w14:textId="77777777" w:rsidR="00A46E31" w:rsidRPr="00E67F2B" w:rsidRDefault="00A46E31" w:rsidP="00A46E31">
            <w:pPr>
              <w:pStyle w:val="Geenafstand"/>
              <w:rPr>
                <w:lang w:val="en-US"/>
              </w:rPr>
            </w:pPr>
            <w:r w:rsidRPr="00E67F2B">
              <w:rPr>
                <w:lang w:val="en-US"/>
              </w:rPr>
              <w:t>Base 22 OL-C</w:t>
            </w:r>
          </w:p>
          <w:p w14:paraId="758CF154" w14:textId="77777777" w:rsidR="00A46E31" w:rsidRPr="00E67F2B" w:rsidRDefault="00A46E31" w:rsidP="00A46E31">
            <w:pPr>
              <w:pStyle w:val="Geenafstand"/>
            </w:pPr>
            <w:r w:rsidRPr="00E67F2B">
              <w:t>Resterend asfalt</w:t>
            </w:r>
          </w:p>
          <w:p w14:paraId="3B131E53" w14:textId="77777777" w:rsidR="00A46E31" w:rsidRPr="00E67F2B" w:rsidRDefault="00A46E31" w:rsidP="00A46E31">
            <w:pPr>
              <w:pStyle w:val="Geenafstand"/>
            </w:pPr>
            <w:r w:rsidRPr="00E67F2B">
              <w:t>Stol</w:t>
            </w:r>
          </w:p>
          <w:p w14:paraId="127AAC13" w14:textId="677F24E6" w:rsidR="00A46E31" w:rsidRPr="00E67F2B" w:rsidRDefault="00A46E31" w:rsidP="00A46E31">
            <w:pPr>
              <w:pStyle w:val="Geenafstand"/>
            </w:pPr>
            <w:r w:rsidRPr="00E67F2B">
              <w:t>Zand</w:t>
            </w:r>
          </w:p>
        </w:tc>
      </w:tr>
      <w:tr w:rsidR="00A46E31" w:rsidRPr="00597FA4" w14:paraId="5932870D" w14:textId="77777777" w:rsidTr="00A46E31">
        <w:tc>
          <w:tcPr>
            <w:tcW w:w="0" w:type="auto"/>
            <w:shd w:val="clear" w:color="auto" w:fill="auto"/>
            <w:vAlign w:val="center"/>
          </w:tcPr>
          <w:p w14:paraId="7B8272A8" w14:textId="13B78817" w:rsidR="00A46E31" w:rsidRPr="00E67F2B" w:rsidRDefault="00A46E31" w:rsidP="00A46E31">
            <w:pPr>
              <w:pStyle w:val="Geenafstand"/>
            </w:pPr>
            <w:r w:rsidRPr="00E67F2B">
              <w:t>A79</w:t>
            </w:r>
          </w:p>
        </w:tc>
        <w:tc>
          <w:tcPr>
            <w:tcW w:w="0" w:type="auto"/>
            <w:shd w:val="clear" w:color="auto" w:fill="auto"/>
            <w:vAlign w:val="center"/>
          </w:tcPr>
          <w:p w14:paraId="5675876C" w14:textId="02EC897D" w:rsidR="00A46E31" w:rsidRPr="00E67F2B" w:rsidRDefault="00A46E31" w:rsidP="00A46E31">
            <w:pPr>
              <w:pStyle w:val="Geenafstand"/>
            </w:pPr>
            <w:r w:rsidRPr="00E67F2B">
              <w:t>HRL</w:t>
            </w:r>
          </w:p>
        </w:tc>
        <w:tc>
          <w:tcPr>
            <w:tcW w:w="854" w:type="dxa"/>
            <w:shd w:val="clear" w:color="auto" w:fill="auto"/>
            <w:vAlign w:val="center"/>
          </w:tcPr>
          <w:p w14:paraId="75D925C1" w14:textId="47633D8D" w:rsidR="00A46E31" w:rsidRPr="00E67F2B" w:rsidRDefault="00A46E31" w:rsidP="00A46E31">
            <w:pPr>
              <w:pStyle w:val="Geenafstand"/>
            </w:pPr>
            <w:r w:rsidRPr="00E67F2B">
              <w:t>10.552</w:t>
            </w:r>
          </w:p>
        </w:tc>
        <w:tc>
          <w:tcPr>
            <w:tcW w:w="1379" w:type="dxa"/>
            <w:shd w:val="clear" w:color="auto" w:fill="auto"/>
            <w:vAlign w:val="center"/>
          </w:tcPr>
          <w:p w14:paraId="453D2C75" w14:textId="77777777" w:rsidR="00A46E31" w:rsidRPr="00E67F2B" w:rsidRDefault="00A46E31" w:rsidP="00A46E31">
            <w:pPr>
              <w:pStyle w:val="Geenafstand"/>
              <w:jc w:val="right"/>
            </w:pPr>
            <w:r w:rsidRPr="00E67F2B">
              <w:t>50 mm</w:t>
            </w:r>
          </w:p>
          <w:p w14:paraId="56DF5400" w14:textId="77777777" w:rsidR="00A46E31" w:rsidRPr="00E67F2B" w:rsidRDefault="00A46E31" w:rsidP="00A46E31">
            <w:pPr>
              <w:pStyle w:val="Geenafstand"/>
              <w:jc w:val="right"/>
            </w:pPr>
            <w:r w:rsidRPr="00E67F2B">
              <w:lastRenderedPageBreak/>
              <w:t>50 mm</w:t>
            </w:r>
          </w:p>
          <w:p w14:paraId="50A6797D" w14:textId="77777777" w:rsidR="00A46E31" w:rsidRPr="00E67F2B" w:rsidRDefault="00A46E31" w:rsidP="00A46E31">
            <w:pPr>
              <w:pStyle w:val="Geenafstand"/>
              <w:jc w:val="right"/>
            </w:pPr>
            <w:r w:rsidRPr="00E67F2B">
              <w:t>60 mm</w:t>
            </w:r>
          </w:p>
          <w:p w14:paraId="1D8F830F" w14:textId="77777777" w:rsidR="00A46E31" w:rsidRPr="00E67F2B" w:rsidRDefault="00A46E31" w:rsidP="00A46E31">
            <w:pPr>
              <w:pStyle w:val="Geenafstand"/>
              <w:jc w:val="right"/>
            </w:pPr>
            <w:r w:rsidRPr="00E67F2B">
              <w:t>150 mm</w:t>
            </w:r>
          </w:p>
          <w:p w14:paraId="25A39757" w14:textId="77777777" w:rsidR="00A46E31" w:rsidRPr="00E67F2B" w:rsidRDefault="00A46E31" w:rsidP="00A46E31">
            <w:pPr>
              <w:pStyle w:val="Geenafstand"/>
              <w:jc w:val="right"/>
            </w:pPr>
            <w:r w:rsidRPr="00E67F2B">
              <w:t>195 mm</w:t>
            </w:r>
          </w:p>
          <w:p w14:paraId="2497414B" w14:textId="0FF1A3A0" w:rsidR="00A46E31" w:rsidRPr="00E67F2B" w:rsidRDefault="00A46E31" w:rsidP="00A46E31">
            <w:pPr>
              <w:pStyle w:val="Geenafstand"/>
              <w:jc w:val="right"/>
            </w:pPr>
            <w:r w:rsidRPr="00E67F2B">
              <w:t>-</w:t>
            </w:r>
          </w:p>
        </w:tc>
        <w:tc>
          <w:tcPr>
            <w:tcW w:w="5013" w:type="dxa"/>
            <w:shd w:val="clear" w:color="auto" w:fill="auto"/>
            <w:vAlign w:val="center"/>
          </w:tcPr>
          <w:p w14:paraId="441EDB62" w14:textId="77777777" w:rsidR="00A46E31" w:rsidRPr="00E67F2B" w:rsidRDefault="00A46E31" w:rsidP="00A46E31">
            <w:pPr>
              <w:pStyle w:val="Geenafstand"/>
              <w:rPr>
                <w:lang w:val="en-US"/>
              </w:rPr>
            </w:pPr>
            <w:r w:rsidRPr="00E67F2B">
              <w:rPr>
                <w:lang w:val="en-US"/>
              </w:rPr>
              <w:lastRenderedPageBreak/>
              <w:t xml:space="preserve">ZOAB 16 </w:t>
            </w:r>
          </w:p>
          <w:p w14:paraId="6ED32986" w14:textId="77777777" w:rsidR="00A46E31" w:rsidRPr="00E67F2B" w:rsidRDefault="00A46E31" w:rsidP="00A46E31">
            <w:pPr>
              <w:pStyle w:val="Geenafstand"/>
              <w:rPr>
                <w:lang w:val="en-US"/>
              </w:rPr>
            </w:pPr>
            <w:r w:rsidRPr="00E67F2B">
              <w:rPr>
                <w:lang w:val="en-US"/>
              </w:rPr>
              <w:lastRenderedPageBreak/>
              <w:t>Bind 22 TLZ-C</w:t>
            </w:r>
          </w:p>
          <w:p w14:paraId="35ECDB3D" w14:textId="77777777" w:rsidR="00A46E31" w:rsidRPr="00E67F2B" w:rsidRDefault="00A46E31" w:rsidP="00A46E31">
            <w:pPr>
              <w:pStyle w:val="Geenafstand"/>
              <w:rPr>
                <w:lang w:val="en-US"/>
              </w:rPr>
            </w:pPr>
            <w:r w:rsidRPr="00E67F2B">
              <w:rPr>
                <w:lang w:val="en-US"/>
              </w:rPr>
              <w:t>Base 22 OL-C</w:t>
            </w:r>
          </w:p>
          <w:p w14:paraId="5AA379D1" w14:textId="77777777" w:rsidR="00A46E31" w:rsidRPr="00E67F2B" w:rsidRDefault="00A46E31" w:rsidP="00A46E31">
            <w:pPr>
              <w:pStyle w:val="Geenafstand"/>
            </w:pPr>
            <w:r w:rsidRPr="00E67F2B">
              <w:t>Resterend asfalt</w:t>
            </w:r>
          </w:p>
          <w:p w14:paraId="4C852BC7" w14:textId="77777777" w:rsidR="00A46E31" w:rsidRPr="00E67F2B" w:rsidRDefault="00A46E31" w:rsidP="00A46E31">
            <w:pPr>
              <w:pStyle w:val="Geenafstand"/>
            </w:pPr>
            <w:r w:rsidRPr="00E67F2B">
              <w:t>Mijnsteen</w:t>
            </w:r>
          </w:p>
          <w:p w14:paraId="72197BE9" w14:textId="2BED5DDE" w:rsidR="00A46E31" w:rsidRPr="00E67F2B" w:rsidRDefault="00A46E31" w:rsidP="00A46E31">
            <w:pPr>
              <w:pStyle w:val="Geenafstand"/>
            </w:pPr>
            <w:r w:rsidRPr="00E67F2B">
              <w:t>Zand</w:t>
            </w:r>
          </w:p>
        </w:tc>
      </w:tr>
      <w:tr w:rsidR="00A46E31" w:rsidRPr="00597FA4" w14:paraId="4EF051A8" w14:textId="77777777" w:rsidTr="00A46E31">
        <w:tc>
          <w:tcPr>
            <w:tcW w:w="0" w:type="auto"/>
            <w:shd w:val="clear" w:color="auto" w:fill="auto"/>
            <w:vAlign w:val="center"/>
          </w:tcPr>
          <w:p w14:paraId="0273DDC9" w14:textId="4C36C8B1" w:rsidR="00A46E31" w:rsidRPr="00E67F2B" w:rsidRDefault="00A46E31" w:rsidP="00A46E31">
            <w:pPr>
              <w:pStyle w:val="Geenafstand"/>
            </w:pPr>
            <w:r w:rsidRPr="00E67F2B">
              <w:lastRenderedPageBreak/>
              <w:t>A79</w:t>
            </w:r>
          </w:p>
        </w:tc>
        <w:tc>
          <w:tcPr>
            <w:tcW w:w="0" w:type="auto"/>
            <w:shd w:val="clear" w:color="auto" w:fill="auto"/>
            <w:vAlign w:val="center"/>
          </w:tcPr>
          <w:p w14:paraId="32101640" w14:textId="6CBE0D3C" w:rsidR="00A46E31" w:rsidRPr="00E67F2B" w:rsidRDefault="00A46E31" w:rsidP="00A46E31">
            <w:pPr>
              <w:pStyle w:val="Geenafstand"/>
            </w:pPr>
            <w:r w:rsidRPr="00E67F2B">
              <w:t>HRL</w:t>
            </w:r>
          </w:p>
        </w:tc>
        <w:tc>
          <w:tcPr>
            <w:tcW w:w="854" w:type="dxa"/>
            <w:shd w:val="clear" w:color="auto" w:fill="auto"/>
            <w:vAlign w:val="center"/>
          </w:tcPr>
          <w:p w14:paraId="2E3271DD" w14:textId="520E95F4" w:rsidR="00A46E31" w:rsidRPr="00E67F2B" w:rsidRDefault="00A46E31" w:rsidP="00A46E31">
            <w:pPr>
              <w:pStyle w:val="Geenafstand"/>
            </w:pPr>
            <w:r w:rsidRPr="00E67F2B">
              <w:t>10.950</w:t>
            </w:r>
          </w:p>
        </w:tc>
        <w:tc>
          <w:tcPr>
            <w:tcW w:w="1379" w:type="dxa"/>
            <w:shd w:val="clear" w:color="auto" w:fill="auto"/>
            <w:vAlign w:val="center"/>
          </w:tcPr>
          <w:p w14:paraId="149BA5DB" w14:textId="77777777" w:rsidR="00A46E31" w:rsidRPr="00E67F2B" w:rsidRDefault="00A46E31" w:rsidP="00A46E31">
            <w:pPr>
              <w:pStyle w:val="Geenafstand"/>
              <w:jc w:val="right"/>
            </w:pPr>
            <w:r w:rsidRPr="00E67F2B">
              <w:t>50 mm</w:t>
            </w:r>
          </w:p>
          <w:p w14:paraId="323691D5" w14:textId="77777777" w:rsidR="00A46E31" w:rsidRPr="00E67F2B" w:rsidRDefault="00A46E31" w:rsidP="00A46E31">
            <w:pPr>
              <w:pStyle w:val="Geenafstand"/>
              <w:jc w:val="right"/>
            </w:pPr>
            <w:r w:rsidRPr="00E67F2B">
              <w:t>50 mm</w:t>
            </w:r>
          </w:p>
          <w:p w14:paraId="728578F5" w14:textId="77777777" w:rsidR="00A46E31" w:rsidRPr="00E67F2B" w:rsidRDefault="00A46E31" w:rsidP="00A46E31">
            <w:pPr>
              <w:pStyle w:val="Geenafstand"/>
              <w:jc w:val="right"/>
            </w:pPr>
            <w:r w:rsidRPr="00E67F2B">
              <w:t>60 mm</w:t>
            </w:r>
          </w:p>
          <w:p w14:paraId="057E5461" w14:textId="77777777" w:rsidR="00A46E31" w:rsidRPr="00E67F2B" w:rsidRDefault="00A46E31" w:rsidP="00A46E31">
            <w:pPr>
              <w:pStyle w:val="Geenafstand"/>
              <w:jc w:val="right"/>
            </w:pPr>
            <w:r w:rsidRPr="00E67F2B">
              <w:t>150 mm</w:t>
            </w:r>
          </w:p>
          <w:p w14:paraId="5A77CD00" w14:textId="77777777" w:rsidR="00A46E31" w:rsidRPr="00E67F2B" w:rsidRDefault="00A46E31" w:rsidP="00A46E31">
            <w:pPr>
              <w:pStyle w:val="Geenafstand"/>
              <w:jc w:val="right"/>
            </w:pPr>
            <w:r w:rsidRPr="00E67F2B">
              <w:t>180 mm</w:t>
            </w:r>
          </w:p>
          <w:p w14:paraId="5097A1DF" w14:textId="410068F1" w:rsidR="00A46E31" w:rsidRPr="00E67F2B" w:rsidRDefault="00A46E31" w:rsidP="00A46E31">
            <w:pPr>
              <w:pStyle w:val="Geenafstand"/>
              <w:jc w:val="right"/>
            </w:pPr>
            <w:r w:rsidRPr="00E67F2B">
              <w:t>-</w:t>
            </w:r>
          </w:p>
        </w:tc>
        <w:tc>
          <w:tcPr>
            <w:tcW w:w="5013" w:type="dxa"/>
            <w:shd w:val="clear" w:color="auto" w:fill="auto"/>
            <w:vAlign w:val="center"/>
          </w:tcPr>
          <w:p w14:paraId="47C6CDA0" w14:textId="77777777" w:rsidR="00A46E31" w:rsidRPr="00E67F2B" w:rsidRDefault="00A46E31" w:rsidP="00A46E31">
            <w:pPr>
              <w:pStyle w:val="Geenafstand"/>
              <w:rPr>
                <w:lang w:val="en-US"/>
              </w:rPr>
            </w:pPr>
            <w:r w:rsidRPr="00E67F2B">
              <w:rPr>
                <w:lang w:val="en-US"/>
              </w:rPr>
              <w:t xml:space="preserve">ZOAB 16 </w:t>
            </w:r>
          </w:p>
          <w:p w14:paraId="30CB586E" w14:textId="77777777" w:rsidR="00A46E31" w:rsidRPr="00E67F2B" w:rsidRDefault="00A46E31" w:rsidP="00A46E31">
            <w:pPr>
              <w:pStyle w:val="Geenafstand"/>
              <w:rPr>
                <w:lang w:val="en-US"/>
              </w:rPr>
            </w:pPr>
            <w:r w:rsidRPr="00E67F2B">
              <w:rPr>
                <w:lang w:val="en-US"/>
              </w:rPr>
              <w:t>Bind 22 TLZ-C</w:t>
            </w:r>
          </w:p>
          <w:p w14:paraId="040C3D9F" w14:textId="77777777" w:rsidR="00A46E31" w:rsidRPr="00E67F2B" w:rsidRDefault="00A46E31" w:rsidP="00A46E31">
            <w:pPr>
              <w:pStyle w:val="Geenafstand"/>
              <w:rPr>
                <w:lang w:val="en-US"/>
              </w:rPr>
            </w:pPr>
            <w:r w:rsidRPr="00E67F2B">
              <w:rPr>
                <w:lang w:val="en-US"/>
              </w:rPr>
              <w:t>Base 22 OL-C</w:t>
            </w:r>
          </w:p>
          <w:p w14:paraId="64A49F14" w14:textId="77777777" w:rsidR="00A46E31" w:rsidRPr="00E67F2B" w:rsidRDefault="00A46E31" w:rsidP="00A46E31">
            <w:pPr>
              <w:pStyle w:val="Geenafstand"/>
            </w:pPr>
            <w:r w:rsidRPr="00E67F2B">
              <w:t>Resterend asfalt</w:t>
            </w:r>
          </w:p>
          <w:p w14:paraId="1A77A373" w14:textId="77777777" w:rsidR="00A46E31" w:rsidRPr="00E67F2B" w:rsidRDefault="00A46E31" w:rsidP="00A46E31">
            <w:pPr>
              <w:pStyle w:val="Geenafstand"/>
            </w:pPr>
            <w:r w:rsidRPr="00E67F2B">
              <w:t>Mijnsteen</w:t>
            </w:r>
          </w:p>
          <w:p w14:paraId="1A9E89FE" w14:textId="7AC63CCE" w:rsidR="00A46E31" w:rsidRPr="00E67F2B" w:rsidRDefault="00A46E31" w:rsidP="00A46E31">
            <w:pPr>
              <w:pStyle w:val="Geenafstand"/>
            </w:pPr>
            <w:r w:rsidRPr="00E67F2B">
              <w:t>Zand</w:t>
            </w:r>
          </w:p>
        </w:tc>
      </w:tr>
      <w:tr w:rsidR="00A46E31" w:rsidRPr="00597FA4" w14:paraId="6BF04939" w14:textId="77777777" w:rsidTr="00A46E31">
        <w:tc>
          <w:tcPr>
            <w:tcW w:w="0" w:type="auto"/>
            <w:shd w:val="clear" w:color="auto" w:fill="auto"/>
            <w:vAlign w:val="center"/>
          </w:tcPr>
          <w:p w14:paraId="74796E2C" w14:textId="2217965C" w:rsidR="00A46E31" w:rsidRPr="00E67F2B" w:rsidRDefault="00A46E31" w:rsidP="00A46E31">
            <w:pPr>
              <w:pStyle w:val="Geenafstand"/>
            </w:pPr>
            <w:r w:rsidRPr="00E67F2B">
              <w:t>A79</w:t>
            </w:r>
          </w:p>
        </w:tc>
        <w:tc>
          <w:tcPr>
            <w:tcW w:w="0" w:type="auto"/>
            <w:shd w:val="clear" w:color="auto" w:fill="auto"/>
            <w:vAlign w:val="center"/>
          </w:tcPr>
          <w:p w14:paraId="71848D82" w14:textId="7DF01412" w:rsidR="00A46E31" w:rsidRPr="00E67F2B" w:rsidRDefault="00A46E31" w:rsidP="00A46E31">
            <w:pPr>
              <w:pStyle w:val="Geenafstand"/>
            </w:pPr>
            <w:r w:rsidRPr="00E67F2B">
              <w:t>HRL</w:t>
            </w:r>
          </w:p>
        </w:tc>
        <w:tc>
          <w:tcPr>
            <w:tcW w:w="854" w:type="dxa"/>
            <w:shd w:val="clear" w:color="auto" w:fill="auto"/>
            <w:vAlign w:val="center"/>
          </w:tcPr>
          <w:p w14:paraId="0535BA6D" w14:textId="7E3EEFC5" w:rsidR="00A46E31" w:rsidRPr="00E67F2B" w:rsidRDefault="00A46E31" w:rsidP="00A46E31">
            <w:pPr>
              <w:pStyle w:val="Geenafstand"/>
            </w:pPr>
            <w:r w:rsidRPr="00E67F2B">
              <w:t>14.</w:t>
            </w:r>
            <w:r>
              <w:t>8</w:t>
            </w:r>
            <w:r w:rsidRPr="00E67F2B">
              <w:t>00</w:t>
            </w:r>
          </w:p>
        </w:tc>
        <w:tc>
          <w:tcPr>
            <w:tcW w:w="1379" w:type="dxa"/>
            <w:shd w:val="clear" w:color="auto" w:fill="auto"/>
            <w:vAlign w:val="center"/>
          </w:tcPr>
          <w:p w14:paraId="4F8154DF" w14:textId="77777777" w:rsidR="00A46E31" w:rsidRPr="00E67F2B" w:rsidRDefault="00A46E31" w:rsidP="00A46E31">
            <w:pPr>
              <w:pStyle w:val="Geenafstand"/>
              <w:jc w:val="right"/>
            </w:pPr>
            <w:r>
              <w:t>7</w:t>
            </w:r>
            <w:r w:rsidRPr="00E67F2B">
              <w:t>0 mm</w:t>
            </w:r>
          </w:p>
          <w:p w14:paraId="2FA1D60A" w14:textId="77777777" w:rsidR="00A46E31" w:rsidRPr="00E67F2B" w:rsidRDefault="00A46E31" w:rsidP="00A46E31">
            <w:pPr>
              <w:pStyle w:val="Geenafstand"/>
              <w:jc w:val="right"/>
            </w:pPr>
            <w:r>
              <w:t>50</w:t>
            </w:r>
            <w:r w:rsidRPr="00E67F2B">
              <w:t xml:space="preserve"> mm</w:t>
            </w:r>
          </w:p>
          <w:p w14:paraId="6E9D0E1A" w14:textId="77777777" w:rsidR="00A46E31" w:rsidRPr="00E67F2B" w:rsidRDefault="00A46E31" w:rsidP="00A46E31">
            <w:pPr>
              <w:pStyle w:val="Geenafstand"/>
              <w:jc w:val="right"/>
            </w:pPr>
            <w:r w:rsidRPr="00E67F2B">
              <w:t>60</w:t>
            </w:r>
            <w:r>
              <w:t xml:space="preserve"> mm</w:t>
            </w:r>
          </w:p>
          <w:p w14:paraId="1A32FECC" w14:textId="77777777" w:rsidR="00A46E31" w:rsidRPr="00E67F2B" w:rsidRDefault="00A46E31" w:rsidP="00A46E31">
            <w:pPr>
              <w:pStyle w:val="Geenafstand"/>
              <w:jc w:val="right"/>
            </w:pPr>
            <w:r>
              <w:t>5</w:t>
            </w:r>
            <w:r w:rsidRPr="00E67F2B">
              <w:t>0</w:t>
            </w:r>
            <w:r>
              <w:t xml:space="preserve"> mm</w:t>
            </w:r>
          </w:p>
          <w:p w14:paraId="31659B9F" w14:textId="77777777" w:rsidR="00A46E31" w:rsidRPr="00E67F2B" w:rsidRDefault="00A46E31" w:rsidP="00A46E31">
            <w:pPr>
              <w:pStyle w:val="Geenafstand"/>
              <w:jc w:val="right"/>
            </w:pPr>
            <w:r w:rsidRPr="00E67F2B">
              <w:t>245</w:t>
            </w:r>
            <w:r>
              <w:t xml:space="preserve"> mm</w:t>
            </w:r>
          </w:p>
          <w:p w14:paraId="7B4BF6A7" w14:textId="220FEF7E" w:rsidR="00A46E31" w:rsidRPr="00E67F2B" w:rsidRDefault="00A46E31" w:rsidP="00A46E31">
            <w:pPr>
              <w:pStyle w:val="Geenafstand"/>
              <w:jc w:val="right"/>
            </w:pPr>
            <w:r w:rsidRPr="00E67F2B">
              <w:t>-</w:t>
            </w:r>
          </w:p>
        </w:tc>
        <w:tc>
          <w:tcPr>
            <w:tcW w:w="5013" w:type="dxa"/>
            <w:shd w:val="clear" w:color="auto" w:fill="auto"/>
            <w:vAlign w:val="center"/>
          </w:tcPr>
          <w:p w14:paraId="5863683F" w14:textId="77777777" w:rsidR="00A46E31" w:rsidRPr="00E67F2B" w:rsidRDefault="00A46E31" w:rsidP="00A46E31">
            <w:pPr>
              <w:pStyle w:val="Geenafstand"/>
              <w:rPr>
                <w:lang w:val="en-US"/>
              </w:rPr>
            </w:pPr>
            <w:r>
              <w:rPr>
                <w:lang w:val="en-US"/>
              </w:rPr>
              <w:t>2L-</w:t>
            </w:r>
            <w:r w:rsidRPr="00E67F2B">
              <w:rPr>
                <w:lang w:val="en-US"/>
              </w:rPr>
              <w:t xml:space="preserve">ZOAB 16 </w:t>
            </w:r>
          </w:p>
          <w:p w14:paraId="78A330EB" w14:textId="77777777" w:rsidR="00A46E31" w:rsidRPr="00E67F2B" w:rsidRDefault="00A46E31" w:rsidP="00A46E31">
            <w:pPr>
              <w:pStyle w:val="Geenafstand"/>
              <w:rPr>
                <w:lang w:val="en-US"/>
              </w:rPr>
            </w:pPr>
            <w:r w:rsidRPr="00E67F2B">
              <w:rPr>
                <w:lang w:val="en-US"/>
              </w:rPr>
              <w:t xml:space="preserve">Bind 22 TLZ-C  </w:t>
            </w:r>
          </w:p>
          <w:p w14:paraId="2798A720" w14:textId="77777777" w:rsidR="00A46E31" w:rsidRPr="00D11A5F" w:rsidRDefault="00A46E31" w:rsidP="00A46E31">
            <w:pPr>
              <w:pStyle w:val="Geenafstand"/>
              <w:rPr>
                <w:lang w:val="en-US"/>
              </w:rPr>
            </w:pPr>
            <w:r w:rsidRPr="00D11A5F">
              <w:rPr>
                <w:lang w:val="en-US"/>
              </w:rPr>
              <w:t>Base 22 OL-C</w:t>
            </w:r>
          </w:p>
          <w:p w14:paraId="265044ED" w14:textId="77777777" w:rsidR="00A46E31" w:rsidRPr="00E67F2B" w:rsidRDefault="00A46E31" w:rsidP="00A46E31">
            <w:pPr>
              <w:pStyle w:val="Geenafstand"/>
            </w:pPr>
            <w:r w:rsidRPr="00E67F2B">
              <w:t>Resterend asfalt</w:t>
            </w:r>
          </w:p>
          <w:p w14:paraId="70710AD1" w14:textId="77777777" w:rsidR="00A46E31" w:rsidRPr="00E67F2B" w:rsidRDefault="00A46E31" w:rsidP="00A46E31">
            <w:pPr>
              <w:pStyle w:val="Geenafstand"/>
            </w:pPr>
            <w:r w:rsidRPr="00E67F2B">
              <w:t xml:space="preserve">Mijnsteen </w:t>
            </w:r>
          </w:p>
          <w:p w14:paraId="6FB5DE51" w14:textId="3BB8E225" w:rsidR="00A46E31" w:rsidRPr="00E67F2B" w:rsidRDefault="00A46E31" w:rsidP="00A46E31">
            <w:pPr>
              <w:pStyle w:val="Geenafstand"/>
            </w:pPr>
            <w:r w:rsidRPr="00E67F2B">
              <w:t>Grindhoudend-Zand</w:t>
            </w:r>
          </w:p>
        </w:tc>
      </w:tr>
      <w:tr w:rsidR="00A46E31" w:rsidRPr="00597FA4" w14:paraId="322F0106" w14:textId="77777777" w:rsidTr="00A46E31">
        <w:tc>
          <w:tcPr>
            <w:tcW w:w="0" w:type="auto"/>
            <w:shd w:val="clear" w:color="auto" w:fill="auto"/>
            <w:vAlign w:val="center"/>
          </w:tcPr>
          <w:p w14:paraId="7C360318" w14:textId="3EC886C6" w:rsidR="00A46E31" w:rsidRPr="00E67F2B" w:rsidRDefault="00A46E31" w:rsidP="00A46E31">
            <w:pPr>
              <w:pStyle w:val="Geenafstand"/>
            </w:pPr>
            <w:r w:rsidRPr="00E67F2B">
              <w:t>A79</w:t>
            </w:r>
          </w:p>
        </w:tc>
        <w:tc>
          <w:tcPr>
            <w:tcW w:w="0" w:type="auto"/>
            <w:shd w:val="clear" w:color="auto" w:fill="auto"/>
            <w:vAlign w:val="center"/>
          </w:tcPr>
          <w:p w14:paraId="3F21A56E" w14:textId="2DE731E6" w:rsidR="00A46E31" w:rsidRPr="00E67F2B" w:rsidRDefault="00A46E31" w:rsidP="00A46E31">
            <w:pPr>
              <w:pStyle w:val="Geenafstand"/>
            </w:pPr>
            <w:r w:rsidRPr="00E67F2B">
              <w:t>HRL</w:t>
            </w:r>
          </w:p>
        </w:tc>
        <w:tc>
          <w:tcPr>
            <w:tcW w:w="854" w:type="dxa"/>
            <w:shd w:val="clear" w:color="auto" w:fill="auto"/>
            <w:vAlign w:val="center"/>
          </w:tcPr>
          <w:p w14:paraId="08D45497" w14:textId="19720179" w:rsidR="00A46E31" w:rsidRPr="00E67F2B" w:rsidRDefault="00A46E31" w:rsidP="00A46E31">
            <w:pPr>
              <w:pStyle w:val="Geenafstand"/>
            </w:pPr>
            <w:r w:rsidRPr="00E67F2B">
              <w:t>15.552</w:t>
            </w:r>
          </w:p>
        </w:tc>
        <w:tc>
          <w:tcPr>
            <w:tcW w:w="1379" w:type="dxa"/>
            <w:shd w:val="clear" w:color="auto" w:fill="auto"/>
            <w:vAlign w:val="center"/>
          </w:tcPr>
          <w:p w14:paraId="45AF4C48" w14:textId="77777777" w:rsidR="00A46E31" w:rsidRPr="00D11A5F" w:rsidRDefault="00A46E31" w:rsidP="00A46E31">
            <w:pPr>
              <w:pStyle w:val="Geenafstand"/>
              <w:jc w:val="right"/>
            </w:pPr>
            <w:r w:rsidRPr="00D11A5F">
              <w:t>70 mm</w:t>
            </w:r>
          </w:p>
          <w:p w14:paraId="710E5160" w14:textId="77777777" w:rsidR="00A46E31" w:rsidRPr="00D11A5F" w:rsidRDefault="00A46E31" w:rsidP="00A46E31">
            <w:pPr>
              <w:pStyle w:val="Geenafstand"/>
              <w:jc w:val="right"/>
            </w:pPr>
            <w:r w:rsidRPr="00D11A5F">
              <w:t>50 mm</w:t>
            </w:r>
          </w:p>
          <w:p w14:paraId="4D54CD4E" w14:textId="77777777" w:rsidR="00A46E31" w:rsidRPr="00D11A5F" w:rsidRDefault="00A46E31" w:rsidP="00A46E31">
            <w:pPr>
              <w:pStyle w:val="Geenafstand"/>
              <w:jc w:val="right"/>
            </w:pPr>
            <w:r w:rsidRPr="00D11A5F">
              <w:t>60 mm</w:t>
            </w:r>
          </w:p>
          <w:p w14:paraId="495505DF" w14:textId="77777777" w:rsidR="00A46E31" w:rsidRPr="00D11A5F" w:rsidRDefault="00A46E31" w:rsidP="00A46E31">
            <w:pPr>
              <w:pStyle w:val="Geenafstand"/>
              <w:jc w:val="right"/>
            </w:pPr>
            <w:r w:rsidRPr="00D11A5F">
              <w:t>80 mm</w:t>
            </w:r>
          </w:p>
          <w:p w14:paraId="5DCF225D" w14:textId="77777777" w:rsidR="00A46E31" w:rsidRPr="00D11A5F" w:rsidRDefault="00A46E31" w:rsidP="00A46E31">
            <w:pPr>
              <w:pStyle w:val="Geenafstand"/>
              <w:jc w:val="right"/>
            </w:pPr>
            <w:r w:rsidRPr="00D11A5F">
              <w:t>245 mm</w:t>
            </w:r>
          </w:p>
          <w:p w14:paraId="1D7F9ED6" w14:textId="6E662844" w:rsidR="00A46E31" w:rsidRPr="00D11A5F" w:rsidRDefault="00A46E31" w:rsidP="00A46E31">
            <w:pPr>
              <w:pStyle w:val="Geenafstand"/>
              <w:jc w:val="right"/>
            </w:pPr>
            <w:r w:rsidRPr="00D11A5F">
              <w:t>-</w:t>
            </w:r>
          </w:p>
        </w:tc>
        <w:tc>
          <w:tcPr>
            <w:tcW w:w="5013" w:type="dxa"/>
            <w:shd w:val="clear" w:color="auto" w:fill="auto"/>
            <w:vAlign w:val="center"/>
          </w:tcPr>
          <w:p w14:paraId="6023BAC7" w14:textId="77777777" w:rsidR="00A46E31" w:rsidRPr="00E67F2B" w:rsidRDefault="00A46E31" w:rsidP="00A46E31">
            <w:pPr>
              <w:pStyle w:val="Geenafstand"/>
              <w:rPr>
                <w:lang w:val="en-US"/>
              </w:rPr>
            </w:pPr>
            <w:r>
              <w:rPr>
                <w:lang w:val="en-US"/>
              </w:rPr>
              <w:t>2L-</w:t>
            </w:r>
            <w:r w:rsidRPr="00E67F2B">
              <w:rPr>
                <w:lang w:val="en-US"/>
              </w:rPr>
              <w:t xml:space="preserve">ZOAB 16 </w:t>
            </w:r>
          </w:p>
          <w:p w14:paraId="55C14AB8" w14:textId="77777777" w:rsidR="00A46E31" w:rsidRPr="00E67F2B" w:rsidRDefault="00A46E31" w:rsidP="00A46E31">
            <w:pPr>
              <w:pStyle w:val="Geenafstand"/>
              <w:rPr>
                <w:lang w:val="en-US"/>
              </w:rPr>
            </w:pPr>
            <w:r w:rsidRPr="00E67F2B">
              <w:rPr>
                <w:lang w:val="en-US"/>
              </w:rPr>
              <w:t xml:space="preserve">Bind 22 TLZ-C  </w:t>
            </w:r>
          </w:p>
          <w:p w14:paraId="735C5A4B" w14:textId="77777777" w:rsidR="00A46E31" w:rsidRPr="00B001DE" w:rsidRDefault="00A46E31" w:rsidP="00A46E31">
            <w:pPr>
              <w:pStyle w:val="Geenafstand"/>
              <w:rPr>
                <w:lang w:val="en-US"/>
              </w:rPr>
            </w:pPr>
            <w:r w:rsidRPr="00B001DE">
              <w:rPr>
                <w:lang w:val="en-US"/>
              </w:rPr>
              <w:t>Base 22 OL-C</w:t>
            </w:r>
          </w:p>
          <w:p w14:paraId="3900ED34" w14:textId="77777777" w:rsidR="00A46E31" w:rsidRPr="00E67F2B" w:rsidRDefault="00A46E31" w:rsidP="00A46E31">
            <w:pPr>
              <w:pStyle w:val="Geenafstand"/>
            </w:pPr>
            <w:r w:rsidRPr="00E67F2B">
              <w:t>Resterend asfalt</w:t>
            </w:r>
          </w:p>
          <w:p w14:paraId="7398A467" w14:textId="77777777" w:rsidR="00A46E31" w:rsidRPr="00E67F2B" w:rsidRDefault="00A46E31" w:rsidP="00A46E31">
            <w:pPr>
              <w:pStyle w:val="Geenafstand"/>
            </w:pPr>
            <w:r w:rsidRPr="00E67F2B">
              <w:t xml:space="preserve">Mijnsteen </w:t>
            </w:r>
          </w:p>
          <w:p w14:paraId="085353E5" w14:textId="41E7EC51" w:rsidR="00A46E31" w:rsidRPr="00E67F2B" w:rsidRDefault="00A46E31" w:rsidP="00A46E31">
            <w:pPr>
              <w:pStyle w:val="Geenafstand"/>
            </w:pPr>
            <w:r w:rsidRPr="00E67F2B">
              <w:t>Grindhoudend-Zand</w:t>
            </w:r>
          </w:p>
        </w:tc>
      </w:tr>
      <w:bookmarkEnd w:id="8"/>
      <w:bookmarkEnd w:id="9"/>
    </w:tbl>
    <w:p w14:paraId="6923F15C" w14:textId="18520D99" w:rsidR="00193F2E" w:rsidRDefault="00193F2E" w:rsidP="00F016F3">
      <w:pPr>
        <w:rPr>
          <w:sz w:val="20"/>
          <w:szCs w:val="28"/>
        </w:rPr>
      </w:pPr>
    </w:p>
    <w:p w14:paraId="1454E7EC" w14:textId="7F526FD2" w:rsidR="00F016F3" w:rsidRDefault="00193F2E" w:rsidP="00F016F3">
      <w:pPr>
        <w:rPr>
          <w:sz w:val="20"/>
          <w:szCs w:val="28"/>
        </w:rPr>
      </w:pPr>
      <w:r>
        <w:rPr>
          <w:sz w:val="20"/>
          <w:szCs w:val="28"/>
        </w:rPr>
        <w:br w:type="page"/>
      </w:r>
    </w:p>
    <w:p w14:paraId="1898B7B7" w14:textId="4610AE9D" w:rsidR="00193F2E" w:rsidRDefault="00193F2E" w:rsidP="00193F2E">
      <w:pPr>
        <w:pStyle w:val="Kop4"/>
        <w:rPr>
          <w:b/>
          <w:bCs w:val="0"/>
          <w:color w:val="FF0000"/>
          <w:sz w:val="20"/>
          <w:szCs w:val="28"/>
        </w:rPr>
      </w:pPr>
      <w:r w:rsidRPr="00193F2E">
        <w:rPr>
          <w:b/>
          <w:bCs w:val="0"/>
          <w:color w:val="FF0000"/>
          <w:sz w:val="20"/>
          <w:szCs w:val="28"/>
        </w:rPr>
        <w:t>Vereiste maatregel t.p.v Verbindingswegen</w:t>
      </w:r>
    </w:p>
    <w:p w14:paraId="68A69E55" w14:textId="33C0B5D5" w:rsidR="00193F2E" w:rsidRPr="00193F2E" w:rsidRDefault="00193F2E" w:rsidP="00F016F3">
      <w:pPr>
        <w:rPr>
          <w:b/>
          <w:bCs/>
          <w:sz w:val="20"/>
          <w:szCs w:val="28"/>
        </w:rPr>
      </w:pPr>
    </w:p>
    <w:tbl>
      <w:tblPr>
        <w:tblW w:w="136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1245"/>
        <w:gridCol w:w="1307"/>
        <w:gridCol w:w="1276"/>
        <w:gridCol w:w="1559"/>
        <w:gridCol w:w="1417"/>
        <w:gridCol w:w="1418"/>
        <w:gridCol w:w="2410"/>
        <w:gridCol w:w="2976"/>
      </w:tblGrid>
      <w:tr w:rsidR="0060220A" w:rsidRPr="0060220A" w14:paraId="0BF44D4D" w14:textId="77777777" w:rsidTr="0060220A">
        <w:trPr>
          <w:trHeight w:val="454"/>
          <w:tblHeader/>
        </w:trPr>
        <w:tc>
          <w:tcPr>
            <w:tcW w:w="1245" w:type="dxa"/>
            <w:tcBorders>
              <w:bottom w:val="double" w:sz="4" w:space="0" w:color="auto"/>
            </w:tcBorders>
            <w:shd w:val="clear" w:color="auto" w:fill="BFBFBF"/>
            <w:vAlign w:val="center"/>
          </w:tcPr>
          <w:p w14:paraId="13273649" w14:textId="77777777" w:rsidR="00193F2E" w:rsidRPr="0060220A" w:rsidRDefault="00193F2E" w:rsidP="00041A70">
            <w:pPr>
              <w:rPr>
                <w:b/>
                <w:bCs/>
                <w:color w:val="FF0000"/>
              </w:rPr>
            </w:pPr>
            <w:bookmarkStart w:id="10" w:name="_Hlk35942391"/>
            <w:r w:rsidRPr="0060220A">
              <w:rPr>
                <w:b/>
                <w:bCs/>
                <w:color w:val="FF0000"/>
              </w:rPr>
              <w:t>Weg</w:t>
            </w:r>
          </w:p>
        </w:tc>
        <w:tc>
          <w:tcPr>
            <w:tcW w:w="1307" w:type="dxa"/>
            <w:tcBorders>
              <w:bottom w:val="double" w:sz="4" w:space="0" w:color="auto"/>
            </w:tcBorders>
            <w:shd w:val="clear" w:color="auto" w:fill="BFBFBF"/>
            <w:vAlign w:val="center"/>
          </w:tcPr>
          <w:p w14:paraId="625A527A" w14:textId="77777777" w:rsidR="00193F2E" w:rsidRPr="0060220A" w:rsidRDefault="00193F2E" w:rsidP="00041A70">
            <w:pPr>
              <w:rPr>
                <w:b/>
                <w:bCs/>
                <w:color w:val="FF0000"/>
              </w:rPr>
            </w:pPr>
            <w:r w:rsidRPr="0060220A">
              <w:rPr>
                <w:b/>
                <w:bCs/>
                <w:color w:val="FF0000"/>
              </w:rPr>
              <w:t>Rijbaan</w:t>
            </w:r>
          </w:p>
        </w:tc>
        <w:tc>
          <w:tcPr>
            <w:tcW w:w="1276" w:type="dxa"/>
            <w:tcBorders>
              <w:bottom w:val="double" w:sz="4" w:space="0" w:color="auto"/>
            </w:tcBorders>
            <w:shd w:val="clear" w:color="auto" w:fill="BFBFBF"/>
            <w:vAlign w:val="center"/>
          </w:tcPr>
          <w:p w14:paraId="3E1B08DB" w14:textId="77777777" w:rsidR="00193F2E" w:rsidRPr="0060220A" w:rsidRDefault="00193F2E" w:rsidP="00041A70">
            <w:pPr>
              <w:rPr>
                <w:b/>
                <w:bCs/>
                <w:color w:val="FF0000"/>
              </w:rPr>
            </w:pPr>
            <w:r w:rsidRPr="0060220A">
              <w:rPr>
                <w:b/>
                <w:bCs/>
                <w:color w:val="FF0000"/>
              </w:rPr>
              <w:t>Strook</w:t>
            </w:r>
          </w:p>
        </w:tc>
        <w:tc>
          <w:tcPr>
            <w:tcW w:w="1559" w:type="dxa"/>
            <w:tcBorders>
              <w:bottom w:val="double" w:sz="4" w:space="0" w:color="auto"/>
            </w:tcBorders>
            <w:shd w:val="clear" w:color="auto" w:fill="BFBFBF"/>
            <w:vAlign w:val="center"/>
          </w:tcPr>
          <w:p w14:paraId="2E2FA109" w14:textId="77777777" w:rsidR="00193F2E" w:rsidRPr="0060220A" w:rsidRDefault="00193F2E" w:rsidP="00041A70">
            <w:pPr>
              <w:rPr>
                <w:b/>
                <w:bCs/>
                <w:color w:val="FF0000"/>
              </w:rPr>
            </w:pPr>
            <w:r w:rsidRPr="0060220A">
              <w:rPr>
                <w:b/>
                <w:bCs/>
                <w:color w:val="FF0000"/>
              </w:rPr>
              <w:t>Van [m]</w:t>
            </w:r>
          </w:p>
        </w:tc>
        <w:tc>
          <w:tcPr>
            <w:tcW w:w="1417" w:type="dxa"/>
            <w:tcBorders>
              <w:bottom w:val="double" w:sz="4" w:space="0" w:color="auto"/>
            </w:tcBorders>
            <w:shd w:val="clear" w:color="auto" w:fill="BFBFBF"/>
            <w:vAlign w:val="center"/>
          </w:tcPr>
          <w:p w14:paraId="7441AA30" w14:textId="77777777" w:rsidR="00193F2E" w:rsidRPr="0060220A" w:rsidRDefault="00193F2E" w:rsidP="00041A70">
            <w:pPr>
              <w:rPr>
                <w:b/>
                <w:bCs/>
                <w:color w:val="FF0000"/>
              </w:rPr>
            </w:pPr>
            <w:r w:rsidRPr="0060220A">
              <w:rPr>
                <w:b/>
                <w:bCs/>
                <w:color w:val="FF0000"/>
              </w:rPr>
              <w:t>Tot [m]</w:t>
            </w:r>
          </w:p>
        </w:tc>
        <w:tc>
          <w:tcPr>
            <w:tcW w:w="1418" w:type="dxa"/>
            <w:tcBorders>
              <w:bottom w:val="double" w:sz="4" w:space="0" w:color="auto"/>
            </w:tcBorders>
            <w:shd w:val="clear" w:color="auto" w:fill="BFBFBF"/>
            <w:vAlign w:val="center"/>
          </w:tcPr>
          <w:p w14:paraId="162ADE10" w14:textId="77777777" w:rsidR="00193F2E" w:rsidRPr="0060220A" w:rsidRDefault="00193F2E" w:rsidP="00041A70">
            <w:pPr>
              <w:rPr>
                <w:b/>
                <w:bCs/>
                <w:color w:val="FF0000"/>
              </w:rPr>
            </w:pPr>
            <w:r w:rsidRPr="0060220A">
              <w:rPr>
                <w:b/>
                <w:bCs/>
                <w:color w:val="FF0000"/>
              </w:rPr>
              <w:t>Lengte [m]</w:t>
            </w:r>
          </w:p>
        </w:tc>
        <w:tc>
          <w:tcPr>
            <w:tcW w:w="2410" w:type="dxa"/>
            <w:tcBorders>
              <w:bottom w:val="double" w:sz="4" w:space="0" w:color="auto"/>
            </w:tcBorders>
            <w:shd w:val="clear" w:color="auto" w:fill="BFBFBF"/>
            <w:vAlign w:val="center"/>
          </w:tcPr>
          <w:p w14:paraId="0595D193" w14:textId="77777777" w:rsidR="00193F2E" w:rsidRPr="0060220A" w:rsidRDefault="00193F2E" w:rsidP="00041A70">
            <w:pPr>
              <w:rPr>
                <w:b/>
                <w:bCs/>
                <w:color w:val="FF0000"/>
              </w:rPr>
            </w:pPr>
            <w:r w:rsidRPr="0060220A">
              <w:rPr>
                <w:b/>
                <w:bCs/>
                <w:color w:val="FF0000"/>
              </w:rPr>
              <w:t>Verwijderen</w:t>
            </w:r>
          </w:p>
        </w:tc>
        <w:tc>
          <w:tcPr>
            <w:tcW w:w="2976" w:type="dxa"/>
            <w:tcBorders>
              <w:bottom w:val="double" w:sz="4" w:space="0" w:color="auto"/>
            </w:tcBorders>
            <w:shd w:val="clear" w:color="auto" w:fill="BFBFBF"/>
            <w:vAlign w:val="center"/>
          </w:tcPr>
          <w:p w14:paraId="5F95ABFF" w14:textId="77777777" w:rsidR="00193F2E" w:rsidRPr="0060220A" w:rsidRDefault="00193F2E" w:rsidP="00041A70">
            <w:pPr>
              <w:rPr>
                <w:b/>
                <w:bCs/>
                <w:color w:val="FF0000"/>
              </w:rPr>
            </w:pPr>
            <w:r w:rsidRPr="0060220A">
              <w:rPr>
                <w:b/>
                <w:bCs/>
                <w:color w:val="FF0000"/>
              </w:rPr>
              <w:t>Aanbrengen*</w:t>
            </w:r>
          </w:p>
        </w:tc>
      </w:tr>
      <w:tr w:rsidR="0060220A" w:rsidRPr="0060220A" w14:paraId="2F7249FC" w14:textId="77777777" w:rsidTr="0060220A">
        <w:trPr>
          <w:trHeight w:val="454"/>
        </w:trPr>
        <w:tc>
          <w:tcPr>
            <w:tcW w:w="1245" w:type="dxa"/>
            <w:tcBorders>
              <w:top w:val="double" w:sz="4" w:space="0" w:color="auto"/>
            </w:tcBorders>
            <w:shd w:val="clear" w:color="auto" w:fill="auto"/>
            <w:vAlign w:val="center"/>
          </w:tcPr>
          <w:p w14:paraId="70817934" w14:textId="77777777" w:rsidR="00193F2E" w:rsidRPr="0060220A" w:rsidRDefault="00193F2E" w:rsidP="00193F2E">
            <w:pPr>
              <w:rPr>
                <w:color w:val="FF0000"/>
              </w:rPr>
            </w:pPr>
            <w:r w:rsidRPr="0060220A">
              <w:rPr>
                <w:rFonts w:cs="Calibri"/>
                <w:color w:val="FF0000"/>
              </w:rPr>
              <w:t>A79</w:t>
            </w:r>
          </w:p>
        </w:tc>
        <w:tc>
          <w:tcPr>
            <w:tcW w:w="1307" w:type="dxa"/>
            <w:tcBorders>
              <w:top w:val="double" w:sz="4" w:space="0" w:color="auto"/>
            </w:tcBorders>
            <w:shd w:val="clear" w:color="auto" w:fill="auto"/>
            <w:vAlign w:val="center"/>
          </w:tcPr>
          <w:p w14:paraId="3213A844" w14:textId="77777777" w:rsidR="00193F2E" w:rsidRPr="0060220A" w:rsidRDefault="00193F2E" w:rsidP="00193F2E">
            <w:pPr>
              <w:rPr>
                <w:color w:val="FF0000"/>
              </w:rPr>
            </w:pPr>
            <w:proofErr w:type="spellStart"/>
            <w:r w:rsidRPr="0060220A">
              <w:rPr>
                <w:rFonts w:cs="Calibri"/>
                <w:color w:val="FF0000"/>
                <w:szCs w:val="18"/>
              </w:rPr>
              <w:t>VWb</w:t>
            </w:r>
            <w:proofErr w:type="spellEnd"/>
          </w:p>
        </w:tc>
        <w:tc>
          <w:tcPr>
            <w:tcW w:w="1276" w:type="dxa"/>
            <w:tcBorders>
              <w:top w:val="double" w:sz="4" w:space="0" w:color="auto"/>
            </w:tcBorders>
            <w:shd w:val="clear" w:color="auto" w:fill="auto"/>
            <w:vAlign w:val="center"/>
          </w:tcPr>
          <w:p w14:paraId="372B1398" w14:textId="77777777" w:rsidR="00193F2E" w:rsidRPr="0060220A" w:rsidRDefault="00193F2E" w:rsidP="00193F2E">
            <w:pPr>
              <w:rPr>
                <w:color w:val="FF0000"/>
              </w:rPr>
            </w:pPr>
            <w:r w:rsidRPr="0060220A">
              <w:rPr>
                <w:rFonts w:cs="Calibri"/>
                <w:color w:val="FF0000"/>
              </w:rPr>
              <w:t>Alle</w:t>
            </w:r>
          </w:p>
        </w:tc>
        <w:tc>
          <w:tcPr>
            <w:tcW w:w="1559" w:type="dxa"/>
            <w:tcBorders>
              <w:top w:val="double" w:sz="4" w:space="0" w:color="auto"/>
            </w:tcBorders>
            <w:shd w:val="clear" w:color="auto" w:fill="auto"/>
            <w:vAlign w:val="center"/>
          </w:tcPr>
          <w:p w14:paraId="0A9B6E5C" w14:textId="77777777" w:rsidR="00193F2E" w:rsidRPr="0060220A" w:rsidRDefault="00193F2E" w:rsidP="00193F2E">
            <w:pPr>
              <w:rPr>
                <w:color w:val="FF0000"/>
              </w:rPr>
            </w:pPr>
            <w:r w:rsidRPr="0060220A">
              <w:rPr>
                <w:rFonts w:cs="Calibri"/>
                <w:color w:val="FF0000"/>
                <w:szCs w:val="18"/>
              </w:rPr>
              <w:t>1.050</w:t>
            </w:r>
          </w:p>
        </w:tc>
        <w:tc>
          <w:tcPr>
            <w:tcW w:w="1417" w:type="dxa"/>
            <w:tcBorders>
              <w:top w:val="double" w:sz="4" w:space="0" w:color="auto"/>
            </w:tcBorders>
            <w:shd w:val="clear" w:color="auto" w:fill="auto"/>
            <w:vAlign w:val="center"/>
          </w:tcPr>
          <w:p w14:paraId="07E5857C" w14:textId="77777777" w:rsidR="00193F2E" w:rsidRPr="0060220A" w:rsidRDefault="00193F2E" w:rsidP="00193F2E">
            <w:pPr>
              <w:rPr>
                <w:color w:val="FF0000"/>
              </w:rPr>
            </w:pPr>
            <w:r w:rsidRPr="0060220A">
              <w:rPr>
                <w:rFonts w:cs="Calibri"/>
                <w:color w:val="FF0000"/>
              </w:rPr>
              <w:t>1.400</w:t>
            </w:r>
          </w:p>
        </w:tc>
        <w:tc>
          <w:tcPr>
            <w:tcW w:w="1418" w:type="dxa"/>
            <w:tcBorders>
              <w:top w:val="double" w:sz="4" w:space="0" w:color="auto"/>
            </w:tcBorders>
            <w:shd w:val="clear" w:color="auto" w:fill="auto"/>
            <w:vAlign w:val="center"/>
          </w:tcPr>
          <w:p w14:paraId="0B3E9328" w14:textId="77777777" w:rsidR="00193F2E" w:rsidRPr="0060220A" w:rsidRDefault="00193F2E" w:rsidP="00193F2E">
            <w:pPr>
              <w:rPr>
                <w:color w:val="FF0000"/>
              </w:rPr>
            </w:pPr>
            <w:r w:rsidRPr="0060220A">
              <w:rPr>
                <w:rFonts w:cs="Calibri"/>
                <w:color w:val="FF0000"/>
                <w:szCs w:val="18"/>
              </w:rPr>
              <w:t>350</w:t>
            </w:r>
          </w:p>
        </w:tc>
        <w:tc>
          <w:tcPr>
            <w:tcW w:w="2410" w:type="dxa"/>
            <w:tcBorders>
              <w:top w:val="double" w:sz="4" w:space="0" w:color="auto"/>
            </w:tcBorders>
            <w:shd w:val="clear" w:color="auto" w:fill="auto"/>
            <w:vAlign w:val="center"/>
          </w:tcPr>
          <w:p w14:paraId="7AA02657" w14:textId="77777777" w:rsidR="00193F2E" w:rsidRPr="0060220A" w:rsidRDefault="00193F2E" w:rsidP="00193F2E">
            <w:pPr>
              <w:rPr>
                <w:color w:val="FF0000"/>
              </w:rPr>
            </w:pPr>
            <w:r w:rsidRPr="0060220A">
              <w:rPr>
                <w:color w:val="FF0000"/>
              </w:rPr>
              <w:t>35 mm deklaag</w:t>
            </w:r>
          </w:p>
        </w:tc>
        <w:tc>
          <w:tcPr>
            <w:tcW w:w="2976" w:type="dxa"/>
            <w:tcBorders>
              <w:top w:val="double" w:sz="4" w:space="0" w:color="auto"/>
            </w:tcBorders>
            <w:shd w:val="clear" w:color="auto" w:fill="auto"/>
            <w:vAlign w:val="center"/>
          </w:tcPr>
          <w:p w14:paraId="6CEBDC60" w14:textId="77777777" w:rsidR="00193F2E" w:rsidRPr="0060220A" w:rsidRDefault="00193F2E" w:rsidP="00193F2E">
            <w:pPr>
              <w:rPr>
                <w:color w:val="FF0000"/>
              </w:rPr>
            </w:pPr>
            <w:r w:rsidRPr="0060220A">
              <w:rPr>
                <w:color w:val="FF0000"/>
              </w:rPr>
              <w:t>35mm SMA-NL 11B</w:t>
            </w:r>
          </w:p>
        </w:tc>
      </w:tr>
      <w:tr w:rsidR="0060220A" w:rsidRPr="0060220A" w14:paraId="6495E985" w14:textId="77777777" w:rsidTr="0060220A">
        <w:trPr>
          <w:trHeight w:val="454"/>
        </w:trPr>
        <w:tc>
          <w:tcPr>
            <w:tcW w:w="1245" w:type="dxa"/>
            <w:shd w:val="clear" w:color="auto" w:fill="auto"/>
            <w:vAlign w:val="center"/>
          </w:tcPr>
          <w:p w14:paraId="35BC97B3" w14:textId="77777777" w:rsidR="00193F2E" w:rsidRPr="0060220A" w:rsidRDefault="00193F2E" w:rsidP="00193F2E">
            <w:pPr>
              <w:rPr>
                <w:color w:val="FF0000"/>
              </w:rPr>
            </w:pPr>
            <w:bookmarkStart w:id="11" w:name="_Hlk35942480"/>
            <w:r w:rsidRPr="0060220A">
              <w:rPr>
                <w:rFonts w:cs="Calibri"/>
                <w:color w:val="FF0000"/>
              </w:rPr>
              <w:t>A79</w:t>
            </w:r>
          </w:p>
        </w:tc>
        <w:tc>
          <w:tcPr>
            <w:tcW w:w="1307" w:type="dxa"/>
            <w:shd w:val="clear" w:color="auto" w:fill="auto"/>
            <w:vAlign w:val="center"/>
          </w:tcPr>
          <w:p w14:paraId="1F147E94" w14:textId="77777777" w:rsidR="00193F2E" w:rsidRPr="0060220A" w:rsidRDefault="00193F2E" w:rsidP="00193F2E">
            <w:pPr>
              <w:rPr>
                <w:color w:val="FF0000"/>
              </w:rPr>
            </w:pPr>
            <w:proofErr w:type="spellStart"/>
            <w:r w:rsidRPr="0060220A">
              <w:rPr>
                <w:rFonts w:cs="Calibri"/>
                <w:color w:val="FF0000"/>
                <w:szCs w:val="18"/>
              </w:rPr>
              <w:t>VWc</w:t>
            </w:r>
            <w:proofErr w:type="spellEnd"/>
          </w:p>
        </w:tc>
        <w:tc>
          <w:tcPr>
            <w:tcW w:w="1276" w:type="dxa"/>
            <w:shd w:val="clear" w:color="auto" w:fill="auto"/>
            <w:vAlign w:val="center"/>
          </w:tcPr>
          <w:p w14:paraId="7048B15B" w14:textId="77777777" w:rsidR="00193F2E" w:rsidRPr="0060220A" w:rsidRDefault="00193F2E" w:rsidP="00193F2E">
            <w:pPr>
              <w:rPr>
                <w:color w:val="FF0000"/>
              </w:rPr>
            </w:pPr>
            <w:r w:rsidRPr="0060220A">
              <w:rPr>
                <w:rFonts w:cs="Calibri"/>
                <w:color w:val="FF0000"/>
              </w:rPr>
              <w:t>Alle</w:t>
            </w:r>
          </w:p>
        </w:tc>
        <w:tc>
          <w:tcPr>
            <w:tcW w:w="1559" w:type="dxa"/>
            <w:shd w:val="clear" w:color="auto" w:fill="auto"/>
            <w:vAlign w:val="center"/>
          </w:tcPr>
          <w:p w14:paraId="2FC8D5BD" w14:textId="77777777" w:rsidR="00193F2E" w:rsidRPr="0060220A" w:rsidRDefault="00193F2E" w:rsidP="00193F2E">
            <w:pPr>
              <w:rPr>
                <w:color w:val="FF0000"/>
              </w:rPr>
            </w:pPr>
            <w:r w:rsidRPr="0060220A">
              <w:rPr>
                <w:rFonts w:cs="Calibri"/>
                <w:color w:val="FF0000"/>
                <w:szCs w:val="18"/>
              </w:rPr>
              <w:t>1.400</w:t>
            </w:r>
          </w:p>
        </w:tc>
        <w:tc>
          <w:tcPr>
            <w:tcW w:w="1417" w:type="dxa"/>
            <w:shd w:val="clear" w:color="auto" w:fill="auto"/>
            <w:vAlign w:val="center"/>
          </w:tcPr>
          <w:p w14:paraId="46BC79DE" w14:textId="77777777" w:rsidR="00193F2E" w:rsidRPr="0060220A" w:rsidRDefault="00193F2E" w:rsidP="00193F2E">
            <w:pPr>
              <w:rPr>
                <w:color w:val="FF0000"/>
              </w:rPr>
            </w:pPr>
            <w:r w:rsidRPr="0060220A">
              <w:rPr>
                <w:rFonts w:cs="Calibri"/>
                <w:color w:val="FF0000"/>
                <w:szCs w:val="18"/>
              </w:rPr>
              <w:t>1.080</w:t>
            </w:r>
          </w:p>
        </w:tc>
        <w:tc>
          <w:tcPr>
            <w:tcW w:w="1418" w:type="dxa"/>
            <w:shd w:val="clear" w:color="auto" w:fill="auto"/>
            <w:vAlign w:val="center"/>
          </w:tcPr>
          <w:p w14:paraId="479C1B0E" w14:textId="77777777" w:rsidR="00193F2E" w:rsidRPr="0060220A" w:rsidRDefault="00193F2E" w:rsidP="00193F2E">
            <w:pPr>
              <w:rPr>
                <w:color w:val="FF0000"/>
              </w:rPr>
            </w:pPr>
            <w:r w:rsidRPr="0060220A">
              <w:rPr>
                <w:rFonts w:cs="Calibri"/>
                <w:color w:val="FF0000"/>
                <w:szCs w:val="18"/>
              </w:rPr>
              <w:t>320</w:t>
            </w:r>
          </w:p>
        </w:tc>
        <w:tc>
          <w:tcPr>
            <w:tcW w:w="2410" w:type="dxa"/>
            <w:shd w:val="clear" w:color="auto" w:fill="auto"/>
            <w:vAlign w:val="center"/>
          </w:tcPr>
          <w:p w14:paraId="4AC6C705" w14:textId="77777777" w:rsidR="00193F2E" w:rsidRPr="0060220A" w:rsidRDefault="00193F2E" w:rsidP="00193F2E">
            <w:pPr>
              <w:rPr>
                <w:color w:val="FF0000"/>
              </w:rPr>
            </w:pPr>
            <w:r w:rsidRPr="0060220A">
              <w:rPr>
                <w:color w:val="FF0000"/>
              </w:rPr>
              <w:t>35mm deklaag</w:t>
            </w:r>
          </w:p>
        </w:tc>
        <w:tc>
          <w:tcPr>
            <w:tcW w:w="2976" w:type="dxa"/>
            <w:shd w:val="clear" w:color="auto" w:fill="auto"/>
            <w:vAlign w:val="center"/>
          </w:tcPr>
          <w:p w14:paraId="46CDE9FA" w14:textId="77777777" w:rsidR="00193F2E" w:rsidRPr="0060220A" w:rsidRDefault="00193F2E" w:rsidP="00193F2E">
            <w:pPr>
              <w:rPr>
                <w:color w:val="FF0000"/>
              </w:rPr>
            </w:pPr>
            <w:r w:rsidRPr="0060220A">
              <w:rPr>
                <w:color w:val="FF0000"/>
              </w:rPr>
              <w:t>35mm SMA-NL 11B</w:t>
            </w:r>
          </w:p>
        </w:tc>
      </w:tr>
      <w:tr w:rsidR="0060220A" w:rsidRPr="0060220A" w14:paraId="7D1FA655" w14:textId="77777777" w:rsidTr="0060220A">
        <w:trPr>
          <w:trHeight w:val="454"/>
        </w:trPr>
        <w:tc>
          <w:tcPr>
            <w:tcW w:w="1245" w:type="dxa"/>
            <w:shd w:val="clear" w:color="auto" w:fill="auto"/>
            <w:vAlign w:val="center"/>
          </w:tcPr>
          <w:p w14:paraId="671D007B" w14:textId="77777777" w:rsidR="00193F2E" w:rsidRPr="0060220A" w:rsidRDefault="00193F2E" w:rsidP="00193F2E">
            <w:pPr>
              <w:rPr>
                <w:color w:val="FF0000"/>
              </w:rPr>
            </w:pPr>
            <w:bookmarkStart w:id="12" w:name="_Hlk35942510"/>
            <w:r w:rsidRPr="0060220A">
              <w:rPr>
                <w:rFonts w:cs="Calibri"/>
                <w:color w:val="FF0000"/>
              </w:rPr>
              <w:t>A79</w:t>
            </w:r>
          </w:p>
        </w:tc>
        <w:tc>
          <w:tcPr>
            <w:tcW w:w="1307" w:type="dxa"/>
            <w:shd w:val="clear" w:color="auto" w:fill="auto"/>
            <w:vAlign w:val="center"/>
          </w:tcPr>
          <w:p w14:paraId="5EA86704" w14:textId="77777777" w:rsidR="00193F2E" w:rsidRPr="0060220A" w:rsidRDefault="00193F2E" w:rsidP="00193F2E">
            <w:pPr>
              <w:rPr>
                <w:color w:val="FF0000"/>
              </w:rPr>
            </w:pPr>
            <w:proofErr w:type="spellStart"/>
            <w:r w:rsidRPr="0060220A">
              <w:rPr>
                <w:rFonts w:cs="Calibri"/>
                <w:color w:val="FF0000"/>
                <w:szCs w:val="18"/>
              </w:rPr>
              <w:t>VWa</w:t>
            </w:r>
            <w:proofErr w:type="spellEnd"/>
          </w:p>
        </w:tc>
        <w:tc>
          <w:tcPr>
            <w:tcW w:w="1276" w:type="dxa"/>
            <w:shd w:val="clear" w:color="auto" w:fill="auto"/>
            <w:vAlign w:val="center"/>
          </w:tcPr>
          <w:p w14:paraId="7D84F9B6" w14:textId="77777777" w:rsidR="00193F2E" w:rsidRPr="0060220A" w:rsidRDefault="00193F2E" w:rsidP="00193F2E">
            <w:pPr>
              <w:rPr>
                <w:color w:val="FF0000"/>
              </w:rPr>
            </w:pPr>
            <w:r w:rsidRPr="0060220A">
              <w:rPr>
                <w:rFonts w:cs="Calibri"/>
                <w:color w:val="FF0000"/>
              </w:rPr>
              <w:t>Alle</w:t>
            </w:r>
          </w:p>
        </w:tc>
        <w:tc>
          <w:tcPr>
            <w:tcW w:w="1559" w:type="dxa"/>
            <w:shd w:val="clear" w:color="auto" w:fill="auto"/>
            <w:vAlign w:val="center"/>
          </w:tcPr>
          <w:p w14:paraId="716CC595" w14:textId="77777777" w:rsidR="00193F2E" w:rsidRPr="0060220A" w:rsidRDefault="00193F2E" w:rsidP="00193F2E">
            <w:pPr>
              <w:rPr>
                <w:color w:val="FF0000"/>
              </w:rPr>
            </w:pPr>
            <w:r w:rsidRPr="0060220A">
              <w:rPr>
                <w:rFonts w:cs="Calibri"/>
                <w:color w:val="FF0000"/>
              </w:rPr>
              <w:t>3.700</w:t>
            </w:r>
          </w:p>
        </w:tc>
        <w:tc>
          <w:tcPr>
            <w:tcW w:w="1417" w:type="dxa"/>
            <w:shd w:val="clear" w:color="auto" w:fill="auto"/>
            <w:vAlign w:val="center"/>
          </w:tcPr>
          <w:p w14:paraId="74E4D8BE" w14:textId="77777777" w:rsidR="00193F2E" w:rsidRPr="0060220A" w:rsidRDefault="00193F2E" w:rsidP="00193F2E">
            <w:pPr>
              <w:rPr>
                <w:color w:val="FF0000"/>
              </w:rPr>
            </w:pPr>
            <w:r w:rsidRPr="0060220A">
              <w:rPr>
                <w:rFonts w:cs="Calibri"/>
                <w:color w:val="FF0000"/>
              </w:rPr>
              <w:t>4.150</w:t>
            </w:r>
          </w:p>
        </w:tc>
        <w:tc>
          <w:tcPr>
            <w:tcW w:w="1418" w:type="dxa"/>
            <w:shd w:val="clear" w:color="auto" w:fill="auto"/>
            <w:vAlign w:val="center"/>
          </w:tcPr>
          <w:p w14:paraId="0A5BD55B" w14:textId="77777777" w:rsidR="00193F2E" w:rsidRPr="0060220A" w:rsidRDefault="00193F2E" w:rsidP="00193F2E">
            <w:pPr>
              <w:rPr>
                <w:color w:val="FF0000"/>
              </w:rPr>
            </w:pPr>
            <w:r w:rsidRPr="0060220A">
              <w:rPr>
                <w:rFonts w:cs="Calibri"/>
                <w:color w:val="FF0000"/>
                <w:szCs w:val="18"/>
              </w:rPr>
              <w:t>450</w:t>
            </w:r>
          </w:p>
        </w:tc>
        <w:tc>
          <w:tcPr>
            <w:tcW w:w="2410" w:type="dxa"/>
            <w:shd w:val="clear" w:color="auto" w:fill="auto"/>
            <w:vAlign w:val="center"/>
          </w:tcPr>
          <w:p w14:paraId="0014BFEE" w14:textId="77777777" w:rsidR="00193F2E" w:rsidRPr="0060220A" w:rsidRDefault="00193F2E" w:rsidP="00193F2E">
            <w:pPr>
              <w:rPr>
                <w:color w:val="FF0000"/>
              </w:rPr>
            </w:pPr>
            <w:r w:rsidRPr="0060220A">
              <w:rPr>
                <w:color w:val="FF0000"/>
              </w:rPr>
              <w:t>35mm deklaag</w:t>
            </w:r>
          </w:p>
          <w:p w14:paraId="3713C5F5" w14:textId="77777777" w:rsidR="00193F2E" w:rsidRPr="0060220A" w:rsidRDefault="00193F2E" w:rsidP="00193F2E">
            <w:pPr>
              <w:rPr>
                <w:color w:val="FF0000"/>
              </w:rPr>
            </w:pPr>
            <w:r w:rsidRPr="0060220A">
              <w:rPr>
                <w:color w:val="FF0000"/>
              </w:rPr>
              <w:t xml:space="preserve">60mm tussenlaag </w:t>
            </w:r>
          </w:p>
        </w:tc>
        <w:tc>
          <w:tcPr>
            <w:tcW w:w="2976" w:type="dxa"/>
            <w:shd w:val="clear" w:color="auto" w:fill="auto"/>
            <w:vAlign w:val="center"/>
          </w:tcPr>
          <w:p w14:paraId="0C9E2033" w14:textId="77777777" w:rsidR="00193F2E" w:rsidRPr="0060220A" w:rsidRDefault="00193F2E" w:rsidP="00193F2E">
            <w:pPr>
              <w:rPr>
                <w:color w:val="FF0000"/>
              </w:rPr>
            </w:pPr>
            <w:r w:rsidRPr="0060220A">
              <w:rPr>
                <w:color w:val="FF0000"/>
              </w:rPr>
              <w:t>35mm SMA-NL 11B</w:t>
            </w:r>
          </w:p>
          <w:p w14:paraId="2945FDA0" w14:textId="77777777" w:rsidR="00193F2E" w:rsidRPr="0060220A" w:rsidRDefault="00193F2E" w:rsidP="00193F2E">
            <w:pPr>
              <w:rPr>
                <w:color w:val="FF0000"/>
              </w:rPr>
            </w:pPr>
            <w:r w:rsidRPr="0060220A">
              <w:rPr>
                <w:color w:val="FF0000"/>
              </w:rPr>
              <w:t>60mm AC 22 Bind TL-C</w:t>
            </w:r>
          </w:p>
        </w:tc>
      </w:tr>
      <w:tr w:rsidR="0060220A" w:rsidRPr="008B440F" w14:paraId="7C21ED79" w14:textId="77777777" w:rsidTr="0060220A">
        <w:trPr>
          <w:trHeight w:val="454"/>
        </w:trPr>
        <w:tc>
          <w:tcPr>
            <w:tcW w:w="1245" w:type="dxa"/>
            <w:shd w:val="clear" w:color="auto" w:fill="auto"/>
            <w:vAlign w:val="center"/>
          </w:tcPr>
          <w:p w14:paraId="618F82DA" w14:textId="77777777" w:rsidR="00193F2E" w:rsidRPr="0060220A" w:rsidRDefault="00193F2E" w:rsidP="00193F2E">
            <w:pPr>
              <w:rPr>
                <w:color w:val="FF0000"/>
              </w:rPr>
            </w:pPr>
            <w:bookmarkStart w:id="13" w:name="_Hlk35942516"/>
            <w:r w:rsidRPr="0060220A">
              <w:rPr>
                <w:rFonts w:cs="Calibri"/>
                <w:color w:val="FF0000"/>
              </w:rPr>
              <w:t>A79</w:t>
            </w:r>
          </w:p>
        </w:tc>
        <w:tc>
          <w:tcPr>
            <w:tcW w:w="1307" w:type="dxa"/>
            <w:shd w:val="clear" w:color="auto" w:fill="auto"/>
            <w:vAlign w:val="center"/>
          </w:tcPr>
          <w:p w14:paraId="599BD271" w14:textId="77777777" w:rsidR="00193F2E" w:rsidRPr="0060220A" w:rsidRDefault="00193F2E" w:rsidP="00193F2E">
            <w:pPr>
              <w:rPr>
                <w:color w:val="FF0000"/>
              </w:rPr>
            </w:pPr>
            <w:proofErr w:type="spellStart"/>
            <w:r w:rsidRPr="0060220A">
              <w:rPr>
                <w:rFonts w:cs="Calibri"/>
                <w:color w:val="FF0000"/>
                <w:szCs w:val="18"/>
              </w:rPr>
              <w:t>VWb</w:t>
            </w:r>
            <w:proofErr w:type="spellEnd"/>
          </w:p>
        </w:tc>
        <w:tc>
          <w:tcPr>
            <w:tcW w:w="1276" w:type="dxa"/>
            <w:shd w:val="clear" w:color="auto" w:fill="auto"/>
            <w:vAlign w:val="center"/>
          </w:tcPr>
          <w:p w14:paraId="49E50C72" w14:textId="77777777" w:rsidR="00193F2E" w:rsidRPr="0060220A" w:rsidRDefault="00193F2E" w:rsidP="00193F2E">
            <w:pPr>
              <w:rPr>
                <w:color w:val="FF0000"/>
              </w:rPr>
            </w:pPr>
            <w:r w:rsidRPr="0060220A">
              <w:rPr>
                <w:rFonts w:cs="Calibri"/>
                <w:color w:val="FF0000"/>
              </w:rPr>
              <w:t>Alle</w:t>
            </w:r>
          </w:p>
        </w:tc>
        <w:tc>
          <w:tcPr>
            <w:tcW w:w="1559" w:type="dxa"/>
            <w:shd w:val="clear" w:color="auto" w:fill="auto"/>
            <w:vAlign w:val="center"/>
          </w:tcPr>
          <w:p w14:paraId="731B519F" w14:textId="77777777" w:rsidR="00193F2E" w:rsidRPr="0060220A" w:rsidRDefault="00193F2E" w:rsidP="00193F2E">
            <w:pPr>
              <w:rPr>
                <w:color w:val="FF0000"/>
              </w:rPr>
            </w:pPr>
            <w:r w:rsidRPr="0060220A">
              <w:rPr>
                <w:rFonts w:cs="Calibri"/>
                <w:color w:val="FF0000"/>
              </w:rPr>
              <w:t>4.100</w:t>
            </w:r>
          </w:p>
        </w:tc>
        <w:tc>
          <w:tcPr>
            <w:tcW w:w="1417" w:type="dxa"/>
            <w:shd w:val="clear" w:color="auto" w:fill="auto"/>
            <w:vAlign w:val="center"/>
          </w:tcPr>
          <w:p w14:paraId="7A17234A" w14:textId="77777777" w:rsidR="00193F2E" w:rsidRPr="0060220A" w:rsidRDefault="00193F2E" w:rsidP="00193F2E">
            <w:pPr>
              <w:rPr>
                <w:color w:val="FF0000"/>
              </w:rPr>
            </w:pPr>
            <w:r w:rsidRPr="0060220A">
              <w:rPr>
                <w:rFonts w:cs="Calibri"/>
                <w:color w:val="FF0000"/>
              </w:rPr>
              <w:t>4.850</w:t>
            </w:r>
          </w:p>
        </w:tc>
        <w:tc>
          <w:tcPr>
            <w:tcW w:w="1418" w:type="dxa"/>
            <w:shd w:val="clear" w:color="auto" w:fill="auto"/>
            <w:vAlign w:val="center"/>
          </w:tcPr>
          <w:p w14:paraId="64B1C8B0" w14:textId="77777777" w:rsidR="00193F2E" w:rsidRPr="0060220A" w:rsidRDefault="00193F2E" w:rsidP="00193F2E">
            <w:pPr>
              <w:rPr>
                <w:color w:val="FF0000"/>
              </w:rPr>
            </w:pPr>
            <w:r w:rsidRPr="0060220A">
              <w:rPr>
                <w:rFonts w:cs="Calibri"/>
                <w:color w:val="FF0000"/>
                <w:szCs w:val="18"/>
              </w:rPr>
              <w:t>750</w:t>
            </w:r>
          </w:p>
        </w:tc>
        <w:tc>
          <w:tcPr>
            <w:tcW w:w="2410" w:type="dxa"/>
            <w:shd w:val="clear" w:color="auto" w:fill="auto"/>
            <w:vAlign w:val="center"/>
          </w:tcPr>
          <w:p w14:paraId="136CFD0E" w14:textId="77777777" w:rsidR="00193F2E" w:rsidRPr="0060220A" w:rsidRDefault="00193F2E" w:rsidP="00193F2E">
            <w:pPr>
              <w:rPr>
                <w:color w:val="FF0000"/>
              </w:rPr>
            </w:pPr>
            <w:r w:rsidRPr="0060220A">
              <w:rPr>
                <w:color w:val="FF0000"/>
              </w:rPr>
              <w:t>180mm frezen</w:t>
            </w:r>
          </w:p>
        </w:tc>
        <w:tc>
          <w:tcPr>
            <w:tcW w:w="2976" w:type="dxa"/>
            <w:shd w:val="clear" w:color="auto" w:fill="auto"/>
            <w:vAlign w:val="center"/>
          </w:tcPr>
          <w:p w14:paraId="5734B1E4" w14:textId="77777777" w:rsidR="00193F2E" w:rsidRPr="0060220A" w:rsidRDefault="00193F2E" w:rsidP="00193F2E">
            <w:pPr>
              <w:rPr>
                <w:color w:val="FF0000"/>
                <w:lang w:val="en-US"/>
              </w:rPr>
            </w:pPr>
            <w:r w:rsidRPr="0060220A">
              <w:rPr>
                <w:color w:val="FF0000"/>
                <w:lang w:val="en-US"/>
              </w:rPr>
              <w:t>35mm SMA-NL 11B</w:t>
            </w:r>
          </w:p>
          <w:p w14:paraId="1B994D53" w14:textId="77777777" w:rsidR="00193F2E" w:rsidRPr="0060220A" w:rsidRDefault="00193F2E" w:rsidP="00193F2E">
            <w:pPr>
              <w:rPr>
                <w:color w:val="FF0000"/>
                <w:lang w:val="en-US"/>
              </w:rPr>
            </w:pPr>
            <w:r w:rsidRPr="0060220A">
              <w:rPr>
                <w:color w:val="FF0000"/>
                <w:lang w:val="en-US"/>
              </w:rPr>
              <w:t>70mm AC 22 Bind TL-C</w:t>
            </w:r>
          </w:p>
          <w:p w14:paraId="6338264B" w14:textId="77777777" w:rsidR="00193F2E" w:rsidRPr="0060220A" w:rsidRDefault="00193F2E" w:rsidP="00193F2E">
            <w:pPr>
              <w:rPr>
                <w:color w:val="FF0000"/>
                <w:lang w:val="en-US"/>
              </w:rPr>
            </w:pPr>
            <w:r w:rsidRPr="0060220A">
              <w:rPr>
                <w:color w:val="FF0000"/>
                <w:lang w:val="en-US"/>
              </w:rPr>
              <w:t>75mm AC 22 Base OL-C</w:t>
            </w:r>
          </w:p>
        </w:tc>
      </w:tr>
      <w:tr w:rsidR="0060220A" w:rsidRPr="0060220A" w14:paraId="6AC01819" w14:textId="77777777" w:rsidTr="0060220A">
        <w:trPr>
          <w:trHeight w:val="454"/>
        </w:trPr>
        <w:tc>
          <w:tcPr>
            <w:tcW w:w="1245" w:type="dxa"/>
            <w:shd w:val="clear" w:color="auto" w:fill="auto"/>
            <w:vAlign w:val="center"/>
          </w:tcPr>
          <w:p w14:paraId="55B5EB04" w14:textId="77777777" w:rsidR="00193F2E" w:rsidRPr="0060220A" w:rsidRDefault="00193F2E" w:rsidP="00193F2E">
            <w:pPr>
              <w:rPr>
                <w:color w:val="FF0000"/>
              </w:rPr>
            </w:pPr>
            <w:bookmarkStart w:id="14" w:name="_Hlk35942524"/>
            <w:r w:rsidRPr="0060220A">
              <w:rPr>
                <w:rFonts w:cs="Calibri"/>
                <w:color w:val="FF0000"/>
              </w:rPr>
              <w:t>A79</w:t>
            </w:r>
          </w:p>
        </w:tc>
        <w:tc>
          <w:tcPr>
            <w:tcW w:w="1307" w:type="dxa"/>
            <w:shd w:val="clear" w:color="auto" w:fill="auto"/>
            <w:vAlign w:val="center"/>
          </w:tcPr>
          <w:p w14:paraId="3F05D990" w14:textId="77777777" w:rsidR="00193F2E" w:rsidRPr="0060220A" w:rsidRDefault="00193F2E" w:rsidP="00193F2E">
            <w:pPr>
              <w:rPr>
                <w:color w:val="FF0000"/>
              </w:rPr>
            </w:pPr>
            <w:proofErr w:type="spellStart"/>
            <w:r w:rsidRPr="0060220A">
              <w:rPr>
                <w:rFonts w:cs="Calibri"/>
                <w:color w:val="FF0000"/>
                <w:szCs w:val="18"/>
              </w:rPr>
              <w:t>VWc</w:t>
            </w:r>
            <w:proofErr w:type="spellEnd"/>
          </w:p>
        </w:tc>
        <w:tc>
          <w:tcPr>
            <w:tcW w:w="1276" w:type="dxa"/>
            <w:shd w:val="clear" w:color="auto" w:fill="auto"/>
            <w:vAlign w:val="center"/>
          </w:tcPr>
          <w:p w14:paraId="5E782C5F" w14:textId="77777777" w:rsidR="00193F2E" w:rsidRPr="0060220A" w:rsidRDefault="00193F2E" w:rsidP="00193F2E">
            <w:pPr>
              <w:rPr>
                <w:color w:val="FF0000"/>
              </w:rPr>
            </w:pPr>
            <w:r w:rsidRPr="0060220A">
              <w:rPr>
                <w:rFonts w:cs="Calibri"/>
                <w:color w:val="FF0000"/>
              </w:rPr>
              <w:t>Alle</w:t>
            </w:r>
          </w:p>
        </w:tc>
        <w:tc>
          <w:tcPr>
            <w:tcW w:w="1559" w:type="dxa"/>
            <w:shd w:val="clear" w:color="auto" w:fill="auto"/>
            <w:vAlign w:val="center"/>
          </w:tcPr>
          <w:p w14:paraId="434B2828" w14:textId="77777777" w:rsidR="00193F2E" w:rsidRPr="0060220A" w:rsidRDefault="00193F2E" w:rsidP="00193F2E">
            <w:pPr>
              <w:rPr>
                <w:color w:val="FF0000"/>
              </w:rPr>
            </w:pPr>
            <w:r w:rsidRPr="0060220A">
              <w:rPr>
                <w:rFonts w:cs="Calibri"/>
                <w:color w:val="FF0000"/>
                <w:szCs w:val="18"/>
              </w:rPr>
              <w:t>4.800</w:t>
            </w:r>
          </w:p>
        </w:tc>
        <w:tc>
          <w:tcPr>
            <w:tcW w:w="1417" w:type="dxa"/>
            <w:shd w:val="clear" w:color="auto" w:fill="auto"/>
            <w:vAlign w:val="center"/>
          </w:tcPr>
          <w:p w14:paraId="355052BC" w14:textId="77777777" w:rsidR="00193F2E" w:rsidRPr="0060220A" w:rsidRDefault="00193F2E" w:rsidP="00193F2E">
            <w:pPr>
              <w:rPr>
                <w:color w:val="FF0000"/>
              </w:rPr>
            </w:pPr>
            <w:r w:rsidRPr="0060220A">
              <w:rPr>
                <w:rFonts w:cs="Calibri"/>
                <w:color w:val="FF0000"/>
                <w:szCs w:val="18"/>
              </w:rPr>
              <w:t>4.150</w:t>
            </w:r>
          </w:p>
        </w:tc>
        <w:tc>
          <w:tcPr>
            <w:tcW w:w="1418" w:type="dxa"/>
            <w:shd w:val="clear" w:color="auto" w:fill="auto"/>
            <w:vAlign w:val="center"/>
          </w:tcPr>
          <w:p w14:paraId="6582C5B8" w14:textId="77777777" w:rsidR="00193F2E" w:rsidRPr="0060220A" w:rsidRDefault="00193F2E" w:rsidP="00193F2E">
            <w:pPr>
              <w:rPr>
                <w:color w:val="FF0000"/>
              </w:rPr>
            </w:pPr>
            <w:r w:rsidRPr="0060220A">
              <w:rPr>
                <w:rFonts w:cs="Calibri"/>
                <w:color w:val="FF0000"/>
                <w:szCs w:val="18"/>
              </w:rPr>
              <w:t>650</w:t>
            </w:r>
          </w:p>
        </w:tc>
        <w:tc>
          <w:tcPr>
            <w:tcW w:w="2410" w:type="dxa"/>
            <w:shd w:val="clear" w:color="auto" w:fill="auto"/>
            <w:vAlign w:val="center"/>
          </w:tcPr>
          <w:p w14:paraId="64E8125C" w14:textId="77777777" w:rsidR="00193F2E" w:rsidRPr="0060220A" w:rsidRDefault="00193F2E" w:rsidP="00193F2E">
            <w:pPr>
              <w:rPr>
                <w:color w:val="FF0000"/>
              </w:rPr>
            </w:pPr>
            <w:r w:rsidRPr="0060220A">
              <w:rPr>
                <w:color w:val="FF0000"/>
              </w:rPr>
              <w:t>35mm deklaag</w:t>
            </w:r>
          </w:p>
        </w:tc>
        <w:tc>
          <w:tcPr>
            <w:tcW w:w="2976" w:type="dxa"/>
            <w:shd w:val="clear" w:color="auto" w:fill="auto"/>
            <w:vAlign w:val="center"/>
          </w:tcPr>
          <w:p w14:paraId="3615508E" w14:textId="77777777" w:rsidR="00193F2E" w:rsidRPr="0060220A" w:rsidRDefault="00193F2E" w:rsidP="00193F2E">
            <w:pPr>
              <w:rPr>
                <w:color w:val="FF0000"/>
              </w:rPr>
            </w:pPr>
            <w:r w:rsidRPr="0060220A">
              <w:rPr>
                <w:color w:val="FF0000"/>
              </w:rPr>
              <w:t>35mm SMA-NL 11B</w:t>
            </w:r>
          </w:p>
        </w:tc>
      </w:tr>
      <w:tr w:rsidR="0060220A" w:rsidRPr="008B440F" w14:paraId="4B09D9E9" w14:textId="77777777" w:rsidTr="008B440F">
        <w:trPr>
          <w:trHeight w:val="454"/>
        </w:trPr>
        <w:tc>
          <w:tcPr>
            <w:tcW w:w="1245" w:type="dxa"/>
            <w:tcBorders>
              <w:bottom w:val="single" w:sz="4" w:space="0" w:color="auto"/>
            </w:tcBorders>
            <w:shd w:val="clear" w:color="auto" w:fill="auto"/>
            <w:vAlign w:val="center"/>
          </w:tcPr>
          <w:p w14:paraId="5BA9ECD4" w14:textId="1E1A0FAA" w:rsidR="00193F2E" w:rsidRPr="008B440F" w:rsidRDefault="00193F2E" w:rsidP="00193F2E">
            <w:pPr>
              <w:rPr>
                <w:i/>
                <w:iCs/>
                <w:color w:val="FF0000"/>
              </w:rPr>
            </w:pPr>
            <w:bookmarkStart w:id="15" w:name="_Hlk35942535"/>
            <w:bookmarkEnd w:id="14"/>
            <w:r w:rsidRPr="008B440F">
              <w:rPr>
                <w:rFonts w:cs="Calibri"/>
                <w:i/>
                <w:iCs/>
                <w:color w:val="FF0000"/>
              </w:rPr>
              <w:t>A79</w:t>
            </w:r>
            <w:r w:rsidR="00EF763F">
              <w:rPr>
                <w:rFonts w:cs="Calibri"/>
                <w:i/>
                <w:iCs/>
                <w:color w:val="FF0000"/>
              </w:rPr>
              <w:t>**</w:t>
            </w:r>
          </w:p>
        </w:tc>
        <w:tc>
          <w:tcPr>
            <w:tcW w:w="1307" w:type="dxa"/>
            <w:tcBorders>
              <w:bottom w:val="single" w:sz="4" w:space="0" w:color="auto"/>
            </w:tcBorders>
            <w:shd w:val="clear" w:color="auto" w:fill="auto"/>
            <w:vAlign w:val="center"/>
          </w:tcPr>
          <w:p w14:paraId="20EF5C6F" w14:textId="77777777" w:rsidR="00193F2E" w:rsidRPr="008B440F" w:rsidRDefault="00193F2E" w:rsidP="00193F2E">
            <w:pPr>
              <w:rPr>
                <w:i/>
                <w:iCs/>
                <w:color w:val="FF0000"/>
              </w:rPr>
            </w:pPr>
            <w:proofErr w:type="spellStart"/>
            <w:r w:rsidRPr="008B440F">
              <w:rPr>
                <w:rFonts w:cs="Calibri"/>
                <w:i/>
                <w:iCs/>
                <w:color w:val="FF0000"/>
                <w:szCs w:val="18"/>
              </w:rPr>
              <w:t>VWc</w:t>
            </w:r>
            <w:proofErr w:type="spellEnd"/>
          </w:p>
        </w:tc>
        <w:tc>
          <w:tcPr>
            <w:tcW w:w="1276" w:type="dxa"/>
            <w:tcBorders>
              <w:bottom w:val="single" w:sz="4" w:space="0" w:color="auto"/>
            </w:tcBorders>
            <w:shd w:val="clear" w:color="auto" w:fill="auto"/>
            <w:vAlign w:val="center"/>
          </w:tcPr>
          <w:p w14:paraId="19B9C985" w14:textId="77777777" w:rsidR="00193F2E" w:rsidRPr="008B440F" w:rsidRDefault="00193F2E" w:rsidP="00193F2E">
            <w:pPr>
              <w:rPr>
                <w:i/>
                <w:iCs/>
                <w:color w:val="FF0000"/>
              </w:rPr>
            </w:pPr>
            <w:r w:rsidRPr="008B440F">
              <w:rPr>
                <w:rFonts w:cs="Calibri"/>
                <w:i/>
                <w:iCs/>
                <w:color w:val="FF0000"/>
              </w:rPr>
              <w:t>Alle</w:t>
            </w:r>
          </w:p>
        </w:tc>
        <w:tc>
          <w:tcPr>
            <w:tcW w:w="1559" w:type="dxa"/>
            <w:tcBorders>
              <w:bottom w:val="single" w:sz="4" w:space="0" w:color="auto"/>
            </w:tcBorders>
            <w:shd w:val="clear" w:color="auto" w:fill="auto"/>
            <w:vAlign w:val="center"/>
          </w:tcPr>
          <w:p w14:paraId="0774B9D4" w14:textId="77777777" w:rsidR="00193F2E" w:rsidRPr="008B440F" w:rsidRDefault="00193F2E" w:rsidP="00193F2E">
            <w:pPr>
              <w:rPr>
                <w:i/>
                <w:iCs/>
                <w:color w:val="FF0000"/>
              </w:rPr>
            </w:pPr>
            <w:r w:rsidRPr="008B440F">
              <w:rPr>
                <w:rFonts w:cs="Calibri"/>
                <w:i/>
                <w:iCs/>
                <w:color w:val="FF0000"/>
                <w:szCs w:val="18"/>
              </w:rPr>
              <w:t>4.375</w:t>
            </w:r>
          </w:p>
        </w:tc>
        <w:tc>
          <w:tcPr>
            <w:tcW w:w="1417" w:type="dxa"/>
            <w:tcBorders>
              <w:bottom w:val="single" w:sz="4" w:space="0" w:color="auto"/>
            </w:tcBorders>
            <w:shd w:val="clear" w:color="auto" w:fill="auto"/>
            <w:vAlign w:val="center"/>
          </w:tcPr>
          <w:p w14:paraId="2409AA92" w14:textId="77777777" w:rsidR="00193F2E" w:rsidRPr="008B440F" w:rsidRDefault="00193F2E" w:rsidP="00193F2E">
            <w:pPr>
              <w:rPr>
                <w:i/>
                <w:iCs/>
                <w:color w:val="FF0000"/>
              </w:rPr>
            </w:pPr>
            <w:r w:rsidRPr="008B440F">
              <w:rPr>
                <w:rFonts w:cs="Calibri"/>
                <w:i/>
                <w:iCs/>
                <w:color w:val="FF0000"/>
                <w:szCs w:val="18"/>
              </w:rPr>
              <w:t>4.375</w:t>
            </w:r>
          </w:p>
        </w:tc>
        <w:tc>
          <w:tcPr>
            <w:tcW w:w="1418" w:type="dxa"/>
            <w:tcBorders>
              <w:bottom w:val="single" w:sz="4" w:space="0" w:color="auto"/>
            </w:tcBorders>
            <w:shd w:val="clear" w:color="auto" w:fill="auto"/>
            <w:vAlign w:val="center"/>
          </w:tcPr>
          <w:p w14:paraId="21E1717E" w14:textId="77777777" w:rsidR="00193F2E" w:rsidRPr="008B440F" w:rsidRDefault="00193F2E" w:rsidP="00193F2E">
            <w:pPr>
              <w:rPr>
                <w:i/>
                <w:iCs/>
                <w:color w:val="FF0000"/>
              </w:rPr>
            </w:pPr>
            <w:r w:rsidRPr="008B440F">
              <w:rPr>
                <w:rFonts w:cs="Calibri"/>
                <w:i/>
                <w:iCs/>
                <w:color w:val="FF0000"/>
                <w:szCs w:val="18"/>
              </w:rPr>
              <w:t>0</w:t>
            </w:r>
          </w:p>
        </w:tc>
        <w:tc>
          <w:tcPr>
            <w:tcW w:w="2410" w:type="dxa"/>
            <w:tcBorders>
              <w:bottom w:val="single" w:sz="4" w:space="0" w:color="auto"/>
            </w:tcBorders>
            <w:shd w:val="clear" w:color="auto" w:fill="auto"/>
            <w:vAlign w:val="center"/>
          </w:tcPr>
          <w:p w14:paraId="60CBA911" w14:textId="77777777" w:rsidR="00193F2E" w:rsidRPr="008B440F" w:rsidRDefault="00193F2E" w:rsidP="00193F2E">
            <w:pPr>
              <w:rPr>
                <w:i/>
                <w:iCs/>
                <w:color w:val="FF0000"/>
              </w:rPr>
            </w:pPr>
            <w:r w:rsidRPr="008B440F">
              <w:rPr>
                <w:i/>
                <w:iCs/>
                <w:color w:val="FF0000"/>
              </w:rPr>
              <w:t>60mm extra tussen-/onderlaag frezen</w:t>
            </w:r>
          </w:p>
        </w:tc>
        <w:tc>
          <w:tcPr>
            <w:tcW w:w="2976" w:type="dxa"/>
            <w:tcBorders>
              <w:bottom w:val="single" w:sz="4" w:space="0" w:color="auto"/>
            </w:tcBorders>
            <w:shd w:val="clear" w:color="auto" w:fill="auto"/>
            <w:vAlign w:val="center"/>
          </w:tcPr>
          <w:p w14:paraId="0021D728" w14:textId="77777777" w:rsidR="00193F2E" w:rsidRPr="008B440F" w:rsidRDefault="00193F2E" w:rsidP="00193F2E">
            <w:pPr>
              <w:rPr>
                <w:i/>
                <w:iCs/>
                <w:color w:val="FF0000"/>
              </w:rPr>
            </w:pPr>
            <w:r w:rsidRPr="008B440F">
              <w:rPr>
                <w:i/>
                <w:iCs/>
                <w:color w:val="FF0000"/>
              </w:rPr>
              <w:t xml:space="preserve">60 mm AC 16 TL-C </w:t>
            </w:r>
          </w:p>
          <w:p w14:paraId="2D47D52D" w14:textId="77777777" w:rsidR="00193F2E" w:rsidRPr="008B440F" w:rsidRDefault="00193F2E" w:rsidP="00193F2E">
            <w:pPr>
              <w:rPr>
                <w:i/>
                <w:iCs/>
                <w:color w:val="FF0000"/>
              </w:rPr>
            </w:pPr>
            <w:r w:rsidRPr="008B440F">
              <w:rPr>
                <w:i/>
                <w:iCs/>
                <w:color w:val="FF0000"/>
              </w:rPr>
              <w:t>extra aanbrengen</w:t>
            </w:r>
          </w:p>
          <w:p w14:paraId="37C9E94E" w14:textId="77777777" w:rsidR="00193F2E" w:rsidRPr="008B440F" w:rsidRDefault="00193F2E" w:rsidP="00193F2E">
            <w:pPr>
              <w:rPr>
                <w:i/>
                <w:iCs/>
                <w:color w:val="FF0000"/>
              </w:rPr>
            </w:pPr>
          </w:p>
          <w:p w14:paraId="580821E9" w14:textId="77777777" w:rsidR="00193F2E" w:rsidRPr="008B440F" w:rsidRDefault="00193F2E" w:rsidP="00193F2E">
            <w:pPr>
              <w:rPr>
                <w:i/>
                <w:iCs/>
                <w:color w:val="FF0000"/>
              </w:rPr>
            </w:pPr>
            <w:r w:rsidRPr="008B440F">
              <w:rPr>
                <w:i/>
                <w:iCs/>
                <w:color w:val="FF0000"/>
              </w:rPr>
              <w:t>Aanvullend een glasvezel wapening (bij scheurvorming)</w:t>
            </w:r>
          </w:p>
        </w:tc>
      </w:tr>
      <w:tr w:rsidR="0060220A" w:rsidRPr="0060220A" w14:paraId="62EE77E2" w14:textId="77777777" w:rsidTr="008B440F">
        <w:trPr>
          <w:trHeight w:val="454"/>
        </w:trPr>
        <w:tc>
          <w:tcPr>
            <w:tcW w:w="1245" w:type="dxa"/>
            <w:tcBorders>
              <w:top w:val="nil"/>
            </w:tcBorders>
            <w:shd w:val="clear" w:color="auto" w:fill="auto"/>
            <w:vAlign w:val="center"/>
          </w:tcPr>
          <w:p w14:paraId="0ACA89A5" w14:textId="77777777" w:rsidR="00193F2E" w:rsidRPr="0060220A" w:rsidRDefault="00193F2E" w:rsidP="00193F2E">
            <w:pPr>
              <w:rPr>
                <w:color w:val="FF0000"/>
              </w:rPr>
            </w:pPr>
            <w:bookmarkStart w:id="16" w:name="_Hlk35942544"/>
            <w:r w:rsidRPr="0060220A">
              <w:rPr>
                <w:color w:val="FF0000"/>
              </w:rPr>
              <w:t>A79</w:t>
            </w:r>
          </w:p>
        </w:tc>
        <w:tc>
          <w:tcPr>
            <w:tcW w:w="1307" w:type="dxa"/>
            <w:tcBorders>
              <w:top w:val="nil"/>
            </w:tcBorders>
            <w:shd w:val="clear" w:color="auto" w:fill="auto"/>
            <w:vAlign w:val="center"/>
          </w:tcPr>
          <w:p w14:paraId="170F2409" w14:textId="77777777" w:rsidR="00193F2E" w:rsidRPr="0060220A" w:rsidRDefault="00193F2E" w:rsidP="00193F2E">
            <w:pPr>
              <w:rPr>
                <w:color w:val="FF0000"/>
              </w:rPr>
            </w:pPr>
            <w:proofErr w:type="spellStart"/>
            <w:r w:rsidRPr="0060220A">
              <w:rPr>
                <w:color w:val="FF0000"/>
              </w:rPr>
              <w:t>VWd</w:t>
            </w:r>
            <w:proofErr w:type="spellEnd"/>
          </w:p>
        </w:tc>
        <w:tc>
          <w:tcPr>
            <w:tcW w:w="1276" w:type="dxa"/>
            <w:tcBorders>
              <w:top w:val="nil"/>
            </w:tcBorders>
            <w:shd w:val="clear" w:color="auto" w:fill="auto"/>
            <w:vAlign w:val="center"/>
          </w:tcPr>
          <w:p w14:paraId="3AE61D60" w14:textId="77777777" w:rsidR="00193F2E" w:rsidRPr="0060220A" w:rsidRDefault="00193F2E" w:rsidP="00193F2E">
            <w:pPr>
              <w:rPr>
                <w:color w:val="FF0000"/>
              </w:rPr>
            </w:pPr>
            <w:r w:rsidRPr="0060220A">
              <w:rPr>
                <w:rFonts w:cs="Calibri"/>
                <w:color w:val="FF0000"/>
              </w:rPr>
              <w:t>Alle</w:t>
            </w:r>
          </w:p>
        </w:tc>
        <w:tc>
          <w:tcPr>
            <w:tcW w:w="1559" w:type="dxa"/>
            <w:tcBorders>
              <w:top w:val="nil"/>
            </w:tcBorders>
            <w:shd w:val="clear" w:color="auto" w:fill="auto"/>
            <w:vAlign w:val="center"/>
          </w:tcPr>
          <w:p w14:paraId="2901B6E1" w14:textId="77777777" w:rsidR="00193F2E" w:rsidRPr="0060220A" w:rsidRDefault="00193F2E" w:rsidP="00193F2E">
            <w:pPr>
              <w:rPr>
                <w:color w:val="FF0000"/>
              </w:rPr>
            </w:pPr>
            <w:r w:rsidRPr="0060220A">
              <w:rPr>
                <w:color w:val="FF0000"/>
              </w:rPr>
              <w:t>3.870</w:t>
            </w:r>
          </w:p>
        </w:tc>
        <w:tc>
          <w:tcPr>
            <w:tcW w:w="1417" w:type="dxa"/>
            <w:tcBorders>
              <w:top w:val="nil"/>
            </w:tcBorders>
            <w:shd w:val="clear" w:color="auto" w:fill="auto"/>
            <w:vAlign w:val="center"/>
          </w:tcPr>
          <w:p w14:paraId="41D1A8C2" w14:textId="77777777" w:rsidR="00193F2E" w:rsidRPr="0060220A" w:rsidRDefault="00193F2E" w:rsidP="00193F2E">
            <w:pPr>
              <w:rPr>
                <w:color w:val="FF0000"/>
              </w:rPr>
            </w:pPr>
            <w:r w:rsidRPr="0060220A">
              <w:rPr>
                <w:color w:val="FF0000"/>
              </w:rPr>
              <w:t>3.650</w:t>
            </w:r>
          </w:p>
        </w:tc>
        <w:tc>
          <w:tcPr>
            <w:tcW w:w="1418" w:type="dxa"/>
            <w:tcBorders>
              <w:top w:val="nil"/>
            </w:tcBorders>
            <w:shd w:val="clear" w:color="auto" w:fill="auto"/>
            <w:vAlign w:val="center"/>
          </w:tcPr>
          <w:p w14:paraId="2343FE35" w14:textId="77777777" w:rsidR="00193F2E" w:rsidRPr="0060220A" w:rsidRDefault="00193F2E" w:rsidP="00193F2E">
            <w:pPr>
              <w:rPr>
                <w:color w:val="FF0000"/>
              </w:rPr>
            </w:pPr>
            <w:r w:rsidRPr="0060220A">
              <w:rPr>
                <w:color w:val="FF0000"/>
              </w:rPr>
              <w:t>220</w:t>
            </w:r>
          </w:p>
        </w:tc>
        <w:tc>
          <w:tcPr>
            <w:tcW w:w="2410" w:type="dxa"/>
            <w:tcBorders>
              <w:top w:val="nil"/>
            </w:tcBorders>
            <w:shd w:val="clear" w:color="auto" w:fill="auto"/>
            <w:vAlign w:val="center"/>
          </w:tcPr>
          <w:p w14:paraId="027C0808" w14:textId="77777777" w:rsidR="00193F2E" w:rsidRPr="0060220A" w:rsidRDefault="00193F2E" w:rsidP="00193F2E">
            <w:pPr>
              <w:rPr>
                <w:color w:val="FF0000"/>
              </w:rPr>
            </w:pPr>
            <w:r w:rsidRPr="0060220A">
              <w:rPr>
                <w:color w:val="FF0000"/>
              </w:rPr>
              <w:t>35mm deklaag</w:t>
            </w:r>
          </w:p>
          <w:p w14:paraId="6B4CC709" w14:textId="77777777" w:rsidR="00193F2E" w:rsidRPr="0060220A" w:rsidRDefault="00193F2E" w:rsidP="00193F2E">
            <w:pPr>
              <w:rPr>
                <w:color w:val="FF0000"/>
              </w:rPr>
            </w:pPr>
            <w:r w:rsidRPr="0060220A">
              <w:rPr>
                <w:color w:val="FF0000"/>
              </w:rPr>
              <w:t>60mm tussenlaag</w:t>
            </w:r>
          </w:p>
        </w:tc>
        <w:tc>
          <w:tcPr>
            <w:tcW w:w="2976" w:type="dxa"/>
            <w:tcBorders>
              <w:top w:val="nil"/>
            </w:tcBorders>
            <w:shd w:val="clear" w:color="auto" w:fill="auto"/>
            <w:vAlign w:val="center"/>
          </w:tcPr>
          <w:p w14:paraId="7B7CA3F2" w14:textId="77777777" w:rsidR="00193F2E" w:rsidRPr="0060220A" w:rsidRDefault="00193F2E" w:rsidP="00193F2E">
            <w:pPr>
              <w:rPr>
                <w:color w:val="FF0000"/>
              </w:rPr>
            </w:pPr>
            <w:r w:rsidRPr="0060220A">
              <w:rPr>
                <w:color w:val="FF0000"/>
              </w:rPr>
              <w:t>35mm SMA-NL 11B</w:t>
            </w:r>
          </w:p>
          <w:p w14:paraId="77AA7F9C" w14:textId="77777777" w:rsidR="00193F2E" w:rsidRPr="0060220A" w:rsidRDefault="00193F2E" w:rsidP="00193F2E">
            <w:pPr>
              <w:rPr>
                <w:color w:val="FF0000"/>
                <w:lang w:val="en-US"/>
              </w:rPr>
            </w:pPr>
            <w:r w:rsidRPr="0060220A">
              <w:rPr>
                <w:color w:val="FF0000"/>
                <w:lang w:val="en-US"/>
              </w:rPr>
              <w:t>60mm AC 22 Bind TL-C</w:t>
            </w:r>
          </w:p>
        </w:tc>
      </w:tr>
      <w:tr w:rsidR="0060220A" w:rsidRPr="0060220A" w14:paraId="540681FB" w14:textId="77777777" w:rsidTr="0060220A">
        <w:trPr>
          <w:trHeight w:val="454"/>
        </w:trPr>
        <w:tc>
          <w:tcPr>
            <w:tcW w:w="1245" w:type="dxa"/>
            <w:shd w:val="clear" w:color="auto" w:fill="auto"/>
            <w:vAlign w:val="center"/>
          </w:tcPr>
          <w:p w14:paraId="069E1EC1" w14:textId="09911688" w:rsidR="00193F2E" w:rsidRPr="008B440F" w:rsidRDefault="00193F2E" w:rsidP="00193F2E">
            <w:pPr>
              <w:rPr>
                <w:i/>
                <w:iCs/>
                <w:color w:val="FF0000"/>
              </w:rPr>
            </w:pPr>
            <w:bookmarkStart w:id="17" w:name="_Hlk35942550"/>
            <w:bookmarkEnd w:id="16"/>
            <w:r w:rsidRPr="008B440F">
              <w:rPr>
                <w:i/>
                <w:iCs/>
                <w:color w:val="FF0000"/>
              </w:rPr>
              <w:t>A79</w:t>
            </w:r>
            <w:r w:rsidR="00EF763F">
              <w:rPr>
                <w:i/>
                <w:iCs/>
                <w:color w:val="FF0000"/>
              </w:rPr>
              <w:t>**</w:t>
            </w:r>
          </w:p>
        </w:tc>
        <w:tc>
          <w:tcPr>
            <w:tcW w:w="1307" w:type="dxa"/>
            <w:shd w:val="clear" w:color="auto" w:fill="auto"/>
            <w:vAlign w:val="center"/>
          </w:tcPr>
          <w:p w14:paraId="7B0E95FF" w14:textId="77777777" w:rsidR="00193F2E" w:rsidRPr="008B440F" w:rsidRDefault="00193F2E" w:rsidP="00193F2E">
            <w:pPr>
              <w:rPr>
                <w:i/>
                <w:iCs/>
                <w:color w:val="FF0000"/>
              </w:rPr>
            </w:pPr>
            <w:proofErr w:type="spellStart"/>
            <w:r w:rsidRPr="008B440F">
              <w:rPr>
                <w:i/>
                <w:iCs/>
                <w:color w:val="FF0000"/>
              </w:rPr>
              <w:t>VWd</w:t>
            </w:r>
            <w:proofErr w:type="spellEnd"/>
          </w:p>
        </w:tc>
        <w:tc>
          <w:tcPr>
            <w:tcW w:w="1276" w:type="dxa"/>
            <w:shd w:val="clear" w:color="auto" w:fill="auto"/>
            <w:vAlign w:val="center"/>
          </w:tcPr>
          <w:p w14:paraId="799D4734" w14:textId="77777777" w:rsidR="00193F2E" w:rsidRPr="008B440F" w:rsidRDefault="00193F2E" w:rsidP="00193F2E">
            <w:pPr>
              <w:rPr>
                <w:i/>
                <w:iCs/>
                <w:color w:val="FF0000"/>
              </w:rPr>
            </w:pPr>
            <w:r w:rsidRPr="008B440F">
              <w:rPr>
                <w:rFonts w:cs="Calibri"/>
                <w:i/>
                <w:iCs/>
                <w:color w:val="FF0000"/>
              </w:rPr>
              <w:t>Alle</w:t>
            </w:r>
          </w:p>
        </w:tc>
        <w:tc>
          <w:tcPr>
            <w:tcW w:w="1559" w:type="dxa"/>
            <w:shd w:val="clear" w:color="auto" w:fill="auto"/>
            <w:vAlign w:val="center"/>
          </w:tcPr>
          <w:p w14:paraId="21C18191" w14:textId="77777777" w:rsidR="00193F2E" w:rsidRPr="008B440F" w:rsidRDefault="00193F2E" w:rsidP="00193F2E">
            <w:pPr>
              <w:rPr>
                <w:i/>
                <w:iCs/>
                <w:color w:val="FF0000"/>
              </w:rPr>
            </w:pPr>
            <w:r w:rsidRPr="008B440F">
              <w:rPr>
                <w:i/>
                <w:iCs/>
                <w:color w:val="FF0000"/>
              </w:rPr>
              <w:t>3.699</w:t>
            </w:r>
          </w:p>
        </w:tc>
        <w:tc>
          <w:tcPr>
            <w:tcW w:w="1417" w:type="dxa"/>
            <w:shd w:val="clear" w:color="auto" w:fill="auto"/>
            <w:vAlign w:val="center"/>
          </w:tcPr>
          <w:p w14:paraId="17944BE7" w14:textId="77777777" w:rsidR="00193F2E" w:rsidRPr="008B440F" w:rsidRDefault="00193F2E" w:rsidP="00193F2E">
            <w:pPr>
              <w:rPr>
                <w:i/>
                <w:iCs/>
                <w:color w:val="FF0000"/>
              </w:rPr>
            </w:pPr>
            <w:r w:rsidRPr="008B440F">
              <w:rPr>
                <w:i/>
                <w:iCs/>
                <w:color w:val="FF0000"/>
              </w:rPr>
              <w:t>3.699</w:t>
            </w:r>
          </w:p>
        </w:tc>
        <w:tc>
          <w:tcPr>
            <w:tcW w:w="1418" w:type="dxa"/>
            <w:shd w:val="clear" w:color="auto" w:fill="auto"/>
            <w:vAlign w:val="center"/>
          </w:tcPr>
          <w:p w14:paraId="2F30A78C" w14:textId="77777777" w:rsidR="00193F2E" w:rsidRPr="008B440F" w:rsidRDefault="00193F2E" w:rsidP="00193F2E">
            <w:pPr>
              <w:rPr>
                <w:i/>
                <w:iCs/>
                <w:color w:val="FF0000"/>
              </w:rPr>
            </w:pPr>
            <w:r w:rsidRPr="008B440F">
              <w:rPr>
                <w:i/>
                <w:iCs/>
                <w:color w:val="FF0000"/>
              </w:rPr>
              <w:t>0</w:t>
            </w:r>
          </w:p>
        </w:tc>
        <w:tc>
          <w:tcPr>
            <w:tcW w:w="2410" w:type="dxa"/>
            <w:shd w:val="clear" w:color="auto" w:fill="auto"/>
            <w:vAlign w:val="center"/>
          </w:tcPr>
          <w:p w14:paraId="78987C66" w14:textId="77777777" w:rsidR="00193F2E" w:rsidRPr="008B440F" w:rsidRDefault="00193F2E" w:rsidP="00193F2E">
            <w:pPr>
              <w:rPr>
                <w:i/>
                <w:iCs/>
                <w:color w:val="FF0000"/>
              </w:rPr>
            </w:pPr>
            <w:r w:rsidRPr="008B440F">
              <w:rPr>
                <w:i/>
                <w:iCs/>
                <w:color w:val="FF0000"/>
              </w:rPr>
              <w:t>60mm extra tussen-/onderlaag frezen</w:t>
            </w:r>
          </w:p>
        </w:tc>
        <w:tc>
          <w:tcPr>
            <w:tcW w:w="2976" w:type="dxa"/>
            <w:shd w:val="clear" w:color="auto" w:fill="auto"/>
            <w:vAlign w:val="center"/>
          </w:tcPr>
          <w:p w14:paraId="0CE94D65" w14:textId="77777777" w:rsidR="00193F2E" w:rsidRPr="008B440F" w:rsidRDefault="00193F2E" w:rsidP="00193F2E">
            <w:pPr>
              <w:rPr>
                <w:i/>
                <w:iCs/>
                <w:color w:val="FF0000"/>
              </w:rPr>
            </w:pPr>
            <w:r w:rsidRPr="008B440F">
              <w:rPr>
                <w:i/>
                <w:iCs/>
                <w:color w:val="FF0000"/>
              </w:rPr>
              <w:t xml:space="preserve">60 mm AC 16 TL-C </w:t>
            </w:r>
          </w:p>
          <w:p w14:paraId="6D4AC460" w14:textId="77777777" w:rsidR="00193F2E" w:rsidRPr="008B440F" w:rsidRDefault="00193F2E" w:rsidP="00193F2E">
            <w:pPr>
              <w:rPr>
                <w:i/>
                <w:iCs/>
                <w:color w:val="FF0000"/>
              </w:rPr>
            </w:pPr>
            <w:r w:rsidRPr="008B440F">
              <w:rPr>
                <w:i/>
                <w:iCs/>
                <w:color w:val="FF0000"/>
              </w:rPr>
              <w:t>extra aanbrengen</w:t>
            </w:r>
          </w:p>
          <w:p w14:paraId="685C88EA" w14:textId="77777777" w:rsidR="00193F2E" w:rsidRPr="008B440F" w:rsidRDefault="00193F2E" w:rsidP="00193F2E">
            <w:pPr>
              <w:rPr>
                <w:i/>
                <w:iCs/>
                <w:color w:val="FF0000"/>
              </w:rPr>
            </w:pPr>
          </w:p>
          <w:p w14:paraId="40FD6488" w14:textId="77777777" w:rsidR="00193F2E" w:rsidRPr="008B440F" w:rsidRDefault="00193F2E" w:rsidP="00193F2E">
            <w:pPr>
              <w:rPr>
                <w:i/>
                <w:iCs/>
                <w:color w:val="FF0000"/>
              </w:rPr>
            </w:pPr>
            <w:r w:rsidRPr="008B440F">
              <w:rPr>
                <w:i/>
                <w:iCs/>
                <w:color w:val="FF0000"/>
              </w:rPr>
              <w:t>Aanvullend een glasvezel wapening (bij scheurvorming)</w:t>
            </w:r>
          </w:p>
        </w:tc>
      </w:tr>
      <w:tr w:rsidR="0060220A" w:rsidRPr="0060220A" w14:paraId="55D59F23" w14:textId="77777777" w:rsidTr="0060220A">
        <w:trPr>
          <w:trHeight w:val="454"/>
        </w:trPr>
        <w:tc>
          <w:tcPr>
            <w:tcW w:w="1245" w:type="dxa"/>
            <w:shd w:val="clear" w:color="auto" w:fill="auto"/>
            <w:vAlign w:val="center"/>
          </w:tcPr>
          <w:p w14:paraId="0D283C17" w14:textId="77777777" w:rsidR="00193F2E" w:rsidRPr="0060220A" w:rsidRDefault="00193F2E" w:rsidP="00193F2E">
            <w:pPr>
              <w:rPr>
                <w:color w:val="FF0000"/>
              </w:rPr>
            </w:pPr>
            <w:bookmarkStart w:id="18" w:name="_Hlk35942556"/>
            <w:r w:rsidRPr="0060220A">
              <w:rPr>
                <w:color w:val="FF0000"/>
              </w:rPr>
              <w:t>A79</w:t>
            </w:r>
          </w:p>
        </w:tc>
        <w:tc>
          <w:tcPr>
            <w:tcW w:w="1307" w:type="dxa"/>
            <w:shd w:val="clear" w:color="auto" w:fill="auto"/>
            <w:vAlign w:val="center"/>
          </w:tcPr>
          <w:p w14:paraId="5B960131" w14:textId="77777777" w:rsidR="00193F2E" w:rsidRPr="0060220A" w:rsidRDefault="00193F2E" w:rsidP="00193F2E">
            <w:pPr>
              <w:rPr>
                <w:color w:val="FF0000"/>
              </w:rPr>
            </w:pPr>
            <w:proofErr w:type="spellStart"/>
            <w:r w:rsidRPr="0060220A">
              <w:rPr>
                <w:color w:val="FF0000"/>
              </w:rPr>
              <w:t>VWa</w:t>
            </w:r>
            <w:proofErr w:type="spellEnd"/>
          </w:p>
        </w:tc>
        <w:tc>
          <w:tcPr>
            <w:tcW w:w="1276" w:type="dxa"/>
            <w:shd w:val="clear" w:color="auto" w:fill="auto"/>
            <w:vAlign w:val="center"/>
          </w:tcPr>
          <w:p w14:paraId="24B88F8A" w14:textId="77777777" w:rsidR="00193F2E" w:rsidRPr="0060220A" w:rsidRDefault="00193F2E" w:rsidP="00193F2E">
            <w:pPr>
              <w:rPr>
                <w:color w:val="FF0000"/>
              </w:rPr>
            </w:pPr>
            <w:r w:rsidRPr="0060220A">
              <w:rPr>
                <w:rFonts w:cs="Calibri"/>
                <w:color w:val="FF0000"/>
              </w:rPr>
              <w:t>Alle</w:t>
            </w:r>
          </w:p>
        </w:tc>
        <w:tc>
          <w:tcPr>
            <w:tcW w:w="1559" w:type="dxa"/>
            <w:shd w:val="clear" w:color="auto" w:fill="auto"/>
            <w:vAlign w:val="center"/>
          </w:tcPr>
          <w:p w14:paraId="576779B2" w14:textId="77777777" w:rsidR="00193F2E" w:rsidRPr="0060220A" w:rsidRDefault="00193F2E" w:rsidP="00193F2E">
            <w:pPr>
              <w:rPr>
                <w:color w:val="FF0000"/>
              </w:rPr>
            </w:pPr>
            <w:r w:rsidRPr="0060220A">
              <w:rPr>
                <w:color w:val="FF0000"/>
              </w:rPr>
              <w:t>5.970</w:t>
            </w:r>
          </w:p>
        </w:tc>
        <w:tc>
          <w:tcPr>
            <w:tcW w:w="1417" w:type="dxa"/>
            <w:shd w:val="clear" w:color="auto" w:fill="auto"/>
            <w:vAlign w:val="center"/>
          </w:tcPr>
          <w:p w14:paraId="37B49654" w14:textId="77777777" w:rsidR="00193F2E" w:rsidRPr="0060220A" w:rsidRDefault="00193F2E" w:rsidP="00193F2E">
            <w:pPr>
              <w:rPr>
                <w:color w:val="FF0000"/>
              </w:rPr>
            </w:pPr>
            <w:r w:rsidRPr="0060220A">
              <w:rPr>
                <w:color w:val="FF0000"/>
              </w:rPr>
              <w:t>6.740</w:t>
            </w:r>
          </w:p>
        </w:tc>
        <w:tc>
          <w:tcPr>
            <w:tcW w:w="1418" w:type="dxa"/>
            <w:shd w:val="clear" w:color="auto" w:fill="auto"/>
            <w:vAlign w:val="center"/>
          </w:tcPr>
          <w:p w14:paraId="25F7E73D" w14:textId="77777777" w:rsidR="00193F2E" w:rsidRPr="0060220A" w:rsidRDefault="00193F2E" w:rsidP="00193F2E">
            <w:pPr>
              <w:rPr>
                <w:color w:val="FF0000"/>
              </w:rPr>
            </w:pPr>
            <w:r w:rsidRPr="0060220A">
              <w:rPr>
                <w:color w:val="FF0000"/>
              </w:rPr>
              <w:t>770</w:t>
            </w:r>
          </w:p>
        </w:tc>
        <w:tc>
          <w:tcPr>
            <w:tcW w:w="2410" w:type="dxa"/>
            <w:shd w:val="clear" w:color="auto" w:fill="auto"/>
            <w:vAlign w:val="center"/>
          </w:tcPr>
          <w:p w14:paraId="326ED704" w14:textId="77777777" w:rsidR="00193F2E" w:rsidRPr="0060220A" w:rsidRDefault="00193F2E" w:rsidP="00193F2E">
            <w:pPr>
              <w:rPr>
                <w:color w:val="FF0000"/>
              </w:rPr>
            </w:pPr>
            <w:r w:rsidRPr="0060220A">
              <w:rPr>
                <w:color w:val="FF0000"/>
              </w:rPr>
              <w:t>35mm deklaag</w:t>
            </w:r>
          </w:p>
          <w:p w14:paraId="613B95B5" w14:textId="77777777" w:rsidR="00193F2E" w:rsidRPr="0060220A" w:rsidRDefault="00193F2E" w:rsidP="00193F2E">
            <w:pPr>
              <w:rPr>
                <w:color w:val="FF0000"/>
              </w:rPr>
            </w:pPr>
            <w:r w:rsidRPr="0060220A">
              <w:rPr>
                <w:color w:val="FF0000"/>
              </w:rPr>
              <w:t>60mm tussenlaag</w:t>
            </w:r>
          </w:p>
        </w:tc>
        <w:tc>
          <w:tcPr>
            <w:tcW w:w="2976" w:type="dxa"/>
            <w:shd w:val="clear" w:color="auto" w:fill="auto"/>
            <w:vAlign w:val="center"/>
          </w:tcPr>
          <w:p w14:paraId="45EB381D" w14:textId="77777777" w:rsidR="00193F2E" w:rsidRPr="0060220A" w:rsidRDefault="00193F2E" w:rsidP="00193F2E">
            <w:pPr>
              <w:rPr>
                <w:color w:val="FF0000"/>
              </w:rPr>
            </w:pPr>
            <w:r w:rsidRPr="0060220A">
              <w:rPr>
                <w:color w:val="FF0000"/>
              </w:rPr>
              <w:t>35mm SMA-NL 11B</w:t>
            </w:r>
          </w:p>
          <w:p w14:paraId="6BD497EF" w14:textId="77777777" w:rsidR="00193F2E" w:rsidRPr="0060220A" w:rsidRDefault="00193F2E" w:rsidP="00193F2E">
            <w:pPr>
              <w:rPr>
                <w:color w:val="FF0000"/>
              </w:rPr>
            </w:pPr>
            <w:r w:rsidRPr="0060220A">
              <w:rPr>
                <w:color w:val="FF0000"/>
                <w:lang w:val="en-US"/>
              </w:rPr>
              <w:t>60mm AC 22 Bind TL-C</w:t>
            </w:r>
          </w:p>
        </w:tc>
      </w:tr>
      <w:tr w:rsidR="0060220A" w:rsidRPr="00302BCB" w14:paraId="73022000" w14:textId="77777777" w:rsidTr="0060220A">
        <w:trPr>
          <w:trHeight w:val="454"/>
        </w:trPr>
        <w:tc>
          <w:tcPr>
            <w:tcW w:w="1245" w:type="dxa"/>
            <w:shd w:val="clear" w:color="auto" w:fill="auto"/>
            <w:vAlign w:val="center"/>
          </w:tcPr>
          <w:p w14:paraId="5772AA56" w14:textId="1CD826A3" w:rsidR="00193F2E" w:rsidRPr="00302BCB" w:rsidRDefault="00193F2E" w:rsidP="00193F2E">
            <w:pPr>
              <w:rPr>
                <w:i/>
                <w:iCs/>
                <w:color w:val="FF0000"/>
              </w:rPr>
            </w:pPr>
            <w:bookmarkStart w:id="19" w:name="_Hlk35942561"/>
            <w:bookmarkEnd w:id="18"/>
            <w:r w:rsidRPr="00302BCB">
              <w:rPr>
                <w:i/>
                <w:iCs/>
                <w:color w:val="FF0000"/>
              </w:rPr>
              <w:t>A79</w:t>
            </w:r>
            <w:r w:rsidR="000339CA" w:rsidRPr="00302BCB">
              <w:rPr>
                <w:i/>
                <w:iCs/>
                <w:color w:val="FF0000"/>
              </w:rPr>
              <w:t>**</w:t>
            </w:r>
          </w:p>
        </w:tc>
        <w:tc>
          <w:tcPr>
            <w:tcW w:w="1307" w:type="dxa"/>
            <w:shd w:val="clear" w:color="auto" w:fill="auto"/>
            <w:vAlign w:val="center"/>
          </w:tcPr>
          <w:p w14:paraId="64FD806E" w14:textId="77777777" w:rsidR="00193F2E" w:rsidRPr="00302BCB" w:rsidRDefault="00193F2E" w:rsidP="00193F2E">
            <w:pPr>
              <w:rPr>
                <w:i/>
                <w:iCs/>
                <w:color w:val="FF0000"/>
              </w:rPr>
            </w:pPr>
            <w:proofErr w:type="spellStart"/>
            <w:r w:rsidRPr="00302BCB">
              <w:rPr>
                <w:i/>
                <w:iCs/>
                <w:color w:val="FF0000"/>
              </w:rPr>
              <w:t>VWa</w:t>
            </w:r>
            <w:proofErr w:type="spellEnd"/>
          </w:p>
        </w:tc>
        <w:tc>
          <w:tcPr>
            <w:tcW w:w="1276" w:type="dxa"/>
            <w:shd w:val="clear" w:color="auto" w:fill="auto"/>
            <w:vAlign w:val="center"/>
          </w:tcPr>
          <w:p w14:paraId="6C34D7F8" w14:textId="77777777" w:rsidR="00193F2E" w:rsidRPr="00302BCB" w:rsidRDefault="00193F2E" w:rsidP="00193F2E">
            <w:pPr>
              <w:rPr>
                <w:i/>
                <w:iCs/>
                <w:color w:val="FF0000"/>
              </w:rPr>
            </w:pPr>
            <w:r w:rsidRPr="00302BCB">
              <w:rPr>
                <w:i/>
                <w:iCs/>
                <w:color w:val="FF0000"/>
              </w:rPr>
              <w:t>Alle</w:t>
            </w:r>
          </w:p>
        </w:tc>
        <w:tc>
          <w:tcPr>
            <w:tcW w:w="1559" w:type="dxa"/>
            <w:shd w:val="clear" w:color="auto" w:fill="auto"/>
            <w:vAlign w:val="center"/>
          </w:tcPr>
          <w:p w14:paraId="424E4765" w14:textId="77777777" w:rsidR="00193F2E" w:rsidRPr="00302BCB" w:rsidRDefault="00193F2E" w:rsidP="00193F2E">
            <w:pPr>
              <w:rPr>
                <w:i/>
                <w:iCs/>
                <w:color w:val="FF0000"/>
              </w:rPr>
            </w:pPr>
            <w:r w:rsidRPr="00302BCB">
              <w:rPr>
                <w:i/>
                <w:iCs/>
                <w:color w:val="FF0000"/>
              </w:rPr>
              <w:t>6.150</w:t>
            </w:r>
          </w:p>
        </w:tc>
        <w:tc>
          <w:tcPr>
            <w:tcW w:w="1417" w:type="dxa"/>
            <w:shd w:val="clear" w:color="auto" w:fill="auto"/>
            <w:vAlign w:val="center"/>
          </w:tcPr>
          <w:p w14:paraId="5015C2BC" w14:textId="77777777" w:rsidR="00193F2E" w:rsidRPr="00302BCB" w:rsidRDefault="00193F2E" w:rsidP="00193F2E">
            <w:pPr>
              <w:rPr>
                <w:i/>
                <w:iCs/>
                <w:color w:val="FF0000"/>
              </w:rPr>
            </w:pPr>
            <w:r w:rsidRPr="00302BCB">
              <w:rPr>
                <w:i/>
                <w:iCs/>
                <w:color w:val="FF0000"/>
              </w:rPr>
              <w:t>6.150</w:t>
            </w:r>
          </w:p>
        </w:tc>
        <w:tc>
          <w:tcPr>
            <w:tcW w:w="1418" w:type="dxa"/>
            <w:shd w:val="clear" w:color="auto" w:fill="auto"/>
            <w:vAlign w:val="center"/>
          </w:tcPr>
          <w:p w14:paraId="6DDC865A" w14:textId="77777777" w:rsidR="00193F2E" w:rsidRPr="00302BCB" w:rsidRDefault="00193F2E" w:rsidP="00193F2E">
            <w:pPr>
              <w:rPr>
                <w:i/>
                <w:iCs/>
                <w:color w:val="FF0000"/>
              </w:rPr>
            </w:pPr>
            <w:r w:rsidRPr="00302BCB">
              <w:rPr>
                <w:i/>
                <w:iCs/>
                <w:color w:val="FF0000"/>
              </w:rPr>
              <w:t>0</w:t>
            </w:r>
          </w:p>
        </w:tc>
        <w:tc>
          <w:tcPr>
            <w:tcW w:w="2410" w:type="dxa"/>
            <w:shd w:val="clear" w:color="auto" w:fill="auto"/>
            <w:vAlign w:val="center"/>
          </w:tcPr>
          <w:p w14:paraId="401B25A7" w14:textId="77777777" w:rsidR="00193F2E" w:rsidRPr="00302BCB" w:rsidRDefault="00193F2E" w:rsidP="00193F2E">
            <w:pPr>
              <w:rPr>
                <w:i/>
                <w:iCs/>
                <w:color w:val="FF0000"/>
              </w:rPr>
            </w:pPr>
            <w:r w:rsidRPr="00302BCB">
              <w:rPr>
                <w:i/>
                <w:iCs/>
                <w:color w:val="FF0000"/>
              </w:rPr>
              <w:t>60mm extra tussen-/onderlaag frezen</w:t>
            </w:r>
          </w:p>
        </w:tc>
        <w:tc>
          <w:tcPr>
            <w:tcW w:w="2976" w:type="dxa"/>
            <w:shd w:val="clear" w:color="auto" w:fill="auto"/>
            <w:vAlign w:val="center"/>
          </w:tcPr>
          <w:p w14:paraId="6C80545A" w14:textId="77777777" w:rsidR="00193F2E" w:rsidRPr="00302BCB" w:rsidRDefault="00193F2E" w:rsidP="00193F2E">
            <w:pPr>
              <w:rPr>
                <w:i/>
                <w:iCs/>
                <w:color w:val="FF0000"/>
              </w:rPr>
            </w:pPr>
            <w:r w:rsidRPr="00302BCB">
              <w:rPr>
                <w:i/>
                <w:iCs/>
                <w:color w:val="FF0000"/>
              </w:rPr>
              <w:t xml:space="preserve">60 mm AC 16 TL-C </w:t>
            </w:r>
          </w:p>
          <w:p w14:paraId="1230F4FD" w14:textId="77777777" w:rsidR="00193F2E" w:rsidRPr="00302BCB" w:rsidRDefault="00193F2E" w:rsidP="00193F2E">
            <w:pPr>
              <w:rPr>
                <w:i/>
                <w:iCs/>
                <w:color w:val="FF0000"/>
              </w:rPr>
            </w:pPr>
            <w:r w:rsidRPr="00302BCB">
              <w:rPr>
                <w:i/>
                <w:iCs/>
                <w:color w:val="FF0000"/>
              </w:rPr>
              <w:t>extra aanbrengen</w:t>
            </w:r>
          </w:p>
          <w:p w14:paraId="7B333DC9" w14:textId="77777777" w:rsidR="00193F2E" w:rsidRPr="00302BCB" w:rsidRDefault="00193F2E" w:rsidP="00193F2E">
            <w:pPr>
              <w:rPr>
                <w:i/>
                <w:iCs/>
                <w:color w:val="FF0000"/>
              </w:rPr>
            </w:pPr>
          </w:p>
          <w:p w14:paraId="77D64AD7" w14:textId="77777777" w:rsidR="00193F2E" w:rsidRPr="00302BCB" w:rsidRDefault="00193F2E" w:rsidP="00193F2E">
            <w:pPr>
              <w:rPr>
                <w:i/>
                <w:iCs/>
                <w:color w:val="FF0000"/>
              </w:rPr>
            </w:pPr>
            <w:r w:rsidRPr="00302BCB">
              <w:rPr>
                <w:i/>
                <w:iCs/>
                <w:color w:val="FF0000"/>
              </w:rPr>
              <w:t>Aanvullend een glasvezel wapening (bij scheurvorming)</w:t>
            </w:r>
          </w:p>
        </w:tc>
      </w:tr>
      <w:tr w:rsidR="0060220A" w:rsidRPr="0060220A" w14:paraId="132AD064" w14:textId="77777777" w:rsidTr="0060220A">
        <w:trPr>
          <w:trHeight w:val="454"/>
        </w:trPr>
        <w:tc>
          <w:tcPr>
            <w:tcW w:w="1245" w:type="dxa"/>
            <w:shd w:val="clear" w:color="auto" w:fill="auto"/>
            <w:vAlign w:val="center"/>
          </w:tcPr>
          <w:p w14:paraId="2BB2207C" w14:textId="77777777" w:rsidR="00193F2E" w:rsidRPr="0060220A" w:rsidRDefault="00193F2E" w:rsidP="00193F2E">
            <w:pPr>
              <w:rPr>
                <w:color w:val="FF0000"/>
              </w:rPr>
            </w:pPr>
            <w:bookmarkStart w:id="20" w:name="_Hlk35942571"/>
            <w:r w:rsidRPr="0060220A">
              <w:rPr>
                <w:rFonts w:cs="Calibri"/>
                <w:color w:val="FF0000"/>
              </w:rPr>
              <w:lastRenderedPageBreak/>
              <w:t>A79</w:t>
            </w:r>
          </w:p>
        </w:tc>
        <w:tc>
          <w:tcPr>
            <w:tcW w:w="1307" w:type="dxa"/>
            <w:shd w:val="clear" w:color="auto" w:fill="auto"/>
            <w:vAlign w:val="center"/>
          </w:tcPr>
          <w:p w14:paraId="6B94FBED" w14:textId="77777777" w:rsidR="00193F2E" w:rsidRPr="0060220A" w:rsidRDefault="00193F2E" w:rsidP="00193F2E">
            <w:pPr>
              <w:rPr>
                <w:color w:val="FF0000"/>
              </w:rPr>
            </w:pPr>
            <w:proofErr w:type="spellStart"/>
            <w:r w:rsidRPr="0060220A">
              <w:rPr>
                <w:rFonts w:cs="Calibri"/>
                <w:color w:val="FF0000"/>
                <w:szCs w:val="18"/>
              </w:rPr>
              <w:t>VWb</w:t>
            </w:r>
            <w:proofErr w:type="spellEnd"/>
          </w:p>
        </w:tc>
        <w:tc>
          <w:tcPr>
            <w:tcW w:w="1276" w:type="dxa"/>
            <w:shd w:val="clear" w:color="auto" w:fill="auto"/>
            <w:vAlign w:val="center"/>
          </w:tcPr>
          <w:p w14:paraId="4D91ACDB" w14:textId="77777777" w:rsidR="00193F2E" w:rsidRPr="0060220A" w:rsidRDefault="00193F2E" w:rsidP="00193F2E">
            <w:pPr>
              <w:rPr>
                <w:color w:val="FF0000"/>
              </w:rPr>
            </w:pPr>
            <w:r w:rsidRPr="0060220A">
              <w:rPr>
                <w:color w:val="FF0000"/>
              </w:rPr>
              <w:t>Alle</w:t>
            </w:r>
          </w:p>
        </w:tc>
        <w:tc>
          <w:tcPr>
            <w:tcW w:w="1559" w:type="dxa"/>
            <w:shd w:val="clear" w:color="auto" w:fill="auto"/>
            <w:vAlign w:val="center"/>
          </w:tcPr>
          <w:p w14:paraId="68A12DD7" w14:textId="77777777" w:rsidR="00193F2E" w:rsidRPr="0060220A" w:rsidRDefault="00193F2E" w:rsidP="00193F2E">
            <w:pPr>
              <w:rPr>
                <w:color w:val="FF0000"/>
              </w:rPr>
            </w:pPr>
            <w:r w:rsidRPr="0060220A">
              <w:rPr>
                <w:rFonts w:cs="Calibri"/>
                <w:color w:val="FF0000"/>
              </w:rPr>
              <w:t>6.800</w:t>
            </w:r>
          </w:p>
        </w:tc>
        <w:tc>
          <w:tcPr>
            <w:tcW w:w="1417" w:type="dxa"/>
            <w:shd w:val="clear" w:color="auto" w:fill="auto"/>
            <w:vAlign w:val="center"/>
          </w:tcPr>
          <w:p w14:paraId="0A687A9C" w14:textId="77777777" w:rsidR="00193F2E" w:rsidRPr="0060220A" w:rsidRDefault="00193F2E" w:rsidP="00193F2E">
            <w:pPr>
              <w:rPr>
                <w:color w:val="FF0000"/>
              </w:rPr>
            </w:pPr>
            <w:r w:rsidRPr="0060220A">
              <w:rPr>
                <w:rFonts w:cs="Calibri"/>
                <w:color w:val="FF0000"/>
              </w:rPr>
              <w:t>7.050</w:t>
            </w:r>
          </w:p>
        </w:tc>
        <w:tc>
          <w:tcPr>
            <w:tcW w:w="1418" w:type="dxa"/>
            <w:shd w:val="clear" w:color="auto" w:fill="auto"/>
            <w:vAlign w:val="center"/>
          </w:tcPr>
          <w:p w14:paraId="65345C8E" w14:textId="77777777" w:rsidR="00193F2E" w:rsidRPr="0060220A" w:rsidRDefault="00193F2E" w:rsidP="00193F2E">
            <w:pPr>
              <w:rPr>
                <w:color w:val="FF0000"/>
              </w:rPr>
            </w:pPr>
            <w:r w:rsidRPr="0060220A">
              <w:rPr>
                <w:color w:val="FF0000"/>
              </w:rPr>
              <w:t>250</w:t>
            </w:r>
          </w:p>
        </w:tc>
        <w:tc>
          <w:tcPr>
            <w:tcW w:w="2410" w:type="dxa"/>
            <w:shd w:val="clear" w:color="auto" w:fill="auto"/>
            <w:vAlign w:val="center"/>
          </w:tcPr>
          <w:p w14:paraId="24CFA208" w14:textId="77777777" w:rsidR="00193F2E" w:rsidRPr="0060220A" w:rsidRDefault="00193F2E" w:rsidP="00193F2E">
            <w:pPr>
              <w:rPr>
                <w:color w:val="FF0000"/>
              </w:rPr>
            </w:pPr>
            <w:r w:rsidRPr="0060220A">
              <w:rPr>
                <w:color w:val="FF0000"/>
              </w:rPr>
              <w:t>35mm deklaag</w:t>
            </w:r>
          </w:p>
        </w:tc>
        <w:tc>
          <w:tcPr>
            <w:tcW w:w="2976" w:type="dxa"/>
            <w:shd w:val="clear" w:color="auto" w:fill="auto"/>
            <w:vAlign w:val="center"/>
          </w:tcPr>
          <w:p w14:paraId="4C87DCB4" w14:textId="77777777" w:rsidR="00193F2E" w:rsidRPr="0060220A" w:rsidRDefault="00193F2E" w:rsidP="00193F2E">
            <w:pPr>
              <w:rPr>
                <w:color w:val="FF0000"/>
              </w:rPr>
            </w:pPr>
            <w:r w:rsidRPr="0060220A">
              <w:rPr>
                <w:color w:val="FF0000"/>
              </w:rPr>
              <w:t>35mm SMA-NL 11B</w:t>
            </w:r>
          </w:p>
        </w:tc>
      </w:tr>
      <w:tr w:rsidR="0060220A" w:rsidRPr="0060220A" w14:paraId="32AEB445" w14:textId="77777777" w:rsidTr="0060220A">
        <w:trPr>
          <w:trHeight w:val="454"/>
        </w:trPr>
        <w:tc>
          <w:tcPr>
            <w:tcW w:w="1245" w:type="dxa"/>
            <w:shd w:val="clear" w:color="auto" w:fill="auto"/>
            <w:vAlign w:val="center"/>
          </w:tcPr>
          <w:p w14:paraId="6C894E7D" w14:textId="3A84155A" w:rsidR="00193F2E" w:rsidRPr="0060220A" w:rsidRDefault="00193F2E" w:rsidP="00193F2E">
            <w:pPr>
              <w:rPr>
                <w:rFonts w:cs="Calibri"/>
                <w:color w:val="FF0000"/>
              </w:rPr>
            </w:pPr>
            <w:r w:rsidRPr="0060220A">
              <w:rPr>
                <w:rFonts w:cs="Calibri"/>
                <w:color w:val="FF0000"/>
              </w:rPr>
              <w:t>A79</w:t>
            </w:r>
          </w:p>
        </w:tc>
        <w:tc>
          <w:tcPr>
            <w:tcW w:w="1307" w:type="dxa"/>
            <w:shd w:val="clear" w:color="auto" w:fill="auto"/>
            <w:vAlign w:val="center"/>
          </w:tcPr>
          <w:p w14:paraId="6A94FA28" w14:textId="77777777" w:rsidR="00193F2E" w:rsidRPr="0060220A" w:rsidRDefault="00193F2E" w:rsidP="00193F2E">
            <w:pPr>
              <w:rPr>
                <w:rFonts w:cs="Calibri"/>
                <w:color w:val="FF0000"/>
                <w:szCs w:val="18"/>
              </w:rPr>
            </w:pPr>
            <w:proofErr w:type="spellStart"/>
            <w:r w:rsidRPr="0060220A">
              <w:rPr>
                <w:rFonts w:cs="Calibri"/>
                <w:color w:val="FF0000"/>
                <w:szCs w:val="18"/>
              </w:rPr>
              <w:t>VWb</w:t>
            </w:r>
            <w:proofErr w:type="spellEnd"/>
          </w:p>
        </w:tc>
        <w:tc>
          <w:tcPr>
            <w:tcW w:w="1276" w:type="dxa"/>
            <w:shd w:val="clear" w:color="auto" w:fill="auto"/>
            <w:vAlign w:val="center"/>
          </w:tcPr>
          <w:p w14:paraId="704DCE55" w14:textId="77777777" w:rsidR="00193F2E" w:rsidRPr="0060220A" w:rsidRDefault="00193F2E" w:rsidP="00193F2E">
            <w:pPr>
              <w:rPr>
                <w:rFonts w:cs="Calibri"/>
                <w:color w:val="FF0000"/>
              </w:rPr>
            </w:pPr>
            <w:r w:rsidRPr="0060220A">
              <w:rPr>
                <w:rFonts w:cs="Calibri"/>
                <w:color w:val="FF0000"/>
              </w:rPr>
              <w:t>Alle</w:t>
            </w:r>
          </w:p>
        </w:tc>
        <w:tc>
          <w:tcPr>
            <w:tcW w:w="1559" w:type="dxa"/>
            <w:shd w:val="clear" w:color="auto" w:fill="auto"/>
            <w:vAlign w:val="center"/>
          </w:tcPr>
          <w:p w14:paraId="73F1921B" w14:textId="77777777" w:rsidR="00193F2E" w:rsidRPr="0060220A" w:rsidRDefault="00193F2E" w:rsidP="00193F2E">
            <w:pPr>
              <w:rPr>
                <w:rFonts w:cs="Calibri"/>
                <w:color w:val="FF0000"/>
              </w:rPr>
            </w:pPr>
            <w:r w:rsidRPr="0060220A">
              <w:rPr>
                <w:rFonts w:cs="Calibri"/>
                <w:color w:val="FF0000"/>
              </w:rPr>
              <w:t>7.050</w:t>
            </w:r>
          </w:p>
        </w:tc>
        <w:tc>
          <w:tcPr>
            <w:tcW w:w="1417" w:type="dxa"/>
            <w:shd w:val="clear" w:color="auto" w:fill="auto"/>
            <w:vAlign w:val="center"/>
          </w:tcPr>
          <w:p w14:paraId="157F0023" w14:textId="77777777" w:rsidR="00193F2E" w:rsidRPr="0060220A" w:rsidRDefault="00193F2E" w:rsidP="00193F2E">
            <w:pPr>
              <w:rPr>
                <w:rFonts w:cs="Calibri"/>
                <w:color w:val="FF0000"/>
              </w:rPr>
            </w:pPr>
            <w:r w:rsidRPr="0060220A">
              <w:rPr>
                <w:rFonts w:cs="Calibri"/>
                <w:color w:val="FF0000"/>
              </w:rPr>
              <w:t>7.120</w:t>
            </w:r>
          </w:p>
        </w:tc>
        <w:tc>
          <w:tcPr>
            <w:tcW w:w="1418" w:type="dxa"/>
            <w:shd w:val="clear" w:color="auto" w:fill="auto"/>
            <w:vAlign w:val="center"/>
          </w:tcPr>
          <w:p w14:paraId="4434E89A" w14:textId="77777777" w:rsidR="00193F2E" w:rsidRPr="0060220A" w:rsidRDefault="00193F2E" w:rsidP="00193F2E">
            <w:pPr>
              <w:rPr>
                <w:rFonts w:cs="Calibri"/>
                <w:color w:val="FF0000"/>
                <w:szCs w:val="18"/>
              </w:rPr>
            </w:pPr>
            <w:r w:rsidRPr="0060220A">
              <w:rPr>
                <w:rFonts w:cs="Calibri"/>
                <w:color w:val="FF0000"/>
                <w:szCs w:val="18"/>
              </w:rPr>
              <w:t>70</w:t>
            </w:r>
          </w:p>
        </w:tc>
        <w:tc>
          <w:tcPr>
            <w:tcW w:w="2410" w:type="dxa"/>
            <w:shd w:val="clear" w:color="auto" w:fill="auto"/>
            <w:vAlign w:val="center"/>
          </w:tcPr>
          <w:p w14:paraId="3CCC2407" w14:textId="77777777" w:rsidR="00193F2E" w:rsidRPr="0060220A" w:rsidRDefault="00193F2E" w:rsidP="00193F2E">
            <w:pPr>
              <w:rPr>
                <w:color w:val="FF0000"/>
              </w:rPr>
            </w:pPr>
            <w:r w:rsidRPr="0060220A">
              <w:rPr>
                <w:color w:val="FF0000"/>
              </w:rPr>
              <w:t>120mm extra tussen-/onderlaag frezen</w:t>
            </w:r>
          </w:p>
        </w:tc>
        <w:tc>
          <w:tcPr>
            <w:tcW w:w="2976" w:type="dxa"/>
            <w:shd w:val="clear" w:color="auto" w:fill="auto"/>
            <w:vAlign w:val="center"/>
          </w:tcPr>
          <w:p w14:paraId="7E8EF057" w14:textId="77777777" w:rsidR="00193F2E" w:rsidRPr="0060220A" w:rsidRDefault="00193F2E" w:rsidP="00193F2E">
            <w:pPr>
              <w:rPr>
                <w:color w:val="FF0000"/>
              </w:rPr>
            </w:pPr>
            <w:r w:rsidRPr="0060220A">
              <w:rPr>
                <w:color w:val="FF0000"/>
              </w:rPr>
              <w:t>60 mm AC 16 TL-C en</w:t>
            </w:r>
          </w:p>
          <w:p w14:paraId="4CA7249A" w14:textId="77777777" w:rsidR="00193F2E" w:rsidRPr="0060220A" w:rsidRDefault="00193F2E" w:rsidP="00193F2E">
            <w:pPr>
              <w:rPr>
                <w:color w:val="FF0000"/>
              </w:rPr>
            </w:pPr>
            <w:r w:rsidRPr="0060220A">
              <w:rPr>
                <w:color w:val="FF0000"/>
              </w:rPr>
              <w:t xml:space="preserve">60 mm AC 16 OL-C </w:t>
            </w:r>
          </w:p>
          <w:p w14:paraId="43341078" w14:textId="77777777" w:rsidR="00193F2E" w:rsidRPr="0060220A" w:rsidRDefault="00193F2E" w:rsidP="00193F2E">
            <w:pPr>
              <w:rPr>
                <w:color w:val="FF0000"/>
              </w:rPr>
            </w:pPr>
            <w:r w:rsidRPr="0060220A">
              <w:rPr>
                <w:color w:val="FF0000"/>
              </w:rPr>
              <w:t>extra aanbrengen</w:t>
            </w:r>
          </w:p>
          <w:p w14:paraId="3F68B458" w14:textId="77777777" w:rsidR="00193F2E" w:rsidRPr="0060220A" w:rsidRDefault="00193F2E" w:rsidP="00193F2E">
            <w:pPr>
              <w:rPr>
                <w:color w:val="FF0000"/>
              </w:rPr>
            </w:pPr>
          </w:p>
          <w:p w14:paraId="2EDB6B43" w14:textId="77777777" w:rsidR="00193F2E" w:rsidRPr="0060220A" w:rsidRDefault="00193F2E" w:rsidP="00193F2E">
            <w:pPr>
              <w:rPr>
                <w:color w:val="FF0000"/>
              </w:rPr>
            </w:pPr>
            <w:r w:rsidRPr="0060220A">
              <w:rPr>
                <w:color w:val="FF0000"/>
              </w:rPr>
              <w:t>Aanvullend een glasvezel wapening (bij scheurvorming)</w:t>
            </w:r>
          </w:p>
        </w:tc>
      </w:tr>
      <w:tr w:rsidR="0060220A" w:rsidRPr="0060220A" w14:paraId="1A2322E5" w14:textId="77777777" w:rsidTr="0060220A">
        <w:trPr>
          <w:trHeight w:val="454"/>
        </w:trPr>
        <w:tc>
          <w:tcPr>
            <w:tcW w:w="1245" w:type="dxa"/>
            <w:shd w:val="clear" w:color="auto" w:fill="auto"/>
            <w:vAlign w:val="center"/>
          </w:tcPr>
          <w:p w14:paraId="7346871E" w14:textId="77777777" w:rsidR="00193F2E" w:rsidRPr="0060220A" w:rsidRDefault="00193F2E" w:rsidP="00193F2E">
            <w:pPr>
              <w:rPr>
                <w:rFonts w:cs="Calibri"/>
                <w:color w:val="FF0000"/>
              </w:rPr>
            </w:pPr>
            <w:r w:rsidRPr="0060220A">
              <w:rPr>
                <w:rFonts w:cs="Calibri"/>
                <w:color w:val="FF0000"/>
              </w:rPr>
              <w:t>A79</w:t>
            </w:r>
          </w:p>
        </w:tc>
        <w:tc>
          <w:tcPr>
            <w:tcW w:w="1307" w:type="dxa"/>
            <w:shd w:val="clear" w:color="auto" w:fill="auto"/>
            <w:vAlign w:val="center"/>
          </w:tcPr>
          <w:p w14:paraId="73BA71BF" w14:textId="77777777" w:rsidR="00193F2E" w:rsidRPr="0060220A" w:rsidRDefault="00193F2E" w:rsidP="00193F2E">
            <w:pPr>
              <w:rPr>
                <w:rFonts w:cs="Calibri"/>
                <w:color w:val="FF0000"/>
                <w:szCs w:val="18"/>
              </w:rPr>
            </w:pPr>
            <w:proofErr w:type="spellStart"/>
            <w:r w:rsidRPr="0060220A">
              <w:rPr>
                <w:rFonts w:cs="Calibri"/>
                <w:color w:val="FF0000"/>
                <w:szCs w:val="18"/>
              </w:rPr>
              <w:t>VWb</w:t>
            </w:r>
            <w:proofErr w:type="spellEnd"/>
          </w:p>
        </w:tc>
        <w:tc>
          <w:tcPr>
            <w:tcW w:w="1276" w:type="dxa"/>
            <w:shd w:val="clear" w:color="auto" w:fill="auto"/>
            <w:vAlign w:val="center"/>
          </w:tcPr>
          <w:p w14:paraId="52AAA34C" w14:textId="77777777" w:rsidR="00193F2E" w:rsidRPr="0060220A" w:rsidRDefault="00193F2E" w:rsidP="00193F2E">
            <w:pPr>
              <w:rPr>
                <w:rFonts w:cs="Calibri"/>
                <w:color w:val="FF0000"/>
              </w:rPr>
            </w:pPr>
            <w:r w:rsidRPr="0060220A">
              <w:rPr>
                <w:rFonts w:cs="Calibri"/>
                <w:color w:val="FF0000"/>
              </w:rPr>
              <w:t>Alle</w:t>
            </w:r>
          </w:p>
        </w:tc>
        <w:tc>
          <w:tcPr>
            <w:tcW w:w="1559" w:type="dxa"/>
            <w:shd w:val="clear" w:color="auto" w:fill="auto"/>
            <w:vAlign w:val="center"/>
          </w:tcPr>
          <w:p w14:paraId="77477EA3" w14:textId="77777777" w:rsidR="00193F2E" w:rsidRPr="0060220A" w:rsidRDefault="00193F2E" w:rsidP="00193F2E">
            <w:pPr>
              <w:rPr>
                <w:rFonts w:cs="Calibri"/>
                <w:color w:val="FF0000"/>
              </w:rPr>
            </w:pPr>
            <w:r w:rsidRPr="0060220A">
              <w:rPr>
                <w:rFonts w:cs="Calibri"/>
                <w:color w:val="FF0000"/>
              </w:rPr>
              <w:t>7.120</w:t>
            </w:r>
          </w:p>
        </w:tc>
        <w:tc>
          <w:tcPr>
            <w:tcW w:w="1417" w:type="dxa"/>
            <w:shd w:val="clear" w:color="auto" w:fill="auto"/>
            <w:vAlign w:val="center"/>
          </w:tcPr>
          <w:p w14:paraId="0CD21FDD" w14:textId="77777777" w:rsidR="00193F2E" w:rsidRPr="0060220A" w:rsidRDefault="00193F2E" w:rsidP="00193F2E">
            <w:pPr>
              <w:rPr>
                <w:rFonts w:cs="Calibri"/>
                <w:color w:val="FF0000"/>
              </w:rPr>
            </w:pPr>
            <w:r w:rsidRPr="0060220A">
              <w:rPr>
                <w:rFonts w:cs="Calibri"/>
                <w:color w:val="FF0000"/>
              </w:rPr>
              <w:t>7.200</w:t>
            </w:r>
          </w:p>
        </w:tc>
        <w:tc>
          <w:tcPr>
            <w:tcW w:w="1418" w:type="dxa"/>
            <w:shd w:val="clear" w:color="auto" w:fill="auto"/>
            <w:vAlign w:val="center"/>
          </w:tcPr>
          <w:p w14:paraId="741D2372" w14:textId="77777777" w:rsidR="00193F2E" w:rsidRPr="0060220A" w:rsidRDefault="00193F2E" w:rsidP="00193F2E">
            <w:pPr>
              <w:rPr>
                <w:rFonts w:cs="Calibri"/>
                <w:color w:val="FF0000"/>
                <w:szCs w:val="18"/>
              </w:rPr>
            </w:pPr>
            <w:r w:rsidRPr="0060220A">
              <w:rPr>
                <w:rFonts w:cs="Calibri"/>
                <w:color w:val="FF0000"/>
                <w:szCs w:val="18"/>
              </w:rPr>
              <w:t>80</w:t>
            </w:r>
          </w:p>
        </w:tc>
        <w:tc>
          <w:tcPr>
            <w:tcW w:w="2410" w:type="dxa"/>
            <w:shd w:val="clear" w:color="auto" w:fill="auto"/>
            <w:vAlign w:val="center"/>
          </w:tcPr>
          <w:p w14:paraId="1CE5B52B" w14:textId="77777777" w:rsidR="00193F2E" w:rsidRPr="0060220A" w:rsidRDefault="00193F2E" w:rsidP="00193F2E">
            <w:pPr>
              <w:rPr>
                <w:color w:val="FF0000"/>
              </w:rPr>
            </w:pPr>
            <w:r w:rsidRPr="0060220A">
              <w:rPr>
                <w:color w:val="FF0000"/>
              </w:rPr>
              <w:t>35mm deklaag</w:t>
            </w:r>
          </w:p>
        </w:tc>
        <w:tc>
          <w:tcPr>
            <w:tcW w:w="2976" w:type="dxa"/>
            <w:shd w:val="clear" w:color="auto" w:fill="auto"/>
            <w:vAlign w:val="center"/>
          </w:tcPr>
          <w:p w14:paraId="3363E3B3" w14:textId="77777777" w:rsidR="00193F2E" w:rsidRPr="0060220A" w:rsidRDefault="00193F2E" w:rsidP="00193F2E">
            <w:pPr>
              <w:rPr>
                <w:color w:val="FF0000"/>
              </w:rPr>
            </w:pPr>
            <w:r w:rsidRPr="0060220A">
              <w:rPr>
                <w:color w:val="FF0000"/>
              </w:rPr>
              <w:t>35mm SMA-NL 11B</w:t>
            </w:r>
          </w:p>
        </w:tc>
      </w:tr>
      <w:tr w:rsidR="0060220A" w:rsidRPr="0060220A" w14:paraId="6CD06285" w14:textId="77777777" w:rsidTr="0060220A">
        <w:trPr>
          <w:trHeight w:val="454"/>
        </w:trPr>
        <w:tc>
          <w:tcPr>
            <w:tcW w:w="1245" w:type="dxa"/>
            <w:shd w:val="clear" w:color="auto" w:fill="auto"/>
            <w:vAlign w:val="center"/>
          </w:tcPr>
          <w:p w14:paraId="7C69455D" w14:textId="77777777" w:rsidR="00193F2E" w:rsidRPr="0060220A" w:rsidRDefault="00193F2E" w:rsidP="00193F2E">
            <w:pPr>
              <w:rPr>
                <w:color w:val="FF0000"/>
              </w:rPr>
            </w:pPr>
            <w:bookmarkStart w:id="21" w:name="_Hlk35942578"/>
            <w:r w:rsidRPr="0060220A">
              <w:rPr>
                <w:color w:val="FF0000"/>
              </w:rPr>
              <w:t>A79</w:t>
            </w:r>
          </w:p>
        </w:tc>
        <w:tc>
          <w:tcPr>
            <w:tcW w:w="1307" w:type="dxa"/>
            <w:shd w:val="clear" w:color="auto" w:fill="auto"/>
            <w:vAlign w:val="center"/>
          </w:tcPr>
          <w:p w14:paraId="6D96F3DF" w14:textId="77777777" w:rsidR="00193F2E" w:rsidRPr="0060220A" w:rsidRDefault="00193F2E" w:rsidP="00193F2E">
            <w:pPr>
              <w:rPr>
                <w:color w:val="FF0000"/>
              </w:rPr>
            </w:pPr>
            <w:proofErr w:type="spellStart"/>
            <w:r w:rsidRPr="0060220A">
              <w:rPr>
                <w:color w:val="FF0000"/>
              </w:rPr>
              <w:t>VWc</w:t>
            </w:r>
            <w:proofErr w:type="spellEnd"/>
          </w:p>
        </w:tc>
        <w:tc>
          <w:tcPr>
            <w:tcW w:w="1276" w:type="dxa"/>
            <w:shd w:val="clear" w:color="auto" w:fill="auto"/>
            <w:vAlign w:val="center"/>
          </w:tcPr>
          <w:p w14:paraId="5316B237" w14:textId="77777777" w:rsidR="00193F2E" w:rsidRPr="0060220A" w:rsidRDefault="00193F2E" w:rsidP="00193F2E">
            <w:pPr>
              <w:rPr>
                <w:color w:val="FF0000"/>
              </w:rPr>
            </w:pPr>
            <w:r w:rsidRPr="0060220A">
              <w:rPr>
                <w:color w:val="FF0000"/>
              </w:rPr>
              <w:t>Alle</w:t>
            </w:r>
          </w:p>
        </w:tc>
        <w:tc>
          <w:tcPr>
            <w:tcW w:w="1559" w:type="dxa"/>
            <w:shd w:val="clear" w:color="auto" w:fill="auto"/>
            <w:vAlign w:val="center"/>
          </w:tcPr>
          <w:p w14:paraId="28BFB9BB" w14:textId="77777777" w:rsidR="00193F2E" w:rsidRPr="0060220A" w:rsidRDefault="00193F2E" w:rsidP="00193F2E">
            <w:pPr>
              <w:rPr>
                <w:color w:val="FF0000"/>
              </w:rPr>
            </w:pPr>
            <w:r w:rsidRPr="0060220A">
              <w:rPr>
                <w:color w:val="FF0000"/>
              </w:rPr>
              <w:t>7.200</w:t>
            </w:r>
          </w:p>
        </w:tc>
        <w:tc>
          <w:tcPr>
            <w:tcW w:w="1417" w:type="dxa"/>
            <w:shd w:val="clear" w:color="auto" w:fill="auto"/>
            <w:vAlign w:val="center"/>
          </w:tcPr>
          <w:p w14:paraId="5E44F4ED" w14:textId="77777777" w:rsidR="00193F2E" w:rsidRPr="0060220A" w:rsidRDefault="00193F2E" w:rsidP="00193F2E">
            <w:pPr>
              <w:rPr>
                <w:color w:val="FF0000"/>
              </w:rPr>
            </w:pPr>
            <w:r w:rsidRPr="0060220A">
              <w:rPr>
                <w:color w:val="FF0000"/>
              </w:rPr>
              <w:t>6.900</w:t>
            </w:r>
          </w:p>
        </w:tc>
        <w:tc>
          <w:tcPr>
            <w:tcW w:w="1418" w:type="dxa"/>
            <w:shd w:val="clear" w:color="auto" w:fill="auto"/>
            <w:vAlign w:val="center"/>
          </w:tcPr>
          <w:p w14:paraId="16751891" w14:textId="77777777" w:rsidR="00193F2E" w:rsidRPr="0060220A" w:rsidRDefault="00193F2E" w:rsidP="00193F2E">
            <w:pPr>
              <w:rPr>
                <w:color w:val="FF0000"/>
              </w:rPr>
            </w:pPr>
            <w:r w:rsidRPr="0060220A">
              <w:rPr>
                <w:color w:val="FF0000"/>
              </w:rPr>
              <w:t>700</w:t>
            </w:r>
          </w:p>
        </w:tc>
        <w:tc>
          <w:tcPr>
            <w:tcW w:w="2410" w:type="dxa"/>
            <w:shd w:val="clear" w:color="auto" w:fill="auto"/>
            <w:vAlign w:val="center"/>
          </w:tcPr>
          <w:p w14:paraId="253C3ECE" w14:textId="77777777" w:rsidR="00193F2E" w:rsidRPr="0060220A" w:rsidRDefault="00193F2E" w:rsidP="00193F2E">
            <w:pPr>
              <w:rPr>
                <w:color w:val="FF0000"/>
              </w:rPr>
            </w:pPr>
            <w:r w:rsidRPr="0060220A">
              <w:rPr>
                <w:color w:val="FF0000"/>
              </w:rPr>
              <w:t>35mm deklaag</w:t>
            </w:r>
          </w:p>
        </w:tc>
        <w:tc>
          <w:tcPr>
            <w:tcW w:w="2976" w:type="dxa"/>
            <w:shd w:val="clear" w:color="auto" w:fill="auto"/>
            <w:vAlign w:val="center"/>
          </w:tcPr>
          <w:p w14:paraId="13422D4B" w14:textId="77777777" w:rsidR="00193F2E" w:rsidRPr="0060220A" w:rsidRDefault="00193F2E" w:rsidP="00193F2E">
            <w:pPr>
              <w:rPr>
                <w:color w:val="FF0000"/>
              </w:rPr>
            </w:pPr>
            <w:r w:rsidRPr="0060220A">
              <w:rPr>
                <w:color w:val="FF0000"/>
              </w:rPr>
              <w:t>35mm SMA-NL 11B</w:t>
            </w:r>
          </w:p>
        </w:tc>
      </w:tr>
      <w:tr w:rsidR="0060220A" w:rsidRPr="008B440F" w14:paraId="5F7BFB65" w14:textId="77777777" w:rsidTr="0060220A">
        <w:trPr>
          <w:trHeight w:val="454"/>
        </w:trPr>
        <w:tc>
          <w:tcPr>
            <w:tcW w:w="1245" w:type="dxa"/>
            <w:shd w:val="clear" w:color="auto" w:fill="auto"/>
            <w:vAlign w:val="center"/>
          </w:tcPr>
          <w:p w14:paraId="1DF4300E" w14:textId="77777777" w:rsidR="00193F2E" w:rsidRPr="0060220A" w:rsidRDefault="00193F2E" w:rsidP="00193F2E">
            <w:pPr>
              <w:rPr>
                <w:color w:val="FF0000"/>
              </w:rPr>
            </w:pPr>
            <w:bookmarkStart w:id="22" w:name="_Hlk35942582"/>
            <w:r w:rsidRPr="0060220A">
              <w:rPr>
                <w:color w:val="FF0000"/>
              </w:rPr>
              <w:t>A79</w:t>
            </w:r>
          </w:p>
        </w:tc>
        <w:tc>
          <w:tcPr>
            <w:tcW w:w="1307" w:type="dxa"/>
            <w:shd w:val="clear" w:color="auto" w:fill="auto"/>
            <w:vAlign w:val="center"/>
          </w:tcPr>
          <w:p w14:paraId="3BE442A2" w14:textId="77777777" w:rsidR="00193F2E" w:rsidRPr="0060220A" w:rsidRDefault="00193F2E" w:rsidP="00193F2E">
            <w:pPr>
              <w:rPr>
                <w:color w:val="FF0000"/>
              </w:rPr>
            </w:pPr>
            <w:proofErr w:type="spellStart"/>
            <w:r w:rsidRPr="0060220A">
              <w:rPr>
                <w:color w:val="FF0000"/>
              </w:rPr>
              <w:t>VWd</w:t>
            </w:r>
            <w:proofErr w:type="spellEnd"/>
          </w:p>
        </w:tc>
        <w:tc>
          <w:tcPr>
            <w:tcW w:w="1276" w:type="dxa"/>
            <w:shd w:val="clear" w:color="auto" w:fill="auto"/>
            <w:vAlign w:val="center"/>
          </w:tcPr>
          <w:p w14:paraId="3EDD0782" w14:textId="77777777" w:rsidR="00193F2E" w:rsidRPr="0060220A" w:rsidRDefault="00193F2E" w:rsidP="00193F2E">
            <w:pPr>
              <w:rPr>
                <w:color w:val="FF0000"/>
              </w:rPr>
            </w:pPr>
            <w:r w:rsidRPr="0060220A">
              <w:rPr>
                <w:color w:val="FF0000"/>
              </w:rPr>
              <w:t>Alle</w:t>
            </w:r>
          </w:p>
        </w:tc>
        <w:tc>
          <w:tcPr>
            <w:tcW w:w="1559" w:type="dxa"/>
            <w:shd w:val="clear" w:color="auto" w:fill="auto"/>
            <w:vAlign w:val="center"/>
          </w:tcPr>
          <w:p w14:paraId="4075EB15" w14:textId="77777777" w:rsidR="00193F2E" w:rsidRPr="0060220A" w:rsidRDefault="00193F2E" w:rsidP="00193F2E">
            <w:pPr>
              <w:rPr>
                <w:color w:val="FF0000"/>
              </w:rPr>
            </w:pPr>
            <w:r w:rsidRPr="0060220A">
              <w:rPr>
                <w:color w:val="FF0000"/>
              </w:rPr>
              <w:t>6.700</w:t>
            </w:r>
          </w:p>
        </w:tc>
        <w:tc>
          <w:tcPr>
            <w:tcW w:w="1417" w:type="dxa"/>
            <w:shd w:val="clear" w:color="auto" w:fill="auto"/>
            <w:vAlign w:val="center"/>
          </w:tcPr>
          <w:p w14:paraId="06C84AD7" w14:textId="77777777" w:rsidR="00193F2E" w:rsidRPr="0060220A" w:rsidRDefault="00193F2E" w:rsidP="00193F2E">
            <w:pPr>
              <w:rPr>
                <w:color w:val="FF0000"/>
              </w:rPr>
            </w:pPr>
            <w:r w:rsidRPr="0060220A">
              <w:rPr>
                <w:color w:val="FF0000"/>
              </w:rPr>
              <w:t>6.000</w:t>
            </w:r>
          </w:p>
        </w:tc>
        <w:tc>
          <w:tcPr>
            <w:tcW w:w="1418" w:type="dxa"/>
            <w:shd w:val="clear" w:color="auto" w:fill="auto"/>
            <w:vAlign w:val="center"/>
          </w:tcPr>
          <w:p w14:paraId="4CEBD526" w14:textId="77777777" w:rsidR="00193F2E" w:rsidRPr="0060220A" w:rsidRDefault="00193F2E" w:rsidP="00193F2E">
            <w:pPr>
              <w:rPr>
                <w:color w:val="FF0000"/>
              </w:rPr>
            </w:pPr>
            <w:r w:rsidRPr="0060220A">
              <w:rPr>
                <w:color w:val="FF0000"/>
              </w:rPr>
              <w:t>700</w:t>
            </w:r>
          </w:p>
        </w:tc>
        <w:tc>
          <w:tcPr>
            <w:tcW w:w="2410" w:type="dxa"/>
            <w:shd w:val="clear" w:color="auto" w:fill="auto"/>
            <w:vAlign w:val="center"/>
          </w:tcPr>
          <w:p w14:paraId="0E5CF1BE" w14:textId="77777777" w:rsidR="00193F2E" w:rsidRPr="0060220A" w:rsidRDefault="00193F2E" w:rsidP="00193F2E">
            <w:pPr>
              <w:rPr>
                <w:color w:val="FF0000"/>
              </w:rPr>
            </w:pPr>
            <w:r w:rsidRPr="0060220A">
              <w:rPr>
                <w:color w:val="FF0000"/>
              </w:rPr>
              <w:t>35mm deklaag</w:t>
            </w:r>
          </w:p>
          <w:p w14:paraId="1EB2BED2" w14:textId="77777777" w:rsidR="00193F2E" w:rsidRPr="0060220A" w:rsidRDefault="00193F2E" w:rsidP="00193F2E">
            <w:pPr>
              <w:rPr>
                <w:color w:val="FF0000"/>
              </w:rPr>
            </w:pPr>
            <w:r w:rsidRPr="0060220A">
              <w:rPr>
                <w:color w:val="FF0000"/>
              </w:rPr>
              <w:t>40mm tussenlaag</w:t>
            </w:r>
          </w:p>
        </w:tc>
        <w:tc>
          <w:tcPr>
            <w:tcW w:w="2976" w:type="dxa"/>
            <w:shd w:val="clear" w:color="auto" w:fill="auto"/>
            <w:vAlign w:val="center"/>
          </w:tcPr>
          <w:p w14:paraId="4A4F4BFD" w14:textId="77777777" w:rsidR="00193F2E" w:rsidRPr="0060220A" w:rsidRDefault="00193F2E" w:rsidP="00193F2E">
            <w:pPr>
              <w:rPr>
                <w:color w:val="FF0000"/>
                <w:lang w:val="en-US"/>
              </w:rPr>
            </w:pPr>
            <w:r w:rsidRPr="0060220A">
              <w:rPr>
                <w:color w:val="FF0000"/>
                <w:lang w:val="en-US"/>
              </w:rPr>
              <w:t>35mm SMA-NL 11B</w:t>
            </w:r>
          </w:p>
          <w:p w14:paraId="5F23109C" w14:textId="77777777" w:rsidR="00193F2E" w:rsidRPr="0060220A" w:rsidRDefault="00193F2E" w:rsidP="00193F2E">
            <w:pPr>
              <w:rPr>
                <w:color w:val="FF0000"/>
                <w:lang w:val="en-US"/>
              </w:rPr>
            </w:pPr>
            <w:r w:rsidRPr="0060220A">
              <w:rPr>
                <w:color w:val="FF0000"/>
                <w:lang w:val="en-US"/>
              </w:rPr>
              <w:t>50mm AC 16 Bind TL-C</w:t>
            </w:r>
          </w:p>
          <w:p w14:paraId="5F41197F" w14:textId="77777777" w:rsidR="00193F2E" w:rsidRPr="0060220A" w:rsidRDefault="00193F2E" w:rsidP="00193F2E">
            <w:pPr>
              <w:rPr>
                <w:color w:val="FF0000"/>
                <w:lang w:val="en-US"/>
              </w:rPr>
            </w:pPr>
            <w:r w:rsidRPr="0060220A">
              <w:rPr>
                <w:color w:val="FF0000"/>
                <w:lang w:val="en-US"/>
              </w:rPr>
              <w:t>60mm AC 22 Base TL-C</w:t>
            </w:r>
          </w:p>
        </w:tc>
      </w:tr>
      <w:tr w:rsidR="0060220A" w:rsidRPr="008B440F" w14:paraId="405298CD" w14:textId="77777777" w:rsidTr="0060220A">
        <w:trPr>
          <w:trHeight w:val="454"/>
        </w:trPr>
        <w:tc>
          <w:tcPr>
            <w:tcW w:w="1245" w:type="dxa"/>
            <w:shd w:val="clear" w:color="auto" w:fill="auto"/>
            <w:vAlign w:val="center"/>
          </w:tcPr>
          <w:p w14:paraId="03FD8AD4" w14:textId="77777777" w:rsidR="00193F2E" w:rsidRPr="0060220A" w:rsidRDefault="00193F2E" w:rsidP="00193F2E">
            <w:pPr>
              <w:rPr>
                <w:color w:val="FF0000"/>
              </w:rPr>
            </w:pPr>
            <w:bookmarkStart w:id="23" w:name="_Hlk35942586"/>
            <w:r w:rsidRPr="0060220A">
              <w:rPr>
                <w:color w:val="FF0000"/>
              </w:rPr>
              <w:t>A79</w:t>
            </w:r>
          </w:p>
        </w:tc>
        <w:tc>
          <w:tcPr>
            <w:tcW w:w="1307" w:type="dxa"/>
            <w:shd w:val="clear" w:color="auto" w:fill="auto"/>
            <w:vAlign w:val="center"/>
          </w:tcPr>
          <w:p w14:paraId="30C3A0A3" w14:textId="77777777" w:rsidR="00193F2E" w:rsidRPr="0060220A" w:rsidRDefault="00193F2E" w:rsidP="00193F2E">
            <w:pPr>
              <w:rPr>
                <w:color w:val="FF0000"/>
              </w:rPr>
            </w:pPr>
            <w:proofErr w:type="spellStart"/>
            <w:r w:rsidRPr="0060220A">
              <w:rPr>
                <w:color w:val="FF0000"/>
              </w:rPr>
              <w:t>VWa</w:t>
            </w:r>
            <w:proofErr w:type="spellEnd"/>
          </w:p>
        </w:tc>
        <w:tc>
          <w:tcPr>
            <w:tcW w:w="1276" w:type="dxa"/>
            <w:shd w:val="clear" w:color="auto" w:fill="auto"/>
            <w:vAlign w:val="center"/>
          </w:tcPr>
          <w:p w14:paraId="5BF65AD7" w14:textId="77777777" w:rsidR="00193F2E" w:rsidRPr="0060220A" w:rsidRDefault="00193F2E" w:rsidP="00193F2E">
            <w:pPr>
              <w:rPr>
                <w:color w:val="FF0000"/>
              </w:rPr>
            </w:pPr>
            <w:r w:rsidRPr="0060220A">
              <w:rPr>
                <w:color w:val="FF0000"/>
              </w:rPr>
              <w:t>Alle</w:t>
            </w:r>
          </w:p>
        </w:tc>
        <w:tc>
          <w:tcPr>
            <w:tcW w:w="1559" w:type="dxa"/>
            <w:shd w:val="clear" w:color="auto" w:fill="auto"/>
            <w:vAlign w:val="center"/>
          </w:tcPr>
          <w:p w14:paraId="1507CAD7" w14:textId="77777777" w:rsidR="00193F2E" w:rsidRPr="0060220A" w:rsidRDefault="00193F2E" w:rsidP="00193F2E">
            <w:pPr>
              <w:rPr>
                <w:color w:val="FF0000"/>
              </w:rPr>
            </w:pPr>
            <w:r w:rsidRPr="0060220A">
              <w:rPr>
                <w:color w:val="FF0000"/>
              </w:rPr>
              <w:t>9.200</w:t>
            </w:r>
          </w:p>
        </w:tc>
        <w:tc>
          <w:tcPr>
            <w:tcW w:w="1417" w:type="dxa"/>
            <w:shd w:val="clear" w:color="auto" w:fill="auto"/>
            <w:vAlign w:val="center"/>
          </w:tcPr>
          <w:p w14:paraId="66FD60B0" w14:textId="77777777" w:rsidR="00193F2E" w:rsidRPr="0060220A" w:rsidRDefault="00193F2E" w:rsidP="00193F2E">
            <w:pPr>
              <w:rPr>
                <w:color w:val="FF0000"/>
              </w:rPr>
            </w:pPr>
            <w:r w:rsidRPr="0060220A">
              <w:rPr>
                <w:color w:val="FF0000"/>
              </w:rPr>
              <w:t>9.360</w:t>
            </w:r>
          </w:p>
        </w:tc>
        <w:tc>
          <w:tcPr>
            <w:tcW w:w="1418" w:type="dxa"/>
            <w:shd w:val="clear" w:color="auto" w:fill="auto"/>
            <w:vAlign w:val="center"/>
          </w:tcPr>
          <w:p w14:paraId="21731DD3" w14:textId="77777777" w:rsidR="00193F2E" w:rsidRPr="0060220A" w:rsidRDefault="00193F2E" w:rsidP="00193F2E">
            <w:pPr>
              <w:rPr>
                <w:color w:val="FF0000"/>
              </w:rPr>
            </w:pPr>
            <w:r w:rsidRPr="0060220A">
              <w:rPr>
                <w:color w:val="FF0000"/>
              </w:rPr>
              <w:t>160</w:t>
            </w:r>
          </w:p>
        </w:tc>
        <w:tc>
          <w:tcPr>
            <w:tcW w:w="2410" w:type="dxa"/>
            <w:shd w:val="clear" w:color="auto" w:fill="auto"/>
            <w:vAlign w:val="center"/>
          </w:tcPr>
          <w:p w14:paraId="584BF1FB" w14:textId="77777777" w:rsidR="00193F2E" w:rsidRPr="0060220A" w:rsidRDefault="00193F2E" w:rsidP="00193F2E">
            <w:pPr>
              <w:rPr>
                <w:color w:val="FF0000"/>
              </w:rPr>
            </w:pPr>
            <w:r w:rsidRPr="0060220A">
              <w:rPr>
                <w:color w:val="FF0000"/>
              </w:rPr>
              <w:t>35mm deklaag</w:t>
            </w:r>
          </w:p>
          <w:p w14:paraId="748F0B36" w14:textId="77777777" w:rsidR="00193F2E" w:rsidRPr="0060220A" w:rsidRDefault="00193F2E" w:rsidP="00193F2E">
            <w:pPr>
              <w:rPr>
                <w:color w:val="FF0000"/>
              </w:rPr>
            </w:pPr>
            <w:r w:rsidRPr="0060220A">
              <w:rPr>
                <w:color w:val="FF0000"/>
              </w:rPr>
              <w:t>100mm tussenlaag</w:t>
            </w:r>
          </w:p>
        </w:tc>
        <w:tc>
          <w:tcPr>
            <w:tcW w:w="2976" w:type="dxa"/>
            <w:shd w:val="clear" w:color="auto" w:fill="auto"/>
            <w:vAlign w:val="center"/>
          </w:tcPr>
          <w:p w14:paraId="2EAE1F70" w14:textId="77777777" w:rsidR="00193F2E" w:rsidRPr="0060220A" w:rsidRDefault="00193F2E" w:rsidP="00193F2E">
            <w:pPr>
              <w:rPr>
                <w:color w:val="FF0000"/>
                <w:lang w:val="en-US"/>
              </w:rPr>
            </w:pPr>
            <w:r w:rsidRPr="0060220A">
              <w:rPr>
                <w:color w:val="FF0000"/>
                <w:lang w:val="en-US"/>
              </w:rPr>
              <w:t>35mm SMA-NL 11B</w:t>
            </w:r>
          </w:p>
          <w:p w14:paraId="68F8D93C" w14:textId="77777777" w:rsidR="00193F2E" w:rsidRPr="0060220A" w:rsidRDefault="00193F2E" w:rsidP="00193F2E">
            <w:pPr>
              <w:rPr>
                <w:color w:val="FF0000"/>
                <w:lang w:val="en-US"/>
              </w:rPr>
            </w:pPr>
            <w:r w:rsidRPr="0060220A">
              <w:rPr>
                <w:color w:val="FF0000"/>
                <w:lang w:val="en-US"/>
              </w:rPr>
              <w:t>70mm AC 22 Bind TL-C</w:t>
            </w:r>
          </w:p>
          <w:p w14:paraId="2DB2D2ED" w14:textId="77777777" w:rsidR="00193F2E" w:rsidRPr="0060220A" w:rsidRDefault="00193F2E" w:rsidP="00193F2E">
            <w:pPr>
              <w:rPr>
                <w:color w:val="FF0000"/>
                <w:lang w:val="en-US"/>
              </w:rPr>
            </w:pPr>
            <w:r w:rsidRPr="0060220A">
              <w:rPr>
                <w:color w:val="FF0000"/>
                <w:lang w:val="en-US"/>
              </w:rPr>
              <w:t>70mm AC 22 Base TL-C</w:t>
            </w:r>
          </w:p>
        </w:tc>
      </w:tr>
      <w:tr w:rsidR="0060220A" w:rsidRPr="0060220A" w14:paraId="7A173C92" w14:textId="77777777" w:rsidTr="0060220A">
        <w:trPr>
          <w:trHeight w:val="454"/>
        </w:trPr>
        <w:tc>
          <w:tcPr>
            <w:tcW w:w="1245" w:type="dxa"/>
            <w:shd w:val="clear" w:color="auto" w:fill="auto"/>
            <w:vAlign w:val="center"/>
          </w:tcPr>
          <w:p w14:paraId="3BBCCDFC" w14:textId="77777777" w:rsidR="00193F2E" w:rsidRPr="0060220A" w:rsidRDefault="00193F2E" w:rsidP="00193F2E">
            <w:pPr>
              <w:rPr>
                <w:color w:val="FF0000"/>
                <w:lang w:val="en-US"/>
              </w:rPr>
            </w:pPr>
            <w:r w:rsidRPr="0060220A">
              <w:rPr>
                <w:color w:val="FF0000"/>
                <w:lang w:val="en-US"/>
              </w:rPr>
              <w:t>A79</w:t>
            </w:r>
          </w:p>
        </w:tc>
        <w:tc>
          <w:tcPr>
            <w:tcW w:w="1307" w:type="dxa"/>
            <w:shd w:val="clear" w:color="auto" w:fill="auto"/>
            <w:vAlign w:val="center"/>
          </w:tcPr>
          <w:p w14:paraId="55370A65" w14:textId="77777777" w:rsidR="00193F2E" w:rsidRPr="0060220A" w:rsidRDefault="00193F2E" w:rsidP="00193F2E">
            <w:pPr>
              <w:rPr>
                <w:color w:val="FF0000"/>
                <w:lang w:val="en-US"/>
              </w:rPr>
            </w:pPr>
            <w:proofErr w:type="spellStart"/>
            <w:r w:rsidRPr="0060220A">
              <w:rPr>
                <w:color w:val="FF0000"/>
                <w:lang w:val="en-US"/>
              </w:rPr>
              <w:t>VWa</w:t>
            </w:r>
            <w:proofErr w:type="spellEnd"/>
          </w:p>
        </w:tc>
        <w:tc>
          <w:tcPr>
            <w:tcW w:w="1276" w:type="dxa"/>
            <w:shd w:val="clear" w:color="auto" w:fill="auto"/>
            <w:vAlign w:val="center"/>
          </w:tcPr>
          <w:p w14:paraId="3B96BA54" w14:textId="77777777" w:rsidR="00193F2E" w:rsidRPr="0060220A" w:rsidRDefault="00193F2E" w:rsidP="00193F2E">
            <w:pPr>
              <w:rPr>
                <w:color w:val="FF0000"/>
                <w:lang w:val="en-US"/>
              </w:rPr>
            </w:pPr>
            <w:proofErr w:type="spellStart"/>
            <w:r w:rsidRPr="0060220A">
              <w:rPr>
                <w:color w:val="FF0000"/>
                <w:lang w:val="en-US"/>
              </w:rPr>
              <w:t>Alle</w:t>
            </w:r>
            <w:proofErr w:type="spellEnd"/>
          </w:p>
        </w:tc>
        <w:tc>
          <w:tcPr>
            <w:tcW w:w="1559" w:type="dxa"/>
            <w:shd w:val="clear" w:color="auto" w:fill="auto"/>
            <w:vAlign w:val="center"/>
          </w:tcPr>
          <w:p w14:paraId="2077091A" w14:textId="77777777" w:rsidR="00193F2E" w:rsidRPr="0060220A" w:rsidRDefault="00193F2E" w:rsidP="00193F2E">
            <w:pPr>
              <w:rPr>
                <w:color w:val="FF0000"/>
                <w:lang w:val="en-US"/>
              </w:rPr>
            </w:pPr>
            <w:r w:rsidRPr="0060220A">
              <w:rPr>
                <w:color w:val="FF0000"/>
                <w:lang w:val="en-US"/>
              </w:rPr>
              <w:t>9.360</w:t>
            </w:r>
          </w:p>
        </w:tc>
        <w:tc>
          <w:tcPr>
            <w:tcW w:w="1417" w:type="dxa"/>
            <w:shd w:val="clear" w:color="auto" w:fill="auto"/>
            <w:vAlign w:val="center"/>
          </w:tcPr>
          <w:p w14:paraId="11A4E318" w14:textId="77777777" w:rsidR="00193F2E" w:rsidRPr="0060220A" w:rsidRDefault="00193F2E" w:rsidP="00193F2E">
            <w:pPr>
              <w:rPr>
                <w:color w:val="FF0000"/>
                <w:lang w:val="en-US"/>
              </w:rPr>
            </w:pPr>
            <w:r w:rsidRPr="0060220A">
              <w:rPr>
                <w:color w:val="FF0000"/>
                <w:lang w:val="en-US"/>
              </w:rPr>
              <w:t>9.500</w:t>
            </w:r>
          </w:p>
        </w:tc>
        <w:tc>
          <w:tcPr>
            <w:tcW w:w="1418" w:type="dxa"/>
            <w:shd w:val="clear" w:color="auto" w:fill="auto"/>
            <w:vAlign w:val="center"/>
          </w:tcPr>
          <w:p w14:paraId="7DA8CF7B" w14:textId="77777777" w:rsidR="00193F2E" w:rsidRPr="0060220A" w:rsidRDefault="00193F2E" w:rsidP="00193F2E">
            <w:pPr>
              <w:rPr>
                <w:color w:val="FF0000"/>
                <w:lang w:val="en-US"/>
              </w:rPr>
            </w:pPr>
            <w:r w:rsidRPr="0060220A">
              <w:rPr>
                <w:color w:val="FF0000"/>
                <w:lang w:val="en-US"/>
              </w:rPr>
              <w:t>140</w:t>
            </w:r>
          </w:p>
        </w:tc>
        <w:tc>
          <w:tcPr>
            <w:tcW w:w="2410" w:type="dxa"/>
            <w:shd w:val="clear" w:color="auto" w:fill="auto"/>
            <w:vAlign w:val="center"/>
          </w:tcPr>
          <w:p w14:paraId="502C91A0" w14:textId="77777777" w:rsidR="00193F2E" w:rsidRPr="0060220A" w:rsidRDefault="00193F2E" w:rsidP="00193F2E">
            <w:pPr>
              <w:rPr>
                <w:color w:val="FF0000"/>
                <w:lang w:val="en-US"/>
              </w:rPr>
            </w:pPr>
            <w:r w:rsidRPr="0060220A">
              <w:rPr>
                <w:color w:val="FF0000"/>
              </w:rPr>
              <w:t>35mm deklaag</w:t>
            </w:r>
          </w:p>
        </w:tc>
        <w:tc>
          <w:tcPr>
            <w:tcW w:w="2976" w:type="dxa"/>
            <w:shd w:val="clear" w:color="auto" w:fill="auto"/>
            <w:vAlign w:val="center"/>
          </w:tcPr>
          <w:p w14:paraId="58DB8F59" w14:textId="77777777" w:rsidR="00193F2E" w:rsidRPr="0060220A" w:rsidRDefault="00193F2E" w:rsidP="00193F2E">
            <w:pPr>
              <w:rPr>
                <w:color w:val="FF0000"/>
                <w:lang w:val="en-US"/>
              </w:rPr>
            </w:pPr>
            <w:r w:rsidRPr="0060220A">
              <w:rPr>
                <w:color w:val="FF0000"/>
                <w:lang w:val="en-US"/>
              </w:rPr>
              <w:t>35mm SMA-NL 11B</w:t>
            </w:r>
          </w:p>
        </w:tc>
      </w:tr>
      <w:tr w:rsidR="0060220A" w:rsidRPr="0060220A" w14:paraId="2CD8262C" w14:textId="77777777" w:rsidTr="0060220A">
        <w:trPr>
          <w:trHeight w:val="454"/>
        </w:trPr>
        <w:tc>
          <w:tcPr>
            <w:tcW w:w="1245" w:type="dxa"/>
            <w:shd w:val="clear" w:color="auto" w:fill="auto"/>
            <w:vAlign w:val="center"/>
          </w:tcPr>
          <w:p w14:paraId="2108490A" w14:textId="77777777" w:rsidR="00193F2E" w:rsidRPr="0060220A" w:rsidRDefault="00193F2E" w:rsidP="00193F2E">
            <w:pPr>
              <w:rPr>
                <w:color w:val="FF0000"/>
              </w:rPr>
            </w:pPr>
            <w:bookmarkStart w:id="24" w:name="_Hlk35942590"/>
            <w:r w:rsidRPr="0060220A">
              <w:rPr>
                <w:color w:val="FF0000"/>
              </w:rPr>
              <w:t>A79</w:t>
            </w:r>
          </w:p>
        </w:tc>
        <w:tc>
          <w:tcPr>
            <w:tcW w:w="1307" w:type="dxa"/>
            <w:shd w:val="clear" w:color="auto" w:fill="auto"/>
            <w:vAlign w:val="center"/>
          </w:tcPr>
          <w:p w14:paraId="55E6C838" w14:textId="77777777" w:rsidR="00193F2E" w:rsidRPr="0060220A" w:rsidRDefault="00193F2E" w:rsidP="00193F2E">
            <w:pPr>
              <w:rPr>
                <w:color w:val="FF0000"/>
              </w:rPr>
            </w:pPr>
            <w:proofErr w:type="spellStart"/>
            <w:r w:rsidRPr="0060220A">
              <w:rPr>
                <w:color w:val="FF0000"/>
              </w:rPr>
              <w:t>VWb</w:t>
            </w:r>
            <w:proofErr w:type="spellEnd"/>
          </w:p>
        </w:tc>
        <w:tc>
          <w:tcPr>
            <w:tcW w:w="1276" w:type="dxa"/>
            <w:shd w:val="clear" w:color="auto" w:fill="auto"/>
            <w:vAlign w:val="center"/>
          </w:tcPr>
          <w:p w14:paraId="119BE00B" w14:textId="77777777" w:rsidR="00193F2E" w:rsidRPr="0060220A" w:rsidRDefault="00193F2E" w:rsidP="00193F2E">
            <w:pPr>
              <w:rPr>
                <w:color w:val="FF0000"/>
              </w:rPr>
            </w:pPr>
            <w:r w:rsidRPr="0060220A">
              <w:rPr>
                <w:color w:val="FF0000"/>
              </w:rPr>
              <w:t>Alle</w:t>
            </w:r>
          </w:p>
        </w:tc>
        <w:tc>
          <w:tcPr>
            <w:tcW w:w="1559" w:type="dxa"/>
            <w:shd w:val="clear" w:color="auto" w:fill="auto"/>
            <w:vAlign w:val="center"/>
          </w:tcPr>
          <w:p w14:paraId="23EEB55A" w14:textId="77777777" w:rsidR="00193F2E" w:rsidRPr="0060220A" w:rsidRDefault="00193F2E" w:rsidP="00193F2E">
            <w:pPr>
              <w:rPr>
                <w:color w:val="FF0000"/>
              </w:rPr>
            </w:pPr>
            <w:r w:rsidRPr="0060220A">
              <w:rPr>
                <w:color w:val="FF0000"/>
              </w:rPr>
              <w:t>9.500</w:t>
            </w:r>
          </w:p>
        </w:tc>
        <w:tc>
          <w:tcPr>
            <w:tcW w:w="1417" w:type="dxa"/>
            <w:shd w:val="clear" w:color="auto" w:fill="auto"/>
            <w:vAlign w:val="center"/>
          </w:tcPr>
          <w:p w14:paraId="17B00FBF" w14:textId="77777777" w:rsidR="00193F2E" w:rsidRPr="0060220A" w:rsidRDefault="00193F2E" w:rsidP="00193F2E">
            <w:pPr>
              <w:rPr>
                <w:color w:val="FF0000"/>
              </w:rPr>
            </w:pPr>
            <w:r w:rsidRPr="0060220A">
              <w:rPr>
                <w:color w:val="FF0000"/>
              </w:rPr>
              <w:t>9.900</w:t>
            </w:r>
          </w:p>
        </w:tc>
        <w:tc>
          <w:tcPr>
            <w:tcW w:w="1418" w:type="dxa"/>
            <w:shd w:val="clear" w:color="auto" w:fill="auto"/>
            <w:vAlign w:val="center"/>
          </w:tcPr>
          <w:p w14:paraId="5858C1E4" w14:textId="77777777" w:rsidR="00193F2E" w:rsidRPr="0060220A" w:rsidRDefault="00193F2E" w:rsidP="00193F2E">
            <w:pPr>
              <w:rPr>
                <w:color w:val="FF0000"/>
              </w:rPr>
            </w:pPr>
            <w:r w:rsidRPr="0060220A">
              <w:rPr>
                <w:color w:val="FF0000"/>
              </w:rPr>
              <w:t>400</w:t>
            </w:r>
          </w:p>
        </w:tc>
        <w:tc>
          <w:tcPr>
            <w:tcW w:w="2410" w:type="dxa"/>
            <w:shd w:val="clear" w:color="auto" w:fill="auto"/>
            <w:vAlign w:val="center"/>
          </w:tcPr>
          <w:p w14:paraId="601327CF" w14:textId="77777777" w:rsidR="00193F2E" w:rsidRPr="0060220A" w:rsidRDefault="00193F2E" w:rsidP="00193F2E">
            <w:pPr>
              <w:rPr>
                <w:color w:val="FF0000"/>
              </w:rPr>
            </w:pPr>
            <w:r w:rsidRPr="0060220A">
              <w:rPr>
                <w:color w:val="FF0000"/>
              </w:rPr>
              <w:t>35mm deklaag</w:t>
            </w:r>
          </w:p>
        </w:tc>
        <w:tc>
          <w:tcPr>
            <w:tcW w:w="2976" w:type="dxa"/>
            <w:shd w:val="clear" w:color="auto" w:fill="auto"/>
            <w:vAlign w:val="center"/>
          </w:tcPr>
          <w:p w14:paraId="59EB2430" w14:textId="77777777" w:rsidR="00193F2E" w:rsidRPr="0060220A" w:rsidRDefault="00193F2E" w:rsidP="00193F2E">
            <w:pPr>
              <w:rPr>
                <w:color w:val="FF0000"/>
              </w:rPr>
            </w:pPr>
            <w:r w:rsidRPr="0060220A">
              <w:rPr>
                <w:color w:val="FF0000"/>
                <w:lang w:val="en-US"/>
              </w:rPr>
              <w:t>35mm SMA-NL 11B</w:t>
            </w:r>
          </w:p>
        </w:tc>
      </w:tr>
      <w:tr w:rsidR="0060220A" w:rsidRPr="0060220A" w14:paraId="11323382" w14:textId="77777777" w:rsidTr="0060220A">
        <w:trPr>
          <w:trHeight w:val="454"/>
        </w:trPr>
        <w:tc>
          <w:tcPr>
            <w:tcW w:w="1245" w:type="dxa"/>
            <w:shd w:val="clear" w:color="auto" w:fill="auto"/>
            <w:vAlign w:val="center"/>
          </w:tcPr>
          <w:p w14:paraId="057307C2" w14:textId="52A4D592" w:rsidR="00193F2E" w:rsidRPr="00D02872" w:rsidRDefault="00193F2E" w:rsidP="00193F2E">
            <w:pPr>
              <w:rPr>
                <w:i/>
                <w:iCs/>
                <w:color w:val="FF0000"/>
              </w:rPr>
            </w:pPr>
            <w:bookmarkStart w:id="25" w:name="_Hlk35942593"/>
            <w:bookmarkEnd w:id="24"/>
            <w:r w:rsidRPr="00D02872">
              <w:rPr>
                <w:i/>
                <w:iCs/>
                <w:color w:val="FF0000"/>
              </w:rPr>
              <w:t>A79</w:t>
            </w:r>
            <w:r w:rsidR="000339CA" w:rsidRPr="00D02872">
              <w:rPr>
                <w:i/>
                <w:iCs/>
                <w:color w:val="FF0000"/>
              </w:rPr>
              <w:t>**</w:t>
            </w:r>
          </w:p>
        </w:tc>
        <w:tc>
          <w:tcPr>
            <w:tcW w:w="1307" w:type="dxa"/>
            <w:shd w:val="clear" w:color="auto" w:fill="auto"/>
            <w:vAlign w:val="center"/>
          </w:tcPr>
          <w:p w14:paraId="28FD4125" w14:textId="77777777" w:rsidR="00193F2E" w:rsidRPr="00D02872" w:rsidRDefault="00193F2E" w:rsidP="00193F2E">
            <w:pPr>
              <w:rPr>
                <w:i/>
                <w:iCs/>
                <w:color w:val="FF0000"/>
              </w:rPr>
            </w:pPr>
            <w:proofErr w:type="spellStart"/>
            <w:r w:rsidRPr="00D02872">
              <w:rPr>
                <w:i/>
                <w:iCs/>
                <w:color w:val="FF0000"/>
              </w:rPr>
              <w:t>VWb</w:t>
            </w:r>
            <w:proofErr w:type="spellEnd"/>
          </w:p>
        </w:tc>
        <w:tc>
          <w:tcPr>
            <w:tcW w:w="1276" w:type="dxa"/>
            <w:shd w:val="clear" w:color="auto" w:fill="auto"/>
            <w:vAlign w:val="center"/>
          </w:tcPr>
          <w:p w14:paraId="16B8ED9A" w14:textId="77777777" w:rsidR="00193F2E" w:rsidRPr="00D02872" w:rsidRDefault="00193F2E" w:rsidP="00193F2E">
            <w:pPr>
              <w:rPr>
                <w:i/>
                <w:iCs/>
                <w:color w:val="FF0000"/>
              </w:rPr>
            </w:pPr>
            <w:r w:rsidRPr="00D02872">
              <w:rPr>
                <w:i/>
                <w:iCs/>
                <w:color w:val="FF0000"/>
              </w:rPr>
              <w:t>Alle</w:t>
            </w:r>
          </w:p>
        </w:tc>
        <w:tc>
          <w:tcPr>
            <w:tcW w:w="1559" w:type="dxa"/>
            <w:shd w:val="clear" w:color="auto" w:fill="auto"/>
            <w:vAlign w:val="center"/>
          </w:tcPr>
          <w:p w14:paraId="4F7FF985" w14:textId="77777777" w:rsidR="00193F2E" w:rsidRPr="00D02872" w:rsidRDefault="00193F2E" w:rsidP="00193F2E">
            <w:pPr>
              <w:rPr>
                <w:i/>
                <w:iCs/>
                <w:color w:val="FF0000"/>
              </w:rPr>
            </w:pPr>
            <w:r w:rsidRPr="00D02872">
              <w:rPr>
                <w:i/>
                <w:iCs/>
                <w:color w:val="FF0000"/>
              </w:rPr>
              <w:t>9.600</w:t>
            </w:r>
          </w:p>
        </w:tc>
        <w:tc>
          <w:tcPr>
            <w:tcW w:w="1417" w:type="dxa"/>
            <w:shd w:val="clear" w:color="auto" w:fill="auto"/>
            <w:vAlign w:val="center"/>
          </w:tcPr>
          <w:p w14:paraId="7B945594" w14:textId="77777777" w:rsidR="00193F2E" w:rsidRPr="00D02872" w:rsidRDefault="00193F2E" w:rsidP="00193F2E">
            <w:pPr>
              <w:rPr>
                <w:i/>
                <w:iCs/>
                <w:color w:val="FF0000"/>
              </w:rPr>
            </w:pPr>
            <w:r w:rsidRPr="00D02872">
              <w:rPr>
                <w:i/>
                <w:iCs/>
                <w:color w:val="FF0000"/>
              </w:rPr>
              <w:t>9.700</w:t>
            </w:r>
          </w:p>
        </w:tc>
        <w:tc>
          <w:tcPr>
            <w:tcW w:w="1418" w:type="dxa"/>
            <w:shd w:val="clear" w:color="auto" w:fill="auto"/>
            <w:vAlign w:val="center"/>
          </w:tcPr>
          <w:p w14:paraId="04A40F0C" w14:textId="77777777" w:rsidR="00193F2E" w:rsidRPr="00D02872" w:rsidRDefault="00193F2E" w:rsidP="00193F2E">
            <w:pPr>
              <w:rPr>
                <w:i/>
                <w:iCs/>
                <w:color w:val="FF0000"/>
              </w:rPr>
            </w:pPr>
            <w:r w:rsidRPr="00D02872">
              <w:rPr>
                <w:i/>
                <w:iCs/>
                <w:color w:val="FF0000"/>
              </w:rPr>
              <w:t>100</w:t>
            </w:r>
          </w:p>
        </w:tc>
        <w:tc>
          <w:tcPr>
            <w:tcW w:w="2410" w:type="dxa"/>
            <w:shd w:val="clear" w:color="auto" w:fill="auto"/>
            <w:vAlign w:val="center"/>
          </w:tcPr>
          <w:p w14:paraId="24E1F1A3" w14:textId="77777777" w:rsidR="00193F2E" w:rsidRPr="00D02872" w:rsidRDefault="00193F2E" w:rsidP="00193F2E">
            <w:pPr>
              <w:rPr>
                <w:i/>
                <w:iCs/>
                <w:color w:val="FF0000"/>
              </w:rPr>
            </w:pPr>
            <w:r w:rsidRPr="00D02872">
              <w:rPr>
                <w:i/>
                <w:iCs/>
                <w:color w:val="FF0000"/>
              </w:rPr>
              <w:t>60mm extra tussen-/onderlaag frezen</w:t>
            </w:r>
          </w:p>
        </w:tc>
        <w:tc>
          <w:tcPr>
            <w:tcW w:w="2976" w:type="dxa"/>
            <w:shd w:val="clear" w:color="auto" w:fill="auto"/>
            <w:vAlign w:val="center"/>
          </w:tcPr>
          <w:p w14:paraId="0AFFCF7D" w14:textId="77777777" w:rsidR="00193F2E" w:rsidRPr="0060220A" w:rsidRDefault="00193F2E" w:rsidP="00193F2E">
            <w:pPr>
              <w:rPr>
                <w:color w:val="FF0000"/>
              </w:rPr>
            </w:pPr>
            <w:r w:rsidRPr="0060220A">
              <w:rPr>
                <w:color w:val="FF0000"/>
              </w:rPr>
              <w:t xml:space="preserve">60 mm AC 16 TL-C </w:t>
            </w:r>
          </w:p>
          <w:p w14:paraId="12C796A6" w14:textId="77777777" w:rsidR="00193F2E" w:rsidRPr="0060220A" w:rsidRDefault="00193F2E" w:rsidP="00193F2E">
            <w:pPr>
              <w:rPr>
                <w:color w:val="FF0000"/>
              </w:rPr>
            </w:pPr>
            <w:r w:rsidRPr="0060220A">
              <w:rPr>
                <w:color w:val="FF0000"/>
              </w:rPr>
              <w:t>extra aanbrengen</w:t>
            </w:r>
          </w:p>
          <w:p w14:paraId="0DEB268A" w14:textId="77777777" w:rsidR="00193F2E" w:rsidRPr="0060220A" w:rsidRDefault="00193F2E" w:rsidP="00193F2E">
            <w:pPr>
              <w:rPr>
                <w:color w:val="FF0000"/>
              </w:rPr>
            </w:pPr>
            <w:r w:rsidRPr="0060220A">
              <w:rPr>
                <w:color w:val="FF0000"/>
              </w:rPr>
              <w:t xml:space="preserve">(maatregel tbv opheffen aanwezige </w:t>
            </w:r>
            <w:proofErr w:type="spellStart"/>
            <w:r w:rsidRPr="0060220A">
              <w:rPr>
                <w:color w:val="FF0000"/>
              </w:rPr>
              <w:t>onvlakheid</w:t>
            </w:r>
            <w:proofErr w:type="spellEnd"/>
            <w:r w:rsidRPr="0060220A">
              <w:rPr>
                <w:color w:val="FF0000"/>
              </w:rPr>
              <w:t>)</w:t>
            </w:r>
          </w:p>
        </w:tc>
      </w:tr>
      <w:tr w:rsidR="0060220A" w:rsidRPr="0060220A" w14:paraId="7B8F90A2" w14:textId="77777777" w:rsidTr="0060220A">
        <w:trPr>
          <w:trHeight w:val="454"/>
        </w:trPr>
        <w:tc>
          <w:tcPr>
            <w:tcW w:w="1245" w:type="dxa"/>
            <w:shd w:val="clear" w:color="auto" w:fill="auto"/>
            <w:vAlign w:val="center"/>
          </w:tcPr>
          <w:p w14:paraId="56217428" w14:textId="77777777" w:rsidR="00193F2E" w:rsidRPr="0060220A" w:rsidRDefault="00193F2E" w:rsidP="00193F2E">
            <w:pPr>
              <w:rPr>
                <w:color w:val="FF0000"/>
              </w:rPr>
            </w:pPr>
            <w:bookmarkStart w:id="26" w:name="_Hlk35942601"/>
            <w:r w:rsidRPr="0060220A">
              <w:rPr>
                <w:color w:val="FF0000"/>
              </w:rPr>
              <w:t>A79</w:t>
            </w:r>
          </w:p>
        </w:tc>
        <w:tc>
          <w:tcPr>
            <w:tcW w:w="1307" w:type="dxa"/>
            <w:shd w:val="clear" w:color="auto" w:fill="auto"/>
            <w:vAlign w:val="center"/>
          </w:tcPr>
          <w:p w14:paraId="5C7210AD" w14:textId="77777777" w:rsidR="00193F2E" w:rsidRPr="0060220A" w:rsidRDefault="00193F2E" w:rsidP="00193F2E">
            <w:pPr>
              <w:rPr>
                <w:color w:val="FF0000"/>
              </w:rPr>
            </w:pPr>
            <w:proofErr w:type="spellStart"/>
            <w:r w:rsidRPr="0060220A">
              <w:rPr>
                <w:color w:val="FF0000"/>
              </w:rPr>
              <w:t>VWc</w:t>
            </w:r>
            <w:proofErr w:type="spellEnd"/>
          </w:p>
        </w:tc>
        <w:tc>
          <w:tcPr>
            <w:tcW w:w="1276" w:type="dxa"/>
            <w:shd w:val="clear" w:color="auto" w:fill="auto"/>
            <w:vAlign w:val="center"/>
          </w:tcPr>
          <w:p w14:paraId="1EF69723" w14:textId="77777777" w:rsidR="00193F2E" w:rsidRPr="0060220A" w:rsidRDefault="00193F2E" w:rsidP="00193F2E">
            <w:pPr>
              <w:rPr>
                <w:color w:val="FF0000"/>
              </w:rPr>
            </w:pPr>
            <w:r w:rsidRPr="0060220A">
              <w:rPr>
                <w:color w:val="FF0000"/>
              </w:rPr>
              <w:t>Alle</w:t>
            </w:r>
          </w:p>
        </w:tc>
        <w:tc>
          <w:tcPr>
            <w:tcW w:w="1559" w:type="dxa"/>
            <w:shd w:val="clear" w:color="auto" w:fill="auto"/>
            <w:vAlign w:val="center"/>
          </w:tcPr>
          <w:p w14:paraId="7510EED5" w14:textId="77777777" w:rsidR="00193F2E" w:rsidRPr="0060220A" w:rsidRDefault="00193F2E" w:rsidP="00193F2E">
            <w:pPr>
              <w:rPr>
                <w:color w:val="FF0000"/>
              </w:rPr>
            </w:pPr>
            <w:r w:rsidRPr="0060220A">
              <w:rPr>
                <w:color w:val="FF0000"/>
              </w:rPr>
              <w:t>9.900</w:t>
            </w:r>
          </w:p>
        </w:tc>
        <w:tc>
          <w:tcPr>
            <w:tcW w:w="1417" w:type="dxa"/>
            <w:shd w:val="clear" w:color="auto" w:fill="auto"/>
            <w:vAlign w:val="center"/>
          </w:tcPr>
          <w:p w14:paraId="25A74868" w14:textId="77777777" w:rsidR="00193F2E" w:rsidRPr="0060220A" w:rsidRDefault="00193F2E" w:rsidP="00193F2E">
            <w:pPr>
              <w:rPr>
                <w:color w:val="FF0000"/>
              </w:rPr>
            </w:pPr>
            <w:r w:rsidRPr="0060220A">
              <w:rPr>
                <w:color w:val="FF0000"/>
              </w:rPr>
              <w:t>9.200</w:t>
            </w:r>
          </w:p>
        </w:tc>
        <w:tc>
          <w:tcPr>
            <w:tcW w:w="1418" w:type="dxa"/>
            <w:shd w:val="clear" w:color="auto" w:fill="auto"/>
            <w:vAlign w:val="center"/>
          </w:tcPr>
          <w:p w14:paraId="1D918E55" w14:textId="77777777" w:rsidR="00193F2E" w:rsidRPr="0060220A" w:rsidRDefault="00193F2E" w:rsidP="00193F2E">
            <w:pPr>
              <w:rPr>
                <w:color w:val="FF0000"/>
              </w:rPr>
            </w:pPr>
            <w:r w:rsidRPr="0060220A">
              <w:rPr>
                <w:color w:val="FF0000"/>
              </w:rPr>
              <w:t>700</w:t>
            </w:r>
          </w:p>
        </w:tc>
        <w:tc>
          <w:tcPr>
            <w:tcW w:w="2410" w:type="dxa"/>
            <w:shd w:val="clear" w:color="auto" w:fill="auto"/>
            <w:vAlign w:val="center"/>
          </w:tcPr>
          <w:p w14:paraId="740E1078" w14:textId="77777777" w:rsidR="00193F2E" w:rsidRPr="0060220A" w:rsidRDefault="00193F2E" w:rsidP="00193F2E">
            <w:pPr>
              <w:rPr>
                <w:color w:val="FF0000"/>
              </w:rPr>
            </w:pPr>
            <w:r w:rsidRPr="0060220A">
              <w:rPr>
                <w:color w:val="FF0000"/>
              </w:rPr>
              <w:t>35mm deklaag</w:t>
            </w:r>
          </w:p>
        </w:tc>
        <w:tc>
          <w:tcPr>
            <w:tcW w:w="2976" w:type="dxa"/>
            <w:shd w:val="clear" w:color="auto" w:fill="auto"/>
            <w:vAlign w:val="center"/>
          </w:tcPr>
          <w:p w14:paraId="5A9AB145" w14:textId="77777777" w:rsidR="00193F2E" w:rsidRPr="0060220A" w:rsidRDefault="00193F2E" w:rsidP="00193F2E">
            <w:pPr>
              <w:rPr>
                <w:color w:val="FF0000"/>
              </w:rPr>
            </w:pPr>
            <w:r w:rsidRPr="0060220A">
              <w:rPr>
                <w:color w:val="FF0000"/>
                <w:lang w:val="en-US"/>
              </w:rPr>
              <w:t>35mm SMA-NL 11B</w:t>
            </w:r>
          </w:p>
        </w:tc>
      </w:tr>
      <w:tr w:rsidR="0060220A" w:rsidRPr="00DC106D" w14:paraId="4AE90504" w14:textId="77777777" w:rsidTr="0060220A">
        <w:trPr>
          <w:trHeight w:val="454"/>
        </w:trPr>
        <w:tc>
          <w:tcPr>
            <w:tcW w:w="1245" w:type="dxa"/>
            <w:shd w:val="clear" w:color="auto" w:fill="auto"/>
            <w:vAlign w:val="center"/>
          </w:tcPr>
          <w:p w14:paraId="4A5AC39F" w14:textId="0B0A51EB" w:rsidR="00193F2E" w:rsidRPr="00DC106D" w:rsidRDefault="00193F2E" w:rsidP="00193F2E">
            <w:pPr>
              <w:rPr>
                <w:i/>
                <w:iCs/>
                <w:color w:val="FF0000"/>
              </w:rPr>
            </w:pPr>
            <w:bookmarkStart w:id="27" w:name="_Hlk35942604"/>
            <w:bookmarkEnd w:id="26"/>
            <w:r w:rsidRPr="00DC106D">
              <w:rPr>
                <w:i/>
                <w:iCs/>
                <w:color w:val="FF0000"/>
              </w:rPr>
              <w:t>A79</w:t>
            </w:r>
            <w:r w:rsidR="000339CA" w:rsidRPr="00DC106D">
              <w:rPr>
                <w:i/>
                <w:iCs/>
                <w:color w:val="FF0000"/>
              </w:rPr>
              <w:t>**</w:t>
            </w:r>
          </w:p>
        </w:tc>
        <w:tc>
          <w:tcPr>
            <w:tcW w:w="1307" w:type="dxa"/>
            <w:shd w:val="clear" w:color="auto" w:fill="auto"/>
            <w:vAlign w:val="center"/>
          </w:tcPr>
          <w:p w14:paraId="170F92FD" w14:textId="77777777" w:rsidR="00193F2E" w:rsidRPr="00DC106D" w:rsidRDefault="00193F2E" w:rsidP="00193F2E">
            <w:pPr>
              <w:rPr>
                <w:i/>
                <w:iCs/>
                <w:color w:val="FF0000"/>
              </w:rPr>
            </w:pPr>
            <w:proofErr w:type="spellStart"/>
            <w:r w:rsidRPr="00DC106D">
              <w:rPr>
                <w:i/>
                <w:iCs/>
                <w:color w:val="FF0000"/>
              </w:rPr>
              <w:t>VWc</w:t>
            </w:r>
            <w:proofErr w:type="spellEnd"/>
          </w:p>
        </w:tc>
        <w:tc>
          <w:tcPr>
            <w:tcW w:w="1276" w:type="dxa"/>
            <w:shd w:val="clear" w:color="auto" w:fill="auto"/>
            <w:vAlign w:val="center"/>
          </w:tcPr>
          <w:p w14:paraId="4B86C0C9" w14:textId="77777777" w:rsidR="00193F2E" w:rsidRPr="00DC106D" w:rsidRDefault="00193F2E" w:rsidP="00193F2E">
            <w:pPr>
              <w:rPr>
                <w:i/>
                <w:iCs/>
                <w:color w:val="FF0000"/>
              </w:rPr>
            </w:pPr>
            <w:r w:rsidRPr="00DC106D">
              <w:rPr>
                <w:i/>
                <w:iCs/>
                <w:color w:val="FF0000"/>
              </w:rPr>
              <w:t>VS</w:t>
            </w:r>
          </w:p>
        </w:tc>
        <w:tc>
          <w:tcPr>
            <w:tcW w:w="1559" w:type="dxa"/>
            <w:shd w:val="clear" w:color="auto" w:fill="auto"/>
            <w:vAlign w:val="center"/>
          </w:tcPr>
          <w:p w14:paraId="0B9EC6CC" w14:textId="77777777" w:rsidR="00193F2E" w:rsidRPr="00DC106D" w:rsidRDefault="00193F2E" w:rsidP="00193F2E">
            <w:pPr>
              <w:rPr>
                <w:i/>
                <w:iCs/>
                <w:color w:val="FF0000"/>
              </w:rPr>
            </w:pPr>
            <w:r w:rsidRPr="00DC106D">
              <w:rPr>
                <w:i/>
                <w:iCs/>
                <w:color w:val="FF0000"/>
              </w:rPr>
              <w:t>9.250</w:t>
            </w:r>
          </w:p>
        </w:tc>
        <w:tc>
          <w:tcPr>
            <w:tcW w:w="1417" w:type="dxa"/>
            <w:shd w:val="clear" w:color="auto" w:fill="auto"/>
            <w:vAlign w:val="center"/>
          </w:tcPr>
          <w:p w14:paraId="653D498A" w14:textId="77777777" w:rsidR="00193F2E" w:rsidRPr="00DC106D" w:rsidRDefault="00193F2E" w:rsidP="00193F2E">
            <w:pPr>
              <w:rPr>
                <w:i/>
                <w:iCs/>
                <w:color w:val="FF0000"/>
              </w:rPr>
            </w:pPr>
            <w:r w:rsidRPr="00DC106D">
              <w:rPr>
                <w:i/>
                <w:iCs/>
                <w:color w:val="FF0000"/>
              </w:rPr>
              <w:t>9.200</w:t>
            </w:r>
          </w:p>
        </w:tc>
        <w:tc>
          <w:tcPr>
            <w:tcW w:w="1418" w:type="dxa"/>
            <w:shd w:val="clear" w:color="auto" w:fill="auto"/>
            <w:vAlign w:val="center"/>
          </w:tcPr>
          <w:p w14:paraId="7B3B0D45" w14:textId="77777777" w:rsidR="00193F2E" w:rsidRPr="00DC106D" w:rsidRDefault="00193F2E" w:rsidP="00193F2E">
            <w:pPr>
              <w:rPr>
                <w:i/>
                <w:iCs/>
                <w:color w:val="FF0000"/>
              </w:rPr>
            </w:pPr>
            <w:r w:rsidRPr="00DC106D">
              <w:rPr>
                <w:i/>
                <w:iCs/>
                <w:color w:val="FF0000"/>
              </w:rPr>
              <w:t>50</w:t>
            </w:r>
          </w:p>
        </w:tc>
        <w:tc>
          <w:tcPr>
            <w:tcW w:w="2410" w:type="dxa"/>
            <w:shd w:val="clear" w:color="auto" w:fill="auto"/>
            <w:vAlign w:val="center"/>
          </w:tcPr>
          <w:p w14:paraId="2378FD9D" w14:textId="77777777" w:rsidR="00193F2E" w:rsidRPr="00DC106D" w:rsidRDefault="00193F2E" w:rsidP="00193F2E">
            <w:pPr>
              <w:rPr>
                <w:i/>
                <w:iCs/>
                <w:color w:val="FF0000"/>
              </w:rPr>
            </w:pPr>
            <w:r w:rsidRPr="00DC106D">
              <w:rPr>
                <w:i/>
                <w:iCs/>
                <w:color w:val="FF0000"/>
              </w:rPr>
              <w:t>35mm deklaag</w:t>
            </w:r>
          </w:p>
        </w:tc>
        <w:tc>
          <w:tcPr>
            <w:tcW w:w="2976" w:type="dxa"/>
            <w:shd w:val="clear" w:color="auto" w:fill="auto"/>
            <w:vAlign w:val="center"/>
          </w:tcPr>
          <w:p w14:paraId="73A63916" w14:textId="77777777" w:rsidR="00193F2E" w:rsidRPr="00DC106D" w:rsidRDefault="00193F2E" w:rsidP="00193F2E">
            <w:pPr>
              <w:rPr>
                <w:i/>
                <w:iCs/>
                <w:color w:val="FF0000"/>
                <w:lang w:val="en-US"/>
              </w:rPr>
            </w:pPr>
            <w:r w:rsidRPr="00DC106D">
              <w:rPr>
                <w:i/>
                <w:iCs/>
                <w:color w:val="FF0000"/>
                <w:lang w:val="en-US"/>
              </w:rPr>
              <w:t>35mm SMA-NL 11B</w:t>
            </w:r>
          </w:p>
        </w:tc>
      </w:tr>
      <w:tr w:rsidR="0060220A" w:rsidRPr="0060220A" w14:paraId="68D1DC16" w14:textId="77777777" w:rsidTr="0060220A">
        <w:trPr>
          <w:trHeight w:val="454"/>
        </w:trPr>
        <w:tc>
          <w:tcPr>
            <w:tcW w:w="1245" w:type="dxa"/>
            <w:shd w:val="clear" w:color="auto" w:fill="auto"/>
            <w:vAlign w:val="center"/>
          </w:tcPr>
          <w:p w14:paraId="5E19F541" w14:textId="77777777" w:rsidR="00193F2E" w:rsidRPr="0060220A" w:rsidRDefault="00193F2E" w:rsidP="00193F2E">
            <w:pPr>
              <w:rPr>
                <w:color w:val="FF0000"/>
              </w:rPr>
            </w:pPr>
            <w:r w:rsidRPr="0060220A">
              <w:rPr>
                <w:color w:val="FF0000"/>
              </w:rPr>
              <w:t>A79</w:t>
            </w:r>
          </w:p>
        </w:tc>
        <w:tc>
          <w:tcPr>
            <w:tcW w:w="1307" w:type="dxa"/>
            <w:shd w:val="clear" w:color="auto" w:fill="auto"/>
            <w:vAlign w:val="center"/>
          </w:tcPr>
          <w:p w14:paraId="24E297A1" w14:textId="77777777" w:rsidR="00193F2E" w:rsidRPr="0060220A" w:rsidRDefault="00193F2E" w:rsidP="00193F2E">
            <w:pPr>
              <w:rPr>
                <w:color w:val="FF0000"/>
              </w:rPr>
            </w:pPr>
            <w:proofErr w:type="spellStart"/>
            <w:r w:rsidRPr="0060220A">
              <w:rPr>
                <w:color w:val="FF0000"/>
              </w:rPr>
              <w:t>VWd</w:t>
            </w:r>
            <w:proofErr w:type="spellEnd"/>
          </w:p>
        </w:tc>
        <w:tc>
          <w:tcPr>
            <w:tcW w:w="1276" w:type="dxa"/>
            <w:shd w:val="clear" w:color="auto" w:fill="auto"/>
            <w:vAlign w:val="center"/>
          </w:tcPr>
          <w:p w14:paraId="23DFCD3D" w14:textId="77777777" w:rsidR="00193F2E" w:rsidRPr="0060220A" w:rsidRDefault="00193F2E" w:rsidP="00193F2E">
            <w:pPr>
              <w:rPr>
                <w:color w:val="FF0000"/>
              </w:rPr>
            </w:pPr>
            <w:r w:rsidRPr="0060220A">
              <w:rPr>
                <w:color w:val="FF0000"/>
              </w:rPr>
              <w:t>Alle</w:t>
            </w:r>
          </w:p>
        </w:tc>
        <w:tc>
          <w:tcPr>
            <w:tcW w:w="1559" w:type="dxa"/>
            <w:shd w:val="clear" w:color="auto" w:fill="auto"/>
            <w:vAlign w:val="center"/>
          </w:tcPr>
          <w:p w14:paraId="5BD15727" w14:textId="77777777" w:rsidR="00193F2E" w:rsidRPr="0060220A" w:rsidRDefault="00193F2E" w:rsidP="00193F2E">
            <w:pPr>
              <w:rPr>
                <w:color w:val="FF0000"/>
              </w:rPr>
            </w:pPr>
            <w:r w:rsidRPr="0060220A">
              <w:rPr>
                <w:color w:val="FF0000"/>
              </w:rPr>
              <w:t>9.600</w:t>
            </w:r>
          </w:p>
        </w:tc>
        <w:tc>
          <w:tcPr>
            <w:tcW w:w="1417" w:type="dxa"/>
            <w:shd w:val="clear" w:color="auto" w:fill="auto"/>
            <w:vAlign w:val="center"/>
          </w:tcPr>
          <w:p w14:paraId="090963A4" w14:textId="77777777" w:rsidR="00193F2E" w:rsidRPr="0060220A" w:rsidRDefault="00193F2E" w:rsidP="00193F2E">
            <w:pPr>
              <w:rPr>
                <w:color w:val="FF0000"/>
              </w:rPr>
            </w:pPr>
            <w:r w:rsidRPr="0060220A">
              <w:rPr>
                <w:color w:val="FF0000"/>
              </w:rPr>
              <w:t>9.100</w:t>
            </w:r>
          </w:p>
        </w:tc>
        <w:tc>
          <w:tcPr>
            <w:tcW w:w="1418" w:type="dxa"/>
            <w:shd w:val="clear" w:color="auto" w:fill="auto"/>
            <w:vAlign w:val="center"/>
          </w:tcPr>
          <w:p w14:paraId="48403058" w14:textId="77777777" w:rsidR="00193F2E" w:rsidRPr="0060220A" w:rsidRDefault="00193F2E" w:rsidP="00193F2E">
            <w:pPr>
              <w:rPr>
                <w:color w:val="FF0000"/>
              </w:rPr>
            </w:pPr>
            <w:r w:rsidRPr="0060220A">
              <w:rPr>
                <w:color w:val="FF0000"/>
              </w:rPr>
              <w:t>500</w:t>
            </w:r>
          </w:p>
        </w:tc>
        <w:tc>
          <w:tcPr>
            <w:tcW w:w="2410" w:type="dxa"/>
            <w:shd w:val="clear" w:color="auto" w:fill="auto"/>
            <w:vAlign w:val="center"/>
          </w:tcPr>
          <w:p w14:paraId="618B686C" w14:textId="77777777" w:rsidR="00193F2E" w:rsidRPr="0060220A" w:rsidRDefault="00193F2E" w:rsidP="00193F2E">
            <w:pPr>
              <w:rPr>
                <w:color w:val="FF0000"/>
              </w:rPr>
            </w:pPr>
            <w:r w:rsidRPr="0060220A">
              <w:rPr>
                <w:color w:val="FF0000"/>
              </w:rPr>
              <w:t>35mm deklaag</w:t>
            </w:r>
          </w:p>
          <w:p w14:paraId="3C31E9E0" w14:textId="77777777" w:rsidR="00193F2E" w:rsidRPr="0060220A" w:rsidRDefault="00193F2E" w:rsidP="00193F2E">
            <w:pPr>
              <w:rPr>
                <w:color w:val="FF0000"/>
              </w:rPr>
            </w:pPr>
            <w:r w:rsidRPr="0060220A">
              <w:rPr>
                <w:color w:val="FF0000"/>
              </w:rPr>
              <w:t>40mm tussenlaag</w:t>
            </w:r>
          </w:p>
        </w:tc>
        <w:tc>
          <w:tcPr>
            <w:tcW w:w="2976" w:type="dxa"/>
            <w:shd w:val="clear" w:color="auto" w:fill="auto"/>
            <w:vAlign w:val="center"/>
          </w:tcPr>
          <w:p w14:paraId="61E60CC4" w14:textId="77777777" w:rsidR="00193F2E" w:rsidRPr="0060220A" w:rsidRDefault="00193F2E" w:rsidP="00193F2E">
            <w:pPr>
              <w:rPr>
                <w:color w:val="FF0000"/>
                <w:lang w:val="en-US"/>
              </w:rPr>
            </w:pPr>
            <w:r w:rsidRPr="0060220A">
              <w:rPr>
                <w:color w:val="FF0000"/>
                <w:lang w:val="en-US"/>
              </w:rPr>
              <w:t>35mm SMA-NL 11B</w:t>
            </w:r>
          </w:p>
          <w:p w14:paraId="5184A59A" w14:textId="77777777" w:rsidR="00193F2E" w:rsidRPr="0060220A" w:rsidRDefault="00193F2E" w:rsidP="00193F2E">
            <w:pPr>
              <w:rPr>
                <w:color w:val="FF0000"/>
                <w:lang w:val="en-US"/>
              </w:rPr>
            </w:pPr>
            <w:r w:rsidRPr="0060220A">
              <w:rPr>
                <w:color w:val="FF0000"/>
                <w:lang w:val="en-US"/>
              </w:rPr>
              <w:t>70mm AC 22 Bind TL-C</w:t>
            </w:r>
          </w:p>
        </w:tc>
      </w:tr>
      <w:tr w:rsidR="0060220A" w:rsidRPr="0060220A" w14:paraId="619627DD" w14:textId="77777777" w:rsidTr="0060220A">
        <w:trPr>
          <w:trHeight w:val="454"/>
        </w:trPr>
        <w:tc>
          <w:tcPr>
            <w:tcW w:w="1245" w:type="dxa"/>
            <w:shd w:val="clear" w:color="auto" w:fill="auto"/>
            <w:vAlign w:val="center"/>
          </w:tcPr>
          <w:p w14:paraId="07D80EE0" w14:textId="77777777" w:rsidR="00193F2E" w:rsidRPr="0060220A" w:rsidRDefault="00193F2E" w:rsidP="00193F2E">
            <w:pPr>
              <w:rPr>
                <w:color w:val="FF0000"/>
              </w:rPr>
            </w:pPr>
            <w:r w:rsidRPr="0060220A">
              <w:rPr>
                <w:color w:val="FF0000"/>
              </w:rPr>
              <w:t>A79</w:t>
            </w:r>
          </w:p>
        </w:tc>
        <w:tc>
          <w:tcPr>
            <w:tcW w:w="1307" w:type="dxa"/>
            <w:shd w:val="clear" w:color="auto" w:fill="auto"/>
            <w:vAlign w:val="center"/>
          </w:tcPr>
          <w:p w14:paraId="06BF6233" w14:textId="77777777" w:rsidR="00193F2E" w:rsidRPr="0060220A" w:rsidRDefault="00193F2E" w:rsidP="00193F2E">
            <w:pPr>
              <w:rPr>
                <w:color w:val="FF0000"/>
              </w:rPr>
            </w:pPr>
            <w:proofErr w:type="spellStart"/>
            <w:r w:rsidRPr="0060220A">
              <w:rPr>
                <w:color w:val="FF0000"/>
              </w:rPr>
              <w:t>VWa</w:t>
            </w:r>
            <w:proofErr w:type="spellEnd"/>
          </w:p>
        </w:tc>
        <w:tc>
          <w:tcPr>
            <w:tcW w:w="1276" w:type="dxa"/>
            <w:shd w:val="clear" w:color="auto" w:fill="auto"/>
            <w:vAlign w:val="center"/>
          </w:tcPr>
          <w:p w14:paraId="7726E231" w14:textId="77777777" w:rsidR="00193F2E" w:rsidRPr="0060220A" w:rsidRDefault="00193F2E" w:rsidP="00193F2E">
            <w:pPr>
              <w:rPr>
                <w:color w:val="FF0000"/>
              </w:rPr>
            </w:pPr>
            <w:r w:rsidRPr="0060220A">
              <w:rPr>
                <w:color w:val="FF0000"/>
              </w:rPr>
              <w:t>Alle</w:t>
            </w:r>
          </w:p>
        </w:tc>
        <w:tc>
          <w:tcPr>
            <w:tcW w:w="1559" w:type="dxa"/>
            <w:shd w:val="clear" w:color="auto" w:fill="auto"/>
            <w:vAlign w:val="center"/>
          </w:tcPr>
          <w:p w14:paraId="29C05D53" w14:textId="77777777" w:rsidR="00193F2E" w:rsidRPr="0060220A" w:rsidRDefault="00193F2E" w:rsidP="00193F2E">
            <w:pPr>
              <w:rPr>
                <w:color w:val="FF0000"/>
              </w:rPr>
            </w:pPr>
            <w:r w:rsidRPr="0060220A">
              <w:rPr>
                <w:color w:val="FF0000"/>
              </w:rPr>
              <w:t>10.500</w:t>
            </w:r>
          </w:p>
        </w:tc>
        <w:tc>
          <w:tcPr>
            <w:tcW w:w="1417" w:type="dxa"/>
            <w:shd w:val="clear" w:color="auto" w:fill="auto"/>
            <w:vAlign w:val="center"/>
          </w:tcPr>
          <w:p w14:paraId="53C905CE" w14:textId="77777777" w:rsidR="00193F2E" w:rsidRPr="0060220A" w:rsidRDefault="00193F2E" w:rsidP="00193F2E">
            <w:pPr>
              <w:rPr>
                <w:color w:val="FF0000"/>
              </w:rPr>
            </w:pPr>
            <w:r w:rsidRPr="0060220A">
              <w:rPr>
                <w:color w:val="FF0000"/>
              </w:rPr>
              <w:t>10.600</w:t>
            </w:r>
          </w:p>
        </w:tc>
        <w:tc>
          <w:tcPr>
            <w:tcW w:w="1418" w:type="dxa"/>
            <w:shd w:val="clear" w:color="auto" w:fill="auto"/>
            <w:vAlign w:val="center"/>
          </w:tcPr>
          <w:p w14:paraId="61F082B4" w14:textId="77777777" w:rsidR="00193F2E" w:rsidRPr="0060220A" w:rsidRDefault="00193F2E" w:rsidP="00193F2E">
            <w:pPr>
              <w:rPr>
                <w:color w:val="FF0000"/>
              </w:rPr>
            </w:pPr>
            <w:r w:rsidRPr="0060220A">
              <w:rPr>
                <w:color w:val="FF0000"/>
              </w:rPr>
              <w:t>100</w:t>
            </w:r>
          </w:p>
        </w:tc>
        <w:tc>
          <w:tcPr>
            <w:tcW w:w="2410" w:type="dxa"/>
            <w:shd w:val="clear" w:color="auto" w:fill="auto"/>
            <w:vAlign w:val="center"/>
          </w:tcPr>
          <w:p w14:paraId="62D32F8C" w14:textId="77777777" w:rsidR="00193F2E" w:rsidRPr="0060220A" w:rsidRDefault="00193F2E" w:rsidP="00193F2E">
            <w:pPr>
              <w:rPr>
                <w:color w:val="FF0000"/>
              </w:rPr>
            </w:pPr>
            <w:r w:rsidRPr="0060220A">
              <w:rPr>
                <w:color w:val="FF0000"/>
              </w:rPr>
              <w:t>35mm deklaag</w:t>
            </w:r>
          </w:p>
          <w:p w14:paraId="5AD3E6DF" w14:textId="77777777" w:rsidR="00193F2E" w:rsidRPr="0060220A" w:rsidRDefault="00193F2E" w:rsidP="00193F2E">
            <w:pPr>
              <w:rPr>
                <w:color w:val="FF0000"/>
              </w:rPr>
            </w:pPr>
            <w:r w:rsidRPr="0060220A">
              <w:rPr>
                <w:color w:val="FF0000"/>
              </w:rPr>
              <w:t>60mm tussenlaag</w:t>
            </w:r>
          </w:p>
        </w:tc>
        <w:tc>
          <w:tcPr>
            <w:tcW w:w="2976" w:type="dxa"/>
            <w:shd w:val="clear" w:color="auto" w:fill="auto"/>
            <w:vAlign w:val="center"/>
          </w:tcPr>
          <w:p w14:paraId="0E4CF120" w14:textId="77777777" w:rsidR="00193F2E" w:rsidRPr="0060220A" w:rsidRDefault="00193F2E" w:rsidP="00193F2E">
            <w:pPr>
              <w:rPr>
                <w:color w:val="FF0000"/>
                <w:lang w:val="en-US"/>
              </w:rPr>
            </w:pPr>
            <w:r w:rsidRPr="0060220A">
              <w:rPr>
                <w:color w:val="FF0000"/>
                <w:lang w:val="en-US"/>
              </w:rPr>
              <w:t>35mm SMA-NL 11B</w:t>
            </w:r>
          </w:p>
          <w:p w14:paraId="38CB129F" w14:textId="77777777" w:rsidR="00193F2E" w:rsidRPr="0060220A" w:rsidRDefault="00193F2E" w:rsidP="00193F2E">
            <w:pPr>
              <w:rPr>
                <w:color w:val="FF0000"/>
                <w:lang w:val="en-US"/>
              </w:rPr>
            </w:pPr>
            <w:r w:rsidRPr="0060220A">
              <w:rPr>
                <w:color w:val="FF0000"/>
                <w:lang w:val="en-US"/>
              </w:rPr>
              <w:t>60mm AC 22 Bind TL-C</w:t>
            </w:r>
          </w:p>
        </w:tc>
      </w:tr>
      <w:tr w:rsidR="0060220A" w:rsidRPr="0060220A" w14:paraId="0638569C" w14:textId="77777777" w:rsidTr="0060220A">
        <w:trPr>
          <w:trHeight w:val="454"/>
        </w:trPr>
        <w:tc>
          <w:tcPr>
            <w:tcW w:w="1245" w:type="dxa"/>
            <w:shd w:val="clear" w:color="auto" w:fill="auto"/>
            <w:vAlign w:val="center"/>
          </w:tcPr>
          <w:p w14:paraId="58843BC6" w14:textId="77777777" w:rsidR="00193F2E" w:rsidRPr="0060220A" w:rsidRDefault="00193F2E" w:rsidP="00193F2E">
            <w:pPr>
              <w:rPr>
                <w:color w:val="FF0000"/>
              </w:rPr>
            </w:pPr>
            <w:r w:rsidRPr="0060220A">
              <w:rPr>
                <w:color w:val="FF0000"/>
              </w:rPr>
              <w:t>A79</w:t>
            </w:r>
          </w:p>
        </w:tc>
        <w:tc>
          <w:tcPr>
            <w:tcW w:w="1307" w:type="dxa"/>
            <w:shd w:val="clear" w:color="auto" w:fill="auto"/>
            <w:vAlign w:val="center"/>
          </w:tcPr>
          <w:p w14:paraId="63F609BF" w14:textId="77777777" w:rsidR="00193F2E" w:rsidRPr="0060220A" w:rsidRDefault="00193F2E" w:rsidP="00193F2E">
            <w:pPr>
              <w:rPr>
                <w:color w:val="FF0000"/>
              </w:rPr>
            </w:pPr>
            <w:proofErr w:type="spellStart"/>
            <w:r w:rsidRPr="0060220A">
              <w:rPr>
                <w:color w:val="FF0000"/>
              </w:rPr>
              <w:t>VWa</w:t>
            </w:r>
            <w:proofErr w:type="spellEnd"/>
          </w:p>
        </w:tc>
        <w:tc>
          <w:tcPr>
            <w:tcW w:w="1276" w:type="dxa"/>
            <w:shd w:val="clear" w:color="auto" w:fill="auto"/>
            <w:vAlign w:val="center"/>
          </w:tcPr>
          <w:p w14:paraId="70E0D706" w14:textId="77777777" w:rsidR="00193F2E" w:rsidRPr="0060220A" w:rsidRDefault="00193F2E" w:rsidP="00193F2E">
            <w:pPr>
              <w:rPr>
                <w:color w:val="FF0000"/>
              </w:rPr>
            </w:pPr>
            <w:r w:rsidRPr="0060220A">
              <w:rPr>
                <w:color w:val="FF0000"/>
              </w:rPr>
              <w:t>Alle</w:t>
            </w:r>
          </w:p>
        </w:tc>
        <w:tc>
          <w:tcPr>
            <w:tcW w:w="1559" w:type="dxa"/>
            <w:shd w:val="clear" w:color="auto" w:fill="auto"/>
            <w:vAlign w:val="center"/>
          </w:tcPr>
          <w:p w14:paraId="7CA5FDEF" w14:textId="77777777" w:rsidR="00193F2E" w:rsidRPr="0060220A" w:rsidRDefault="00193F2E" w:rsidP="00193F2E">
            <w:pPr>
              <w:rPr>
                <w:color w:val="FF0000"/>
              </w:rPr>
            </w:pPr>
            <w:r w:rsidRPr="0060220A">
              <w:rPr>
                <w:color w:val="FF0000"/>
              </w:rPr>
              <w:t>10.600</w:t>
            </w:r>
          </w:p>
        </w:tc>
        <w:tc>
          <w:tcPr>
            <w:tcW w:w="1417" w:type="dxa"/>
            <w:shd w:val="clear" w:color="auto" w:fill="auto"/>
            <w:vAlign w:val="center"/>
          </w:tcPr>
          <w:p w14:paraId="070BA44D" w14:textId="77777777" w:rsidR="00193F2E" w:rsidRPr="0060220A" w:rsidRDefault="00193F2E" w:rsidP="00193F2E">
            <w:pPr>
              <w:rPr>
                <w:color w:val="FF0000"/>
              </w:rPr>
            </w:pPr>
            <w:r w:rsidRPr="0060220A">
              <w:rPr>
                <w:color w:val="FF0000"/>
              </w:rPr>
              <w:t>10.800</w:t>
            </w:r>
          </w:p>
        </w:tc>
        <w:tc>
          <w:tcPr>
            <w:tcW w:w="1418" w:type="dxa"/>
            <w:shd w:val="clear" w:color="auto" w:fill="auto"/>
            <w:vAlign w:val="center"/>
          </w:tcPr>
          <w:p w14:paraId="64AAD5CB" w14:textId="77777777" w:rsidR="00193F2E" w:rsidRPr="0060220A" w:rsidRDefault="00193F2E" w:rsidP="00193F2E">
            <w:pPr>
              <w:rPr>
                <w:color w:val="FF0000"/>
              </w:rPr>
            </w:pPr>
            <w:r w:rsidRPr="0060220A">
              <w:rPr>
                <w:color w:val="FF0000"/>
              </w:rPr>
              <w:t>200</w:t>
            </w:r>
          </w:p>
        </w:tc>
        <w:tc>
          <w:tcPr>
            <w:tcW w:w="2410" w:type="dxa"/>
            <w:shd w:val="clear" w:color="auto" w:fill="auto"/>
            <w:vAlign w:val="center"/>
          </w:tcPr>
          <w:p w14:paraId="08D8B2F4" w14:textId="77777777" w:rsidR="00193F2E" w:rsidRPr="0060220A" w:rsidRDefault="00193F2E" w:rsidP="00193F2E">
            <w:pPr>
              <w:rPr>
                <w:color w:val="FF0000"/>
              </w:rPr>
            </w:pPr>
            <w:r w:rsidRPr="0060220A">
              <w:rPr>
                <w:color w:val="FF0000"/>
              </w:rPr>
              <w:t>35mm deklaag</w:t>
            </w:r>
          </w:p>
        </w:tc>
        <w:tc>
          <w:tcPr>
            <w:tcW w:w="2976" w:type="dxa"/>
            <w:shd w:val="clear" w:color="auto" w:fill="auto"/>
            <w:vAlign w:val="center"/>
          </w:tcPr>
          <w:p w14:paraId="7C55E4D2" w14:textId="77777777" w:rsidR="00193F2E" w:rsidRPr="0060220A" w:rsidRDefault="00193F2E" w:rsidP="00193F2E">
            <w:pPr>
              <w:rPr>
                <w:color w:val="FF0000"/>
                <w:lang w:val="en-US"/>
              </w:rPr>
            </w:pPr>
            <w:r w:rsidRPr="0060220A">
              <w:rPr>
                <w:color w:val="FF0000"/>
              </w:rPr>
              <w:t>35mm SMA-NL 11B</w:t>
            </w:r>
          </w:p>
        </w:tc>
      </w:tr>
      <w:tr w:rsidR="0060220A" w:rsidRPr="0060220A" w14:paraId="24FF871E" w14:textId="77777777" w:rsidTr="0060220A">
        <w:trPr>
          <w:trHeight w:val="454"/>
        </w:trPr>
        <w:tc>
          <w:tcPr>
            <w:tcW w:w="1245" w:type="dxa"/>
            <w:shd w:val="clear" w:color="auto" w:fill="auto"/>
            <w:vAlign w:val="center"/>
          </w:tcPr>
          <w:p w14:paraId="0BE3DED3" w14:textId="77777777" w:rsidR="00193F2E" w:rsidRPr="0060220A" w:rsidRDefault="00193F2E" w:rsidP="00193F2E">
            <w:pPr>
              <w:rPr>
                <w:color w:val="FF0000"/>
              </w:rPr>
            </w:pPr>
            <w:bookmarkStart w:id="28" w:name="_Hlk35942726"/>
            <w:bookmarkStart w:id="29" w:name="_Hlk35942444"/>
            <w:bookmarkEnd w:id="10"/>
            <w:bookmarkEnd w:id="11"/>
            <w:bookmarkEnd w:id="12"/>
            <w:bookmarkEnd w:id="13"/>
            <w:bookmarkEnd w:id="15"/>
            <w:bookmarkEnd w:id="17"/>
            <w:bookmarkEnd w:id="19"/>
            <w:bookmarkEnd w:id="20"/>
            <w:bookmarkEnd w:id="21"/>
            <w:bookmarkEnd w:id="22"/>
            <w:bookmarkEnd w:id="23"/>
            <w:bookmarkEnd w:id="25"/>
            <w:bookmarkEnd w:id="27"/>
            <w:r w:rsidRPr="0060220A">
              <w:rPr>
                <w:color w:val="FF0000"/>
              </w:rPr>
              <w:lastRenderedPageBreak/>
              <w:t>A79</w:t>
            </w:r>
          </w:p>
        </w:tc>
        <w:tc>
          <w:tcPr>
            <w:tcW w:w="1307" w:type="dxa"/>
            <w:shd w:val="clear" w:color="auto" w:fill="auto"/>
            <w:vAlign w:val="center"/>
          </w:tcPr>
          <w:p w14:paraId="3FE801DE" w14:textId="77777777" w:rsidR="00193F2E" w:rsidRPr="0060220A" w:rsidRDefault="00193F2E" w:rsidP="00193F2E">
            <w:pPr>
              <w:rPr>
                <w:color w:val="FF0000"/>
              </w:rPr>
            </w:pPr>
            <w:proofErr w:type="spellStart"/>
            <w:r w:rsidRPr="0060220A">
              <w:rPr>
                <w:color w:val="FF0000"/>
              </w:rPr>
              <w:t>VWb</w:t>
            </w:r>
            <w:proofErr w:type="spellEnd"/>
          </w:p>
        </w:tc>
        <w:tc>
          <w:tcPr>
            <w:tcW w:w="1276" w:type="dxa"/>
            <w:shd w:val="clear" w:color="auto" w:fill="auto"/>
            <w:vAlign w:val="center"/>
          </w:tcPr>
          <w:p w14:paraId="429C8AD9" w14:textId="77777777" w:rsidR="00193F2E" w:rsidRPr="0060220A" w:rsidRDefault="00193F2E" w:rsidP="00193F2E">
            <w:pPr>
              <w:rPr>
                <w:color w:val="FF0000"/>
              </w:rPr>
            </w:pPr>
            <w:r w:rsidRPr="0060220A">
              <w:rPr>
                <w:color w:val="FF0000"/>
              </w:rPr>
              <w:t>Alle</w:t>
            </w:r>
          </w:p>
        </w:tc>
        <w:tc>
          <w:tcPr>
            <w:tcW w:w="1559" w:type="dxa"/>
            <w:shd w:val="clear" w:color="auto" w:fill="auto"/>
            <w:vAlign w:val="center"/>
          </w:tcPr>
          <w:p w14:paraId="0A878193" w14:textId="77777777" w:rsidR="00193F2E" w:rsidRPr="0060220A" w:rsidRDefault="00193F2E" w:rsidP="00193F2E">
            <w:pPr>
              <w:rPr>
                <w:color w:val="FF0000"/>
              </w:rPr>
            </w:pPr>
            <w:r w:rsidRPr="0060220A">
              <w:rPr>
                <w:color w:val="FF0000"/>
              </w:rPr>
              <w:t>13.350</w:t>
            </w:r>
          </w:p>
        </w:tc>
        <w:tc>
          <w:tcPr>
            <w:tcW w:w="1417" w:type="dxa"/>
            <w:shd w:val="clear" w:color="auto" w:fill="auto"/>
            <w:vAlign w:val="center"/>
          </w:tcPr>
          <w:p w14:paraId="0B82969C" w14:textId="77777777" w:rsidR="00193F2E" w:rsidRPr="0060220A" w:rsidRDefault="00193F2E" w:rsidP="00193F2E">
            <w:pPr>
              <w:rPr>
                <w:color w:val="FF0000"/>
              </w:rPr>
            </w:pPr>
            <w:r w:rsidRPr="0060220A">
              <w:rPr>
                <w:color w:val="FF0000"/>
              </w:rPr>
              <w:t>13.570</w:t>
            </w:r>
          </w:p>
        </w:tc>
        <w:tc>
          <w:tcPr>
            <w:tcW w:w="1418" w:type="dxa"/>
            <w:shd w:val="clear" w:color="auto" w:fill="auto"/>
            <w:vAlign w:val="center"/>
          </w:tcPr>
          <w:p w14:paraId="2BD8869C" w14:textId="77777777" w:rsidR="00193F2E" w:rsidRPr="0060220A" w:rsidRDefault="00193F2E" w:rsidP="00193F2E">
            <w:pPr>
              <w:rPr>
                <w:color w:val="FF0000"/>
              </w:rPr>
            </w:pPr>
            <w:r w:rsidRPr="0060220A">
              <w:rPr>
                <w:color w:val="FF0000"/>
              </w:rPr>
              <w:t>220</w:t>
            </w:r>
          </w:p>
        </w:tc>
        <w:tc>
          <w:tcPr>
            <w:tcW w:w="2410" w:type="dxa"/>
            <w:shd w:val="clear" w:color="auto" w:fill="auto"/>
            <w:vAlign w:val="center"/>
          </w:tcPr>
          <w:p w14:paraId="2CB0E165" w14:textId="77777777" w:rsidR="00193F2E" w:rsidRPr="0060220A" w:rsidRDefault="00193F2E" w:rsidP="00193F2E">
            <w:pPr>
              <w:rPr>
                <w:color w:val="FF0000"/>
              </w:rPr>
            </w:pPr>
            <w:r w:rsidRPr="0060220A">
              <w:rPr>
                <w:color w:val="FF0000"/>
              </w:rPr>
              <w:t>35mm deklaag</w:t>
            </w:r>
          </w:p>
        </w:tc>
        <w:tc>
          <w:tcPr>
            <w:tcW w:w="2976" w:type="dxa"/>
            <w:shd w:val="clear" w:color="auto" w:fill="auto"/>
            <w:vAlign w:val="center"/>
          </w:tcPr>
          <w:p w14:paraId="18C3A78D" w14:textId="77777777" w:rsidR="00193F2E" w:rsidRPr="0060220A" w:rsidRDefault="00193F2E" w:rsidP="00193F2E">
            <w:pPr>
              <w:rPr>
                <w:color w:val="FF0000"/>
              </w:rPr>
            </w:pPr>
            <w:r w:rsidRPr="0060220A">
              <w:rPr>
                <w:color w:val="FF0000"/>
              </w:rPr>
              <w:t>35mm SMA-NL 11B</w:t>
            </w:r>
          </w:p>
        </w:tc>
      </w:tr>
      <w:tr w:rsidR="0060220A" w:rsidRPr="0060220A" w14:paraId="41A95576" w14:textId="77777777" w:rsidTr="0060220A">
        <w:trPr>
          <w:trHeight w:val="454"/>
        </w:trPr>
        <w:tc>
          <w:tcPr>
            <w:tcW w:w="1245" w:type="dxa"/>
            <w:shd w:val="clear" w:color="auto" w:fill="auto"/>
            <w:vAlign w:val="center"/>
          </w:tcPr>
          <w:p w14:paraId="21B12885" w14:textId="77777777" w:rsidR="00193F2E" w:rsidRPr="0060220A" w:rsidRDefault="00193F2E" w:rsidP="00193F2E">
            <w:pPr>
              <w:rPr>
                <w:color w:val="FF0000"/>
              </w:rPr>
            </w:pPr>
            <w:r w:rsidRPr="0060220A">
              <w:rPr>
                <w:color w:val="FF0000"/>
              </w:rPr>
              <w:t>A79</w:t>
            </w:r>
          </w:p>
        </w:tc>
        <w:tc>
          <w:tcPr>
            <w:tcW w:w="1307" w:type="dxa"/>
            <w:shd w:val="clear" w:color="auto" w:fill="auto"/>
            <w:vAlign w:val="center"/>
          </w:tcPr>
          <w:p w14:paraId="246C2AD8" w14:textId="77777777" w:rsidR="00193F2E" w:rsidRPr="0060220A" w:rsidRDefault="00193F2E" w:rsidP="00193F2E">
            <w:pPr>
              <w:rPr>
                <w:color w:val="FF0000"/>
              </w:rPr>
            </w:pPr>
            <w:proofErr w:type="spellStart"/>
            <w:r w:rsidRPr="0060220A">
              <w:rPr>
                <w:color w:val="FF0000"/>
              </w:rPr>
              <w:t>VWc</w:t>
            </w:r>
            <w:proofErr w:type="spellEnd"/>
          </w:p>
        </w:tc>
        <w:tc>
          <w:tcPr>
            <w:tcW w:w="1276" w:type="dxa"/>
            <w:shd w:val="clear" w:color="auto" w:fill="auto"/>
            <w:vAlign w:val="center"/>
          </w:tcPr>
          <w:p w14:paraId="64B4609B" w14:textId="77777777" w:rsidR="00193F2E" w:rsidRPr="0060220A" w:rsidRDefault="00193F2E" w:rsidP="00193F2E">
            <w:pPr>
              <w:rPr>
                <w:color w:val="FF0000"/>
              </w:rPr>
            </w:pPr>
            <w:r w:rsidRPr="0060220A">
              <w:rPr>
                <w:color w:val="FF0000"/>
              </w:rPr>
              <w:t>Alle</w:t>
            </w:r>
          </w:p>
        </w:tc>
        <w:tc>
          <w:tcPr>
            <w:tcW w:w="1559" w:type="dxa"/>
            <w:shd w:val="clear" w:color="auto" w:fill="auto"/>
            <w:vAlign w:val="center"/>
          </w:tcPr>
          <w:p w14:paraId="76EB06BA" w14:textId="77777777" w:rsidR="00193F2E" w:rsidRPr="0060220A" w:rsidRDefault="00193F2E" w:rsidP="00193F2E">
            <w:pPr>
              <w:rPr>
                <w:color w:val="FF0000"/>
              </w:rPr>
            </w:pPr>
            <w:r w:rsidRPr="0060220A">
              <w:rPr>
                <w:color w:val="FF0000"/>
              </w:rPr>
              <w:t>13.500</w:t>
            </w:r>
          </w:p>
        </w:tc>
        <w:tc>
          <w:tcPr>
            <w:tcW w:w="1417" w:type="dxa"/>
            <w:shd w:val="clear" w:color="auto" w:fill="auto"/>
            <w:vAlign w:val="center"/>
          </w:tcPr>
          <w:p w14:paraId="316E0768" w14:textId="77777777" w:rsidR="00193F2E" w:rsidRPr="0060220A" w:rsidRDefault="00193F2E" w:rsidP="00193F2E">
            <w:pPr>
              <w:rPr>
                <w:color w:val="FF0000"/>
              </w:rPr>
            </w:pPr>
            <w:r w:rsidRPr="0060220A">
              <w:rPr>
                <w:color w:val="FF0000"/>
              </w:rPr>
              <w:t>13.350</w:t>
            </w:r>
          </w:p>
        </w:tc>
        <w:tc>
          <w:tcPr>
            <w:tcW w:w="1418" w:type="dxa"/>
            <w:shd w:val="clear" w:color="auto" w:fill="auto"/>
            <w:vAlign w:val="center"/>
          </w:tcPr>
          <w:p w14:paraId="651EE1BE" w14:textId="77777777" w:rsidR="00193F2E" w:rsidRPr="0060220A" w:rsidRDefault="00193F2E" w:rsidP="00193F2E">
            <w:pPr>
              <w:rPr>
                <w:color w:val="FF0000"/>
              </w:rPr>
            </w:pPr>
            <w:r w:rsidRPr="0060220A">
              <w:rPr>
                <w:color w:val="FF0000"/>
              </w:rPr>
              <w:t>150</w:t>
            </w:r>
          </w:p>
        </w:tc>
        <w:tc>
          <w:tcPr>
            <w:tcW w:w="2410" w:type="dxa"/>
            <w:shd w:val="clear" w:color="auto" w:fill="auto"/>
            <w:vAlign w:val="center"/>
          </w:tcPr>
          <w:p w14:paraId="6CC7225E" w14:textId="77777777" w:rsidR="00193F2E" w:rsidRPr="0060220A" w:rsidRDefault="00193F2E" w:rsidP="00193F2E">
            <w:pPr>
              <w:rPr>
                <w:color w:val="FF0000"/>
              </w:rPr>
            </w:pPr>
            <w:r w:rsidRPr="0060220A">
              <w:rPr>
                <w:color w:val="FF0000"/>
              </w:rPr>
              <w:t>35mm deklaag</w:t>
            </w:r>
          </w:p>
        </w:tc>
        <w:tc>
          <w:tcPr>
            <w:tcW w:w="2976" w:type="dxa"/>
            <w:shd w:val="clear" w:color="auto" w:fill="auto"/>
            <w:vAlign w:val="center"/>
          </w:tcPr>
          <w:p w14:paraId="2E7E6304" w14:textId="77777777" w:rsidR="00193F2E" w:rsidRPr="0060220A" w:rsidRDefault="00193F2E" w:rsidP="00193F2E">
            <w:pPr>
              <w:rPr>
                <w:color w:val="FF0000"/>
              </w:rPr>
            </w:pPr>
            <w:r w:rsidRPr="0060220A">
              <w:rPr>
                <w:color w:val="FF0000"/>
              </w:rPr>
              <w:t>35mm SMA-NL 11B</w:t>
            </w:r>
          </w:p>
        </w:tc>
      </w:tr>
      <w:tr w:rsidR="0060220A" w:rsidRPr="00DC106D" w14:paraId="2C2E8463" w14:textId="77777777" w:rsidTr="0060220A">
        <w:trPr>
          <w:trHeight w:val="454"/>
        </w:trPr>
        <w:tc>
          <w:tcPr>
            <w:tcW w:w="1245" w:type="dxa"/>
            <w:shd w:val="clear" w:color="auto" w:fill="auto"/>
            <w:vAlign w:val="center"/>
          </w:tcPr>
          <w:p w14:paraId="4CB90889" w14:textId="59595C13" w:rsidR="00193F2E" w:rsidRPr="00DC106D" w:rsidRDefault="00193F2E" w:rsidP="00193F2E">
            <w:pPr>
              <w:rPr>
                <w:i/>
                <w:iCs/>
                <w:color w:val="FF0000"/>
              </w:rPr>
            </w:pPr>
            <w:r w:rsidRPr="00DC106D">
              <w:rPr>
                <w:i/>
                <w:iCs/>
                <w:color w:val="FF0000"/>
              </w:rPr>
              <w:t>A79</w:t>
            </w:r>
            <w:r w:rsidR="000339CA" w:rsidRPr="00DC106D">
              <w:rPr>
                <w:i/>
                <w:iCs/>
                <w:color w:val="FF0000"/>
              </w:rPr>
              <w:t>**</w:t>
            </w:r>
          </w:p>
        </w:tc>
        <w:tc>
          <w:tcPr>
            <w:tcW w:w="1307" w:type="dxa"/>
            <w:shd w:val="clear" w:color="auto" w:fill="auto"/>
            <w:vAlign w:val="center"/>
          </w:tcPr>
          <w:p w14:paraId="71893CF1" w14:textId="77777777" w:rsidR="00193F2E" w:rsidRPr="00DC106D" w:rsidRDefault="00193F2E" w:rsidP="00193F2E">
            <w:pPr>
              <w:rPr>
                <w:i/>
                <w:iCs/>
                <w:color w:val="FF0000"/>
              </w:rPr>
            </w:pPr>
            <w:proofErr w:type="spellStart"/>
            <w:r w:rsidRPr="00DC106D">
              <w:rPr>
                <w:i/>
                <w:iCs/>
                <w:color w:val="FF0000"/>
              </w:rPr>
              <w:t>VWc</w:t>
            </w:r>
            <w:proofErr w:type="spellEnd"/>
          </w:p>
        </w:tc>
        <w:tc>
          <w:tcPr>
            <w:tcW w:w="1276" w:type="dxa"/>
            <w:shd w:val="clear" w:color="auto" w:fill="auto"/>
            <w:vAlign w:val="center"/>
          </w:tcPr>
          <w:p w14:paraId="38F3ED33" w14:textId="77777777" w:rsidR="00193F2E" w:rsidRPr="00DC106D" w:rsidRDefault="00193F2E" w:rsidP="00193F2E">
            <w:pPr>
              <w:rPr>
                <w:i/>
                <w:iCs/>
                <w:color w:val="FF0000"/>
              </w:rPr>
            </w:pPr>
            <w:r w:rsidRPr="00DC106D">
              <w:rPr>
                <w:i/>
                <w:iCs/>
                <w:color w:val="FF0000"/>
              </w:rPr>
              <w:t>1R-L</w:t>
            </w:r>
          </w:p>
        </w:tc>
        <w:tc>
          <w:tcPr>
            <w:tcW w:w="1559" w:type="dxa"/>
            <w:shd w:val="clear" w:color="auto" w:fill="auto"/>
            <w:vAlign w:val="center"/>
          </w:tcPr>
          <w:p w14:paraId="00DF9CEA" w14:textId="77777777" w:rsidR="00193F2E" w:rsidRPr="00DC106D" w:rsidRDefault="00193F2E" w:rsidP="00193F2E">
            <w:pPr>
              <w:rPr>
                <w:i/>
                <w:iCs/>
                <w:color w:val="FF0000"/>
              </w:rPr>
            </w:pPr>
            <w:r w:rsidRPr="00DC106D">
              <w:rPr>
                <w:i/>
                <w:iCs/>
                <w:color w:val="FF0000"/>
              </w:rPr>
              <w:t>13.300</w:t>
            </w:r>
          </w:p>
        </w:tc>
        <w:tc>
          <w:tcPr>
            <w:tcW w:w="1417" w:type="dxa"/>
            <w:shd w:val="clear" w:color="auto" w:fill="auto"/>
            <w:vAlign w:val="center"/>
          </w:tcPr>
          <w:p w14:paraId="1D937941" w14:textId="77777777" w:rsidR="00193F2E" w:rsidRPr="00DC106D" w:rsidRDefault="00193F2E" w:rsidP="00193F2E">
            <w:pPr>
              <w:rPr>
                <w:i/>
                <w:iCs/>
                <w:color w:val="FF0000"/>
              </w:rPr>
            </w:pPr>
            <w:r w:rsidRPr="00DC106D">
              <w:rPr>
                <w:i/>
                <w:iCs/>
                <w:color w:val="FF0000"/>
              </w:rPr>
              <w:t>13.295</w:t>
            </w:r>
          </w:p>
        </w:tc>
        <w:tc>
          <w:tcPr>
            <w:tcW w:w="1418" w:type="dxa"/>
            <w:shd w:val="clear" w:color="auto" w:fill="auto"/>
            <w:vAlign w:val="center"/>
          </w:tcPr>
          <w:p w14:paraId="3D9F6797" w14:textId="77777777" w:rsidR="00193F2E" w:rsidRPr="00DC106D" w:rsidRDefault="00193F2E" w:rsidP="00193F2E">
            <w:pPr>
              <w:rPr>
                <w:i/>
                <w:iCs/>
                <w:color w:val="FF0000"/>
              </w:rPr>
            </w:pPr>
            <w:r w:rsidRPr="00DC106D">
              <w:rPr>
                <w:i/>
                <w:iCs/>
                <w:color w:val="FF0000"/>
              </w:rPr>
              <w:t>5</w:t>
            </w:r>
          </w:p>
        </w:tc>
        <w:tc>
          <w:tcPr>
            <w:tcW w:w="2410" w:type="dxa"/>
            <w:shd w:val="clear" w:color="auto" w:fill="auto"/>
            <w:vAlign w:val="center"/>
          </w:tcPr>
          <w:p w14:paraId="2755DAF2" w14:textId="77777777" w:rsidR="00193F2E" w:rsidRPr="00DC106D" w:rsidRDefault="00193F2E" w:rsidP="00193F2E">
            <w:pPr>
              <w:rPr>
                <w:i/>
                <w:iCs/>
                <w:color w:val="FF0000"/>
              </w:rPr>
            </w:pPr>
            <w:r w:rsidRPr="00DC106D">
              <w:rPr>
                <w:i/>
                <w:iCs/>
                <w:color w:val="FF0000"/>
              </w:rPr>
              <w:t>35mm deklaag</w:t>
            </w:r>
          </w:p>
        </w:tc>
        <w:tc>
          <w:tcPr>
            <w:tcW w:w="2976" w:type="dxa"/>
            <w:shd w:val="clear" w:color="auto" w:fill="auto"/>
            <w:vAlign w:val="center"/>
          </w:tcPr>
          <w:p w14:paraId="23BD31DC" w14:textId="77777777" w:rsidR="00193F2E" w:rsidRPr="00DC106D" w:rsidRDefault="00193F2E" w:rsidP="00193F2E">
            <w:pPr>
              <w:rPr>
                <w:i/>
                <w:iCs/>
                <w:color w:val="FF0000"/>
              </w:rPr>
            </w:pPr>
            <w:r w:rsidRPr="00DC106D">
              <w:rPr>
                <w:i/>
                <w:iCs/>
                <w:color w:val="FF0000"/>
              </w:rPr>
              <w:t>35mm SMA-NL 11B</w:t>
            </w:r>
          </w:p>
        </w:tc>
      </w:tr>
      <w:tr w:rsidR="0060220A" w:rsidRPr="0060220A" w14:paraId="1D4C0EDC" w14:textId="77777777" w:rsidTr="0060220A">
        <w:trPr>
          <w:trHeight w:val="454"/>
        </w:trPr>
        <w:tc>
          <w:tcPr>
            <w:tcW w:w="1245" w:type="dxa"/>
            <w:shd w:val="clear" w:color="auto" w:fill="auto"/>
            <w:vAlign w:val="center"/>
          </w:tcPr>
          <w:p w14:paraId="3B615448" w14:textId="77777777" w:rsidR="00193F2E" w:rsidRPr="0060220A" w:rsidRDefault="00193F2E" w:rsidP="00193F2E">
            <w:pPr>
              <w:rPr>
                <w:color w:val="FF0000"/>
              </w:rPr>
            </w:pPr>
            <w:r w:rsidRPr="0060220A">
              <w:rPr>
                <w:color w:val="FF0000"/>
              </w:rPr>
              <w:t>A79</w:t>
            </w:r>
          </w:p>
        </w:tc>
        <w:tc>
          <w:tcPr>
            <w:tcW w:w="1307" w:type="dxa"/>
            <w:shd w:val="clear" w:color="auto" w:fill="auto"/>
            <w:vAlign w:val="center"/>
          </w:tcPr>
          <w:p w14:paraId="1FEB32F0" w14:textId="77777777" w:rsidR="00193F2E" w:rsidRPr="0060220A" w:rsidRDefault="00193F2E" w:rsidP="00193F2E">
            <w:pPr>
              <w:rPr>
                <w:color w:val="FF0000"/>
              </w:rPr>
            </w:pPr>
            <w:proofErr w:type="spellStart"/>
            <w:r w:rsidRPr="0060220A">
              <w:rPr>
                <w:color w:val="FF0000"/>
              </w:rPr>
              <w:t>VWd</w:t>
            </w:r>
            <w:proofErr w:type="spellEnd"/>
          </w:p>
        </w:tc>
        <w:tc>
          <w:tcPr>
            <w:tcW w:w="1276" w:type="dxa"/>
            <w:shd w:val="clear" w:color="auto" w:fill="auto"/>
            <w:vAlign w:val="center"/>
          </w:tcPr>
          <w:p w14:paraId="1D0DE06E" w14:textId="77777777" w:rsidR="00193F2E" w:rsidRPr="0060220A" w:rsidRDefault="00193F2E" w:rsidP="00193F2E">
            <w:pPr>
              <w:rPr>
                <w:color w:val="FF0000"/>
              </w:rPr>
            </w:pPr>
            <w:r w:rsidRPr="0060220A">
              <w:rPr>
                <w:color w:val="FF0000"/>
              </w:rPr>
              <w:t>Alle</w:t>
            </w:r>
          </w:p>
        </w:tc>
        <w:tc>
          <w:tcPr>
            <w:tcW w:w="1559" w:type="dxa"/>
            <w:shd w:val="clear" w:color="auto" w:fill="auto"/>
            <w:vAlign w:val="center"/>
          </w:tcPr>
          <w:p w14:paraId="38679B20" w14:textId="77777777" w:rsidR="00193F2E" w:rsidRPr="0060220A" w:rsidRDefault="00193F2E" w:rsidP="00193F2E">
            <w:pPr>
              <w:rPr>
                <w:color w:val="FF0000"/>
              </w:rPr>
            </w:pPr>
            <w:r w:rsidRPr="0060220A">
              <w:rPr>
                <w:color w:val="FF0000"/>
              </w:rPr>
              <w:t>10.700</w:t>
            </w:r>
          </w:p>
        </w:tc>
        <w:tc>
          <w:tcPr>
            <w:tcW w:w="1417" w:type="dxa"/>
            <w:shd w:val="clear" w:color="auto" w:fill="auto"/>
            <w:vAlign w:val="center"/>
          </w:tcPr>
          <w:p w14:paraId="79B6F92E" w14:textId="77777777" w:rsidR="00193F2E" w:rsidRPr="0060220A" w:rsidRDefault="00193F2E" w:rsidP="00193F2E">
            <w:pPr>
              <w:rPr>
                <w:color w:val="FF0000"/>
              </w:rPr>
            </w:pPr>
            <w:r w:rsidRPr="0060220A">
              <w:rPr>
                <w:color w:val="FF0000"/>
              </w:rPr>
              <w:t>10.500</w:t>
            </w:r>
          </w:p>
        </w:tc>
        <w:tc>
          <w:tcPr>
            <w:tcW w:w="1418" w:type="dxa"/>
            <w:shd w:val="clear" w:color="auto" w:fill="auto"/>
            <w:vAlign w:val="center"/>
          </w:tcPr>
          <w:p w14:paraId="7B8262C0" w14:textId="77777777" w:rsidR="00193F2E" w:rsidRPr="0060220A" w:rsidRDefault="00193F2E" w:rsidP="00193F2E">
            <w:pPr>
              <w:rPr>
                <w:color w:val="FF0000"/>
              </w:rPr>
            </w:pPr>
            <w:r w:rsidRPr="0060220A">
              <w:rPr>
                <w:color w:val="FF0000"/>
              </w:rPr>
              <w:t>200</w:t>
            </w:r>
          </w:p>
        </w:tc>
        <w:tc>
          <w:tcPr>
            <w:tcW w:w="2410" w:type="dxa"/>
            <w:shd w:val="clear" w:color="auto" w:fill="auto"/>
            <w:vAlign w:val="center"/>
          </w:tcPr>
          <w:p w14:paraId="5413687E" w14:textId="77777777" w:rsidR="00193F2E" w:rsidRPr="0060220A" w:rsidRDefault="00193F2E" w:rsidP="00193F2E">
            <w:pPr>
              <w:rPr>
                <w:color w:val="FF0000"/>
              </w:rPr>
            </w:pPr>
            <w:r w:rsidRPr="0060220A">
              <w:rPr>
                <w:color w:val="FF0000"/>
              </w:rPr>
              <w:t>35mm deklaag</w:t>
            </w:r>
          </w:p>
        </w:tc>
        <w:tc>
          <w:tcPr>
            <w:tcW w:w="2976" w:type="dxa"/>
            <w:shd w:val="clear" w:color="auto" w:fill="auto"/>
            <w:vAlign w:val="center"/>
          </w:tcPr>
          <w:p w14:paraId="079C96A6" w14:textId="77777777" w:rsidR="00193F2E" w:rsidRPr="0060220A" w:rsidRDefault="00193F2E" w:rsidP="00193F2E">
            <w:pPr>
              <w:rPr>
                <w:color w:val="FF0000"/>
              </w:rPr>
            </w:pPr>
            <w:r w:rsidRPr="0060220A">
              <w:rPr>
                <w:color w:val="FF0000"/>
              </w:rPr>
              <w:t>35mm SMA-NL 11B</w:t>
            </w:r>
          </w:p>
        </w:tc>
      </w:tr>
      <w:tr w:rsidR="0060220A" w:rsidRPr="0060220A" w14:paraId="71261AF8" w14:textId="77777777" w:rsidTr="0060220A">
        <w:trPr>
          <w:trHeight w:val="454"/>
        </w:trPr>
        <w:tc>
          <w:tcPr>
            <w:tcW w:w="1245" w:type="dxa"/>
            <w:shd w:val="clear" w:color="auto" w:fill="auto"/>
            <w:vAlign w:val="center"/>
          </w:tcPr>
          <w:p w14:paraId="09E2DC60" w14:textId="77777777" w:rsidR="00193F2E" w:rsidRPr="0060220A" w:rsidRDefault="00193F2E" w:rsidP="00193F2E">
            <w:pPr>
              <w:rPr>
                <w:color w:val="FF0000"/>
              </w:rPr>
            </w:pPr>
            <w:r w:rsidRPr="0060220A">
              <w:rPr>
                <w:color w:val="FF0000"/>
              </w:rPr>
              <w:t>A79</w:t>
            </w:r>
          </w:p>
        </w:tc>
        <w:tc>
          <w:tcPr>
            <w:tcW w:w="1307" w:type="dxa"/>
            <w:shd w:val="clear" w:color="auto" w:fill="auto"/>
            <w:vAlign w:val="center"/>
          </w:tcPr>
          <w:p w14:paraId="5F2D092B" w14:textId="77777777" w:rsidR="00193F2E" w:rsidRPr="0060220A" w:rsidRDefault="00193F2E" w:rsidP="00193F2E">
            <w:pPr>
              <w:rPr>
                <w:color w:val="FF0000"/>
              </w:rPr>
            </w:pPr>
            <w:proofErr w:type="spellStart"/>
            <w:r w:rsidRPr="0060220A">
              <w:rPr>
                <w:color w:val="FF0000"/>
              </w:rPr>
              <w:t>VWd</w:t>
            </w:r>
            <w:proofErr w:type="spellEnd"/>
          </w:p>
        </w:tc>
        <w:tc>
          <w:tcPr>
            <w:tcW w:w="1276" w:type="dxa"/>
            <w:shd w:val="clear" w:color="auto" w:fill="auto"/>
            <w:vAlign w:val="center"/>
          </w:tcPr>
          <w:p w14:paraId="5DC59C99" w14:textId="77777777" w:rsidR="00193F2E" w:rsidRPr="0060220A" w:rsidRDefault="00193F2E" w:rsidP="00193F2E">
            <w:pPr>
              <w:rPr>
                <w:color w:val="FF0000"/>
              </w:rPr>
            </w:pPr>
            <w:r w:rsidRPr="0060220A">
              <w:rPr>
                <w:color w:val="FF0000"/>
              </w:rPr>
              <w:t>Alle</w:t>
            </w:r>
          </w:p>
        </w:tc>
        <w:tc>
          <w:tcPr>
            <w:tcW w:w="1559" w:type="dxa"/>
            <w:shd w:val="clear" w:color="auto" w:fill="auto"/>
            <w:vAlign w:val="center"/>
          </w:tcPr>
          <w:p w14:paraId="01157B98" w14:textId="77777777" w:rsidR="00193F2E" w:rsidRPr="0060220A" w:rsidRDefault="00193F2E" w:rsidP="00193F2E">
            <w:pPr>
              <w:rPr>
                <w:color w:val="FF0000"/>
              </w:rPr>
            </w:pPr>
            <w:r w:rsidRPr="0060220A">
              <w:rPr>
                <w:color w:val="FF0000"/>
              </w:rPr>
              <w:t>10.500</w:t>
            </w:r>
          </w:p>
        </w:tc>
        <w:tc>
          <w:tcPr>
            <w:tcW w:w="1417" w:type="dxa"/>
            <w:shd w:val="clear" w:color="auto" w:fill="auto"/>
            <w:vAlign w:val="center"/>
          </w:tcPr>
          <w:p w14:paraId="303319D0" w14:textId="77777777" w:rsidR="00193F2E" w:rsidRPr="0060220A" w:rsidRDefault="00193F2E" w:rsidP="00193F2E">
            <w:pPr>
              <w:rPr>
                <w:color w:val="FF0000"/>
              </w:rPr>
            </w:pPr>
            <w:r w:rsidRPr="0060220A">
              <w:rPr>
                <w:color w:val="FF0000"/>
              </w:rPr>
              <w:t>10.450</w:t>
            </w:r>
          </w:p>
        </w:tc>
        <w:tc>
          <w:tcPr>
            <w:tcW w:w="1418" w:type="dxa"/>
            <w:shd w:val="clear" w:color="auto" w:fill="auto"/>
            <w:vAlign w:val="center"/>
          </w:tcPr>
          <w:p w14:paraId="3371FEC1" w14:textId="77777777" w:rsidR="00193F2E" w:rsidRPr="0060220A" w:rsidRDefault="00193F2E" w:rsidP="00193F2E">
            <w:pPr>
              <w:rPr>
                <w:color w:val="FF0000"/>
              </w:rPr>
            </w:pPr>
            <w:r w:rsidRPr="0060220A">
              <w:rPr>
                <w:color w:val="FF0000"/>
              </w:rPr>
              <w:t>50</w:t>
            </w:r>
          </w:p>
        </w:tc>
        <w:tc>
          <w:tcPr>
            <w:tcW w:w="2410" w:type="dxa"/>
            <w:shd w:val="clear" w:color="auto" w:fill="auto"/>
            <w:vAlign w:val="center"/>
          </w:tcPr>
          <w:p w14:paraId="37470E50" w14:textId="77777777" w:rsidR="00193F2E" w:rsidRPr="0060220A" w:rsidRDefault="00193F2E" w:rsidP="00193F2E">
            <w:pPr>
              <w:rPr>
                <w:color w:val="FF0000"/>
              </w:rPr>
            </w:pPr>
            <w:r w:rsidRPr="0060220A">
              <w:rPr>
                <w:color w:val="FF0000"/>
              </w:rPr>
              <w:t>35mm deklaag</w:t>
            </w:r>
          </w:p>
        </w:tc>
        <w:tc>
          <w:tcPr>
            <w:tcW w:w="2976" w:type="dxa"/>
            <w:shd w:val="clear" w:color="auto" w:fill="auto"/>
            <w:vAlign w:val="center"/>
          </w:tcPr>
          <w:p w14:paraId="3BFCED3D" w14:textId="77777777" w:rsidR="00193F2E" w:rsidRPr="0060220A" w:rsidRDefault="00193F2E" w:rsidP="00193F2E">
            <w:pPr>
              <w:rPr>
                <w:color w:val="FF0000"/>
                <w:lang w:val="en-US"/>
              </w:rPr>
            </w:pPr>
            <w:r w:rsidRPr="0060220A">
              <w:rPr>
                <w:color w:val="FF0000"/>
                <w:lang w:val="en-US"/>
              </w:rPr>
              <w:t>35mm SMA-NL 11B</w:t>
            </w:r>
          </w:p>
        </w:tc>
      </w:tr>
      <w:tr w:rsidR="0060220A" w:rsidRPr="0060220A" w14:paraId="344ACD5F" w14:textId="77777777" w:rsidTr="0060220A">
        <w:trPr>
          <w:trHeight w:val="454"/>
        </w:trPr>
        <w:tc>
          <w:tcPr>
            <w:tcW w:w="1245" w:type="dxa"/>
            <w:shd w:val="clear" w:color="auto" w:fill="auto"/>
            <w:vAlign w:val="center"/>
          </w:tcPr>
          <w:p w14:paraId="526241DF" w14:textId="77777777" w:rsidR="00193F2E" w:rsidRPr="0060220A" w:rsidRDefault="00193F2E" w:rsidP="00193F2E">
            <w:pPr>
              <w:rPr>
                <w:color w:val="FF0000"/>
              </w:rPr>
            </w:pPr>
            <w:r w:rsidRPr="0060220A">
              <w:rPr>
                <w:color w:val="FF0000"/>
              </w:rPr>
              <w:t>A79</w:t>
            </w:r>
          </w:p>
        </w:tc>
        <w:tc>
          <w:tcPr>
            <w:tcW w:w="1307" w:type="dxa"/>
            <w:shd w:val="clear" w:color="auto" w:fill="auto"/>
            <w:vAlign w:val="center"/>
          </w:tcPr>
          <w:p w14:paraId="1E85F15D" w14:textId="77777777" w:rsidR="00193F2E" w:rsidRPr="0060220A" w:rsidRDefault="00193F2E" w:rsidP="00193F2E">
            <w:pPr>
              <w:rPr>
                <w:color w:val="FF0000"/>
              </w:rPr>
            </w:pPr>
            <w:proofErr w:type="spellStart"/>
            <w:r w:rsidRPr="0060220A">
              <w:rPr>
                <w:color w:val="FF0000"/>
              </w:rPr>
              <w:t>VWa</w:t>
            </w:r>
            <w:proofErr w:type="spellEnd"/>
          </w:p>
        </w:tc>
        <w:tc>
          <w:tcPr>
            <w:tcW w:w="1276" w:type="dxa"/>
            <w:shd w:val="clear" w:color="auto" w:fill="auto"/>
            <w:vAlign w:val="center"/>
          </w:tcPr>
          <w:p w14:paraId="13893F1A" w14:textId="77777777" w:rsidR="00193F2E" w:rsidRPr="0060220A" w:rsidRDefault="00193F2E" w:rsidP="00193F2E">
            <w:pPr>
              <w:rPr>
                <w:color w:val="FF0000"/>
              </w:rPr>
            </w:pPr>
            <w:r w:rsidRPr="0060220A">
              <w:rPr>
                <w:color w:val="FF0000"/>
              </w:rPr>
              <w:t>Alle</w:t>
            </w:r>
          </w:p>
        </w:tc>
        <w:tc>
          <w:tcPr>
            <w:tcW w:w="1559" w:type="dxa"/>
            <w:shd w:val="clear" w:color="auto" w:fill="auto"/>
            <w:vAlign w:val="center"/>
          </w:tcPr>
          <w:p w14:paraId="13467269" w14:textId="77777777" w:rsidR="00193F2E" w:rsidRPr="0060220A" w:rsidRDefault="00193F2E" w:rsidP="00193F2E">
            <w:pPr>
              <w:rPr>
                <w:color w:val="FF0000"/>
              </w:rPr>
            </w:pPr>
            <w:r w:rsidRPr="0060220A">
              <w:rPr>
                <w:color w:val="FF0000"/>
              </w:rPr>
              <w:t>14.000</w:t>
            </w:r>
          </w:p>
        </w:tc>
        <w:tc>
          <w:tcPr>
            <w:tcW w:w="1417" w:type="dxa"/>
            <w:shd w:val="clear" w:color="auto" w:fill="auto"/>
            <w:vAlign w:val="center"/>
          </w:tcPr>
          <w:p w14:paraId="109FCED5" w14:textId="77777777" w:rsidR="00193F2E" w:rsidRPr="0060220A" w:rsidRDefault="00193F2E" w:rsidP="00193F2E">
            <w:pPr>
              <w:rPr>
                <w:color w:val="FF0000"/>
              </w:rPr>
            </w:pPr>
            <w:r w:rsidRPr="0060220A">
              <w:rPr>
                <w:color w:val="FF0000"/>
              </w:rPr>
              <w:t>14.175</w:t>
            </w:r>
          </w:p>
        </w:tc>
        <w:tc>
          <w:tcPr>
            <w:tcW w:w="1418" w:type="dxa"/>
            <w:shd w:val="clear" w:color="auto" w:fill="auto"/>
            <w:vAlign w:val="center"/>
          </w:tcPr>
          <w:p w14:paraId="5DCE8D0E" w14:textId="77777777" w:rsidR="00193F2E" w:rsidRPr="0060220A" w:rsidRDefault="00193F2E" w:rsidP="00193F2E">
            <w:pPr>
              <w:rPr>
                <w:color w:val="FF0000"/>
              </w:rPr>
            </w:pPr>
            <w:r w:rsidRPr="0060220A">
              <w:rPr>
                <w:color w:val="FF0000"/>
              </w:rPr>
              <w:t>175</w:t>
            </w:r>
          </w:p>
        </w:tc>
        <w:tc>
          <w:tcPr>
            <w:tcW w:w="2410" w:type="dxa"/>
            <w:shd w:val="clear" w:color="auto" w:fill="auto"/>
            <w:vAlign w:val="center"/>
          </w:tcPr>
          <w:p w14:paraId="58063D75" w14:textId="77777777" w:rsidR="00193F2E" w:rsidRPr="0060220A" w:rsidRDefault="00193F2E" w:rsidP="00193F2E">
            <w:pPr>
              <w:rPr>
                <w:color w:val="FF0000"/>
              </w:rPr>
            </w:pPr>
            <w:r w:rsidRPr="0060220A">
              <w:rPr>
                <w:color w:val="FF0000"/>
              </w:rPr>
              <w:t>35mm deklaag</w:t>
            </w:r>
          </w:p>
        </w:tc>
        <w:tc>
          <w:tcPr>
            <w:tcW w:w="2976" w:type="dxa"/>
            <w:shd w:val="clear" w:color="auto" w:fill="auto"/>
            <w:vAlign w:val="center"/>
          </w:tcPr>
          <w:p w14:paraId="02709683" w14:textId="77777777" w:rsidR="00193F2E" w:rsidRPr="0060220A" w:rsidRDefault="00193F2E" w:rsidP="00193F2E">
            <w:pPr>
              <w:rPr>
                <w:color w:val="FF0000"/>
              </w:rPr>
            </w:pPr>
            <w:r w:rsidRPr="0060220A">
              <w:rPr>
                <w:color w:val="FF0000"/>
              </w:rPr>
              <w:t>35mm SMA-NL 11B</w:t>
            </w:r>
          </w:p>
        </w:tc>
      </w:tr>
      <w:tr w:rsidR="0060220A" w:rsidRPr="00DC106D" w14:paraId="1487C5B2" w14:textId="77777777" w:rsidTr="0060220A">
        <w:trPr>
          <w:trHeight w:val="454"/>
        </w:trPr>
        <w:tc>
          <w:tcPr>
            <w:tcW w:w="1245" w:type="dxa"/>
            <w:shd w:val="clear" w:color="auto" w:fill="auto"/>
            <w:vAlign w:val="center"/>
          </w:tcPr>
          <w:p w14:paraId="416710E6" w14:textId="440D6184" w:rsidR="00193F2E" w:rsidRPr="00DC106D" w:rsidRDefault="00193F2E" w:rsidP="00193F2E">
            <w:pPr>
              <w:rPr>
                <w:i/>
                <w:iCs/>
                <w:color w:val="FF0000"/>
              </w:rPr>
            </w:pPr>
            <w:r w:rsidRPr="00DC106D">
              <w:rPr>
                <w:i/>
                <w:iCs/>
                <w:color w:val="FF0000"/>
              </w:rPr>
              <w:t>A79</w:t>
            </w:r>
            <w:r w:rsidR="00307836" w:rsidRPr="00DC106D">
              <w:rPr>
                <w:i/>
                <w:iCs/>
                <w:color w:val="FF0000"/>
              </w:rPr>
              <w:t>**</w:t>
            </w:r>
          </w:p>
        </w:tc>
        <w:tc>
          <w:tcPr>
            <w:tcW w:w="1307" w:type="dxa"/>
            <w:shd w:val="clear" w:color="auto" w:fill="auto"/>
            <w:vAlign w:val="center"/>
          </w:tcPr>
          <w:p w14:paraId="2A00273D" w14:textId="77777777" w:rsidR="00193F2E" w:rsidRPr="00DC106D" w:rsidRDefault="00193F2E" w:rsidP="00193F2E">
            <w:pPr>
              <w:rPr>
                <w:i/>
                <w:iCs/>
                <w:color w:val="FF0000"/>
              </w:rPr>
            </w:pPr>
            <w:proofErr w:type="spellStart"/>
            <w:r w:rsidRPr="00DC106D">
              <w:rPr>
                <w:i/>
                <w:iCs/>
                <w:color w:val="FF0000"/>
              </w:rPr>
              <w:t>VWa</w:t>
            </w:r>
            <w:proofErr w:type="spellEnd"/>
          </w:p>
        </w:tc>
        <w:tc>
          <w:tcPr>
            <w:tcW w:w="1276" w:type="dxa"/>
            <w:shd w:val="clear" w:color="auto" w:fill="auto"/>
            <w:vAlign w:val="center"/>
          </w:tcPr>
          <w:p w14:paraId="62EE2746" w14:textId="77777777" w:rsidR="00193F2E" w:rsidRPr="00DC106D" w:rsidRDefault="00193F2E" w:rsidP="00193F2E">
            <w:pPr>
              <w:rPr>
                <w:i/>
                <w:iCs/>
                <w:color w:val="FF0000"/>
              </w:rPr>
            </w:pPr>
            <w:r w:rsidRPr="00DC106D">
              <w:rPr>
                <w:i/>
                <w:iCs/>
                <w:color w:val="FF0000"/>
              </w:rPr>
              <w:t>Alle</w:t>
            </w:r>
          </w:p>
        </w:tc>
        <w:tc>
          <w:tcPr>
            <w:tcW w:w="1559" w:type="dxa"/>
            <w:shd w:val="clear" w:color="auto" w:fill="auto"/>
            <w:vAlign w:val="center"/>
          </w:tcPr>
          <w:p w14:paraId="656599A5" w14:textId="77777777" w:rsidR="00193F2E" w:rsidRPr="00DC106D" w:rsidRDefault="00193F2E" w:rsidP="00193F2E">
            <w:pPr>
              <w:rPr>
                <w:i/>
                <w:iCs/>
                <w:color w:val="FF0000"/>
              </w:rPr>
            </w:pPr>
            <w:r w:rsidRPr="00DC106D">
              <w:rPr>
                <w:i/>
                <w:iCs/>
                <w:color w:val="FF0000"/>
              </w:rPr>
              <w:t>14.000</w:t>
            </w:r>
          </w:p>
        </w:tc>
        <w:tc>
          <w:tcPr>
            <w:tcW w:w="1417" w:type="dxa"/>
            <w:shd w:val="clear" w:color="auto" w:fill="auto"/>
            <w:vAlign w:val="center"/>
          </w:tcPr>
          <w:p w14:paraId="05C43A64" w14:textId="77777777" w:rsidR="00193F2E" w:rsidRPr="00DC106D" w:rsidRDefault="00193F2E" w:rsidP="00193F2E">
            <w:pPr>
              <w:rPr>
                <w:i/>
                <w:iCs/>
                <w:color w:val="FF0000"/>
              </w:rPr>
            </w:pPr>
            <w:r w:rsidRPr="00DC106D">
              <w:rPr>
                <w:i/>
                <w:iCs/>
                <w:color w:val="FF0000"/>
              </w:rPr>
              <w:t>14.175</w:t>
            </w:r>
          </w:p>
        </w:tc>
        <w:tc>
          <w:tcPr>
            <w:tcW w:w="1418" w:type="dxa"/>
            <w:shd w:val="clear" w:color="auto" w:fill="auto"/>
            <w:vAlign w:val="center"/>
          </w:tcPr>
          <w:p w14:paraId="5400D3F0" w14:textId="77777777" w:rsidR="00193F2E" w:rsidRPr="00DC106D" w:rsidRDefault="00193F2E" w:rsidP="00193F2E">
            <w:pPr>
              <w:rPr>
                <w:i/>
                <w:iCs/>
                <w:color w:val="FF0000"/>
              </w:rPr>
            </w:pPr>
            <w:r w:rsidRPr="00DC106D">
              <w:rPr>
                <w:i/>
                <w:iCs/>
                <w:color w:val="FF0000"/>
              </w:rPr>
              <w:t>175</w:t>
            </w:r>
          </w:p>
        </w:tc>
        <w:tc>
          <w:tcPr>
            <w:tcW w:w="2410" w:type="dxa"/>
            <w:shd w:val="clear" w:color="auto" w:fill="auto"/>
            <w:vAlign w:val="center"/>
          </w:tcPr>
          <w:p w14:paraId="3ECF6E36" w14:textId="77777777" w:rsidR="00193F2E" w:rsidRPr="00DC106D" w:rsidRDefault="00193F2E" w:rsidP="00193F2E">
            <w:pPr>
              <w:rPr>
                <w:i/>
                <w:iCs/>
                <w:color w:val="FF0000"/>
              </w:rPr>
            </w:pPr>
            <w:r w:rsidRPr="00DC106D">
              <w:rPr>
                <w:i/>
                <w:iCs/>
                <w:color w:val="FF0000"/>
              </w:rPr>
              <w:t>-</w:t>
            </w:r>
          </w:p>
        </w:tc>
        <w:tc>
          <w:tcPr>
            <w:tcW w:w="2976" w:type="dxa"/>
            <w:shd w:val="clear" w:color="auto" w:fill="auto"/>
            <w:vAlign w:val="center"/>
          </w:tcPr>
          <w:p w14:paraId="36C3E728" w14:textId="77777777" w:rsidR="00193F2E" w:rsidRPr="00DC106D" w:rsidRDefault="00193F2E" w:rsidP="00193F2E">
            <w:pPr>
              <w:rPr>
                <w:i/>
                <w:iCs/>
                <w:color w:val="FF0000"/>
              </w:rPr>
            </w:pPr>
            <w:r w:rsidRPr="00DC106D">
              <w:rPr>
                <w:i/>
                <w:iCs/>
                <w:color w:val="FF0000"/>
              </w:rPr>
              <w:t xml:space="preserve">Bitumineus vullen van </w:t>
            </w:r>
            <w:proofErr w:type="spellStart"/>
            <w:r w:rsidRPr="00DC106D">
              <w:rPr>
                <w:i/>
                <w:iCs/>
                <w:color w:val="FF0000"/>
              </w:rPr>
              <w:t>langslas</w:t>
            </w:r>
            <w:proofErr w:type="spellEnd"/>
          </w:p>
        </w:tc>
      </w:tr>
      <w:bookmarkEnd w:id="28"/>
      <w:tr w:rsidR="0060220A" w:rsidRPr="0060220A" w14:paraId="3D43B9BD" w14:textId="77777777" w:rsidTr="0060220A">
        <w:trPr>
          <w:trHeight w:val="454"/>
        </w:trPr>
        <w:tc>
          <w:tcPr>
            <w:tcW w:w="1245" w:type="dxa"/>
            <w:shd w:val="clear" w:color="auto" w:fill="auto"/>
            <w:vAlign w:val="center"/>
          </w:tcPr>
          <w:p w14:paraId="07BBB7D0" w14:textId="5DE98CC3" w:rsidR="00193F2E" w:rsidRPr="0060220A" w:rsidRDefault="00193F2E" w:rsidP="00193F2E">
            <w:pPr>
              <w:rPr>
                <w:color w:val="FF0000"/>
              </w:rPr>
            </w:pPr>
            <w:r w:rsidRPr="0060220A">
              <w:rPr>
                <w:color w:val="FF0000"/>
              </w:rPr>
              <w:t>A79</w:t>
            </w:r>
          </w:p>
        </w:tc>
        <w:tc>
          <w:tcPr>
            <w:tcW w:w="1307" w:type="dxa"/>
            <w:shd w:val="clear" w:color="auto" w:fill="auto"/>
            <w:vAlign w:val="center"/>
          </w:tcPr>
          <w:p w14:paraId="478748BB" w14:textId="63CA0994" w:rsidR="00193F2E" w:rsidRPr="0060220A" w:rsidRDefault="00193F2E" w:rsidP="00193F2E">
            <w:pPr>
              <w:rPr>
                <w:color w:val="FF0000"/>
              </w:rPr>
            </w:pPr>
            <w:proofErr w:type="spellStart"/>
            <w:r w:rsidRPr="0060220A">
              <w:rPr>
                <w:color w:val="FF0000"/>
              </w:rPr>
              <w:t>VWd</w:t>
            </w:r>
            <w:proofErr w:type="spellEnd"/>
          </w:p>
        </w:tc>
        <w:tc>
          <w:tcPr>
            <w:tcW w:w="1276" w:type="dxa"/>
            <w:shd w:val="clear" w:color="auto" w:fill="auto"/>
            <w:vAlign w:val="center"/>
          </w:tcPr>
          <w:p w14:paraId="2BFE012E" w14:textId="58DE4C74" w:rsidR="00193F2E" w:rsidRPr="0060220A" w:rsidRDefault="00193F2E" w:rsidP="00193F2E">
            <w:pPr>
              <w:rPr>
                <w:color w:val="FF0000"/>
              </w:rPr>
            </w:pPr>
            <w:r w:rsidRPr="0060220A">
              <w:rPr>
                <w:color w:val="FF0000"/>
              </w:rPr>
              <w:t>Alle</w:t>
            </w:r>
          </w:p>
        </w:tc>
        <w:tc>
          <w:tcPr>
            <w:tcW w:w="1559" w:type="dxa"/>
            <w:shd w:val="clear" w:color="auto" w:fill="auto"/>
            <w:vAlign w:val="center"/>
          </w:tcPr>
          <w:p w14:paraId="4A8013FB" w14:textId="6327E83D" w:rsidR="00193F2E" w:rsidRPr="0060220A" w:rsidRDefault="00193F2E" w:rsidP="00193F2E">
            <w:pPr>
              <w:rPr>
                <w:color w:val="FF0000"/>
              </w:rPr>
            </w:pPr>
            <w:r w:rsidRPr="0060220A">
              <w:rPr>
                <w:color w:val="FF0000"/>
              </w:rPr>
              <w:t>14.400</w:t>
            </w:r>
          </w:p>
        </w:tc>
        <w:tc>
          <w:tcPr>
            <w:tcW w:w="1417" w:type="dxa"/>
            <w:shd w:val="clear" w:color="auto" w:fill="auto"/>
            <w:vAlign w:val="center"/>
          </w:tcPr>
          <w:p w14:paraId="2E8B6EF5" w14:textId="0D054DCC" w:rsidR="00193F2E" w:rsidRPr="0060220A" w:rsidRDefault="00193F2E" w:rsidP="00193F2E">
            <w:pPr>
              <w:rPr>
                <w:color w:val="FF0000"/>
              </w:rPr>
            </w:pPr>
            <w:r w:rsidRPr="0060220A">
              <w:rPr>
                <w:color w:val="FF0000"/>
              </w:rPr>
              <w:t>14.100</w:t>
            </w:r>
          </w:p>
        </w:tc>
        <w:tc>
          <w:tcPr>
            <w:tcW w:w="1418" w:type="dxa"/>
            <w:shd w:val="clear" w:color="auto" w:fill="auto"/>
            <w:vAlign w:val="center"/>
          </w:tcPr>
          <w:p w14:paraId="362C80A0" w14:textId="1F863239" w:rsidR="00193F2E" w:rsidRPr="0060220A" w:rsidRDefault="00193F2E" w:rsidP="00193F2E">
            <w:pPr>
              <w:rPr>
                <w:color w:val="FF0000"/>
              </w:rPr>
            </w:pPr>
            <w:r w:rsidRPr="0060220A">
              <w:rPr>
                <w:color w:val="FF0000"/>
              </w:rPr>
              <w:t>300</w:t>
            </w:r>
          </w:p>
        </w:tc>
        <w:tc>
          <w:tcPr>
            <w:tcW w:w="2410" w:type="dxa"/>
            <w:shd w:val="clear" w:color="auto" w:fill="auto"/>
            <w:vAlign w:val="center"/>
          </w:tcPr>
          <w:p w14:paraId="50AB8F8B" w14:textId="7A418780" w:rsidR="00193F2E" w:rsidRPr="0060220A" w:rsidRDefault="00193F2E" w:rsidP="00193F2E">
            <w:pPr>
              <w:rPr>
                <w:color w:val="FF0000"/>
              </w:rPr>
            </w:pPr>
            <w:r w:rsidRPr="0060220A">
              <w:rPr>
                <w:color w:val="FF0000"/>
              </w:rPr>
              <w:t>35mm deklaag</w:t>
            </w:r>
          </w:p>
        </w:tc>
        <w:tc>
          <w:tcPr>
            <w:tcW w:w="2976" w:type="dxa"/>
            <w:shd w:val="clear" w:color="auto" w:fill="auto"/>
            <w:vAlign w:val="center"/>
          </w:tcPr>
          <w:p w14:paraId="25C9796B" w14:textId="3EF82EB0" w:rsidR="00193F2E" w:rsidRPr="0060220A" w:rsidRDefault="00193F2E" w:rsidP="00193F2E">
            <w:pPr>
              <w:rPr>
                <w:color w:val="FF0000"/>
              </w:rPr>
            </w:pPr>
            <w:r w:rsidRPr="0060220A">
              <w:rPr>
                <w:color w:val="FF0000"/>
                <w:lang w:val="en-US"/>
              </w:rPr>
              <w:t>35mm SMA-NL 11B</w:t>
            </w:r>
          </w:p>
        </w:tc>
      </w:tr>
      <w:tr w:rsidR="0060220A" w:rsidRPr="00DC106D" w14:paraId="295A3CBF" w14:textId="77777777" w:rsidTr="0060220A">
        <w:trPr>
          <w:trHeight w:val="454"/>
        </w:trPr>
        <w:tc>
          <w:tcPr>
            <w:tcW w:w="1245" w:type="dxa"/>
            <w:shd w:val="clear" w:color="auto" w:fill="auto"/>
            <w:vAlign w:val="center"/>
          </w:tcPr>
          <w:p w14:paraId="17C772BA" w14:textId="62C3D6FA" w:rsidR="00193F2E" w:rsidRPr="00DC106D" w:rsidRDefault="00193F2E" w:rsidP="00193F2E">
            <w:pPr>
              <w:rPr>
                <w:i/>
                <w:iCs/>
                <w:color w:val="FF0000"/>
              </w:rPr>
            </w:pPr>
            <w:r w:rsidRPr="00DC106D">
              <w:rPr>
                <w:i/>
                <w:iCs/>
                <w:color w:val="FF0000"/>
              </w:rPr>
              <w:t>A79</w:t>
            </w:r>
            <w:r w:rsidR="00307836" w:rsidRPr="00DC106D">
              <w:rPr>
                <w:i/>
                <w:iCs/>
                <w:color w:val="FF0000"/>
              </w:rPr>
              <w:t>**</w:t>
            </w:r>
          </w:p>
        </w:tc>
        <w:tc>
          <w:tcPr>
            <w:tcW w:w="1307" w:type="dxa"/>
            <w:shd w:val="clear" w:color="auto" w:fill="auto"/>
            <w:vAlign w:val="center"/>
          </w:tcPr>
          <w:p w14:paraId="598902BE" w14:textId="18A4EE50" w:rsidR="00193F2E" w:rsidRPr="00DC106D" w:rsidRDefault="00193F2E" w:rsidP="00193F2E">
            <w:pPr>
              <w:rPr>
                <w:i/>
                <w:iCs/>
                <w:color w:val="FF0000"/>
              </w:rPr>
            </w:pPr>
            <w:proofErr w:type="spellStart"/>
            <w:r w:rsidRPr="00DC106D">
              <w:rPr>
                <w:i/>
                <w:iCs/>
                <w:color w:val="FF0000"/>
              </w:rPr>
              <w:t>VWd</w:t>
            </w:r>
            <w:proofErr w:type="spellEnd"/>
          </w:p>
        </w:tc>
        <w:tc>
          <w:tcPr>
            <w:tcW w:w="1276" w:type="dxa"/>
            <w:shd w:val="clear" w:color="auto" w:fill="auto"/>
            <w:vAlign w:val="center"/>
          </w:tcPr>
          <w:p w14:paraId="783B1434" w14:textId="0A572B6A" w:rsidR="00193F2E" w:rsidRPr="00DC106D" w:rsidRDefault="00193F2E" w:rsidP="00193F2E">
            <w:pPr>
              <w:rPr>
                <w:i/>
                <w:iCs/>
                <w:color w:val="FF0000"/>
              </w:rPr>
            </w:pPr>
            <w:r w:rsidRPr="00DC106D">
              <w:rPr>
                <w:i/>
                <w:iCs/>
                <w:color w:val="FF0000"/>
              </w:rPr>
              <w:t>1R-L</w:t>
            </w:r>
          </w:p>
        </w:tc>
        <w:tc>
          <w:tcPr>
            <w:tcW w:w="1559" w:type="dxa"/>
            <w:shd w:val="clear" w:color="auto" w:fill="auto"/>
            <w:vAlign w:val="center"/>
          </w:tcPr>
          <w:p w14:paraId="0D82FF49" w14:textId="4D292566" w:rsidR="00193F2E" w:rsidRPr="00DC106D" w:rsidRDefault="00193F2E" w:rsidP="00193F2E">
            <w:pPr>
              <w:rPr>
                <w:i/>
                <w:iCs/>
                <w:color w:val="FF0000"/>
              </w:rPr>
            </w:pPr>
            <w:r w:rsidRPr="00DC106D">
              <w:rPr>
                <w:i/>
                <w:iCs/>
                <w:color w:val="FF0000"/>
              </w:rPr>
              <w:t>14.350</w:t>
            </w:r>
          </w:p>
        </w:tc>
        <w:tc>
          <w:tcPr>
            <w:tcW w:w="1417" w:type="dxa"/>
            <w:shd w:val="clear" w:color="auto" w:fill="auto"/>
            <w:vAlign w:val="center"/>
          </w:tcPr>
          <w:p w14:paraId="758858AD" w14:textId="3E8C941E" w:rsidR="00193F2E" w:rsidRPr="00DC106D" w:rsidRDefault="00193F2E" w:rsidP="00193F2E">
            <w:pPr>
              <w:rPr>
                <w:i/>
                <w:iCs/>
                <w:color w:val="FF0000"/>
              </w:rPr>
            </w:pPr>
            <w:r w:rsidRPr="00DC106D">
              <w:rPr>
                <w:i/>
                <w:iCs/>
                <w:color w:val="FF0000"/>
              </w:rPr>
              <w:t>14.300</w:t>
            </w:r>
          </w:p>
        </w:tc>
        <w:tc>
          <w:tcPr>
            <w:tcW w:w="1418" w:type="dxa"/>
            <w:shd w:val="clear" w:color="auto" w:fill="auto"/>
            <w:vAlign w:val="center"/>
          </w:tcPr>
          <w:p w14:paraId="0ABED7CB" w14:textId="321B297A" w:rsidR="00193F2E" w:rsidRPr="00DC106D" w:rsidRDefault="00193F2E" w:rsidP="00193F2E">
            <w:pPr>
              <w:rPr>
                <w:i/>
                <w:iCs/>
                <w:color w:val="FF0000"/>
              </w:rPr>
            </w:pPr>
            <w:r w:rsidRPr="00DC106D">
              <w:rPr>
                <w:i/>
                <w:iCs/>
                <w:color w:val="FF0000"/>
              </w:rPr>
              <w:t>50</w:t>
            </w:r>
          </w:p>
        </w:tc>
        <w:tc>
          <w:tcPr>
            <w:tcW w:w="2410" w:type="dxa"/>
            <w:shd w:val="clear" w:color="auto" w:fill="auto"/>
            <w:vAlign w:val="center"/>
          </w:tcPr>
          <w:p w14:paraId="56692C6F" w14:textId="5712FA58" w:rsidR="00193F2E" w:rsidRPr="00DC106D" w:rsidRDefault="00193F2E" w:rsidP="00193F2E">
            <w:pPr>
              <w:rPr>
                <w:i/>
                <w:iCs/>
                <w:color w:val="FF0000"/>
              </w:rPr>
            </w:pPr>
            <w:r w:rsidRPr="00DC106D">
              <w:rPr>
                <w:i/>
                <w:iCs/>
                <w:color w:val="FF0000"/>
              </w:rPr>
              <w:t>60mm extra tussen-/onderlaag frezen</w:t>
            </w:r>
          </w:p>
        </w:tc>
        <w:tc>
          <w:tcPr>
            <w:tcW w:w="2976" w:type="dxa"/>
            <w:shd w:val="clear" w:color="auto" w:fill="auto"/>
            <w:vAlign w:val="center"/>
          </w:tcPr>
          <w:p w14:paraId="0E1AF7AF" w14:textId="77777777" w:rsidR="00193F2E" w:rsidRPr="00DC106D" w:rsidRDefault="00193F2E" w:rsidP="00193F2E">
            <w:pPr>
              <w:rPr>
                <w:i/>
                <w:iCs/>
                <w:color w:val="FF0000"/>
              </w:rPr>
            </w:pPr>
            <w:r w:rsidRPr="00DC106D">
              <w:rPr>
                <w:i/>
                <w:iCs/>
                <w:color w:val="FF0000"/>
              </w:rPr>
              <w:t xml:space="preserve">60 mm AC 16 TL-C </w:t>
            </w:r>
          </w:p>
          <w:p w14:paraId="3B9CB5C3" w14:textId="7ADA2512" w:rsidR="00193F2E" w:rsidRPr="00DC106D" w:rsidRDefault="00193F2E" w:rsidP="00193F2E">
            <w:pPr>
              <w:rPr>
                <w:i/>
                <w:iCs/>
                <w:color w:val="FF0000"/>
              </w:rPr>
            </w:pPr>
            <w:r w:rsidRPr="00DC106D">
              <w:rPr>
                <w:i/>
                <w:iCs/>
                <w:color w:val="FF0000"/>
              </w:rPr>
              <w:t>extra aanbrengen</w:t>
            </w:r>
            <w:r w:rsidR="00041A70" w:rsidRPr="00DC106D">
              <w:rPr>
                <w:i/>
                <w:iCs/>
                <w:color w:val="FF0000"/>
              </w:rPr>
              <w:t>.</w:t>
            </w:r>
          </w:p>
          <w:p w14:paraId="1BDA862D" w14:textId="42EECA13" w:rsidR="00193F2E" w:rsidRPr="00DC106D" w:rsidRDefault="00193F2E" w:rsidP="00193F2E">
            <w:pPr>
              <w:rPr>
                <w:i/>
                <w:iCs/>
                <w:color w:val="FF0000"/>
              </w:rPr>
            </w:pPr>
            <w:r w:rsidRPr="00DC106D">
              <w:rPr>
                <w:i/>
                <w:iCs/>
                <w:color w:val="FF0000"/>
              </w:rPr>
              <w:t>Aanvullend een glasvezel wapening (bij scheurvorming)</w:t>
            </w:r>
          </w:p>
        </w:tc>
      </w:tr>
      <w:tr w:rsidR="0060220A" w:rsidRPr="0060220A" w14:paraId="0077C5A9" w14:textId="77777777" w:rsidTr="0060220A">
        <w:trPr>
          <w:trHeight w:val="454"/>
        </w:trPr>
        <w:tc>
          <w:tcPr>
            <w:tcW w:w="1245" w:type="dxa"/>
            <w:shd w:val="clear" w:color="auto" w:fill="auto"/>
            <w:vAlign w:val="center"/>
          </w:tcPr>
          <w:p w14:paraId="06B13E42" w14:textId="2F8CA356" w:rsidR="00193F2E" w:rsidRPr="0060220A" w:rsidRDefault="00193F2E" w:rsidP="00193F2E">
            <w:pPr>
              <w:rPr>
                <w:color w:val="FF0000"/>
              </w:rPr>
            </w:pPr>
            <w:r w:rsidRPr="0060220A">
              <w:rPr>
                <w:color w:val="FF0000"/>
              </w:rPr>
              <w:t>A79</w:t>
            </w:r>
          </w:p>
        </w:tc>
        <w:tc>
          <w:tcPr>
            <w:tcW w:w="1307" w:type="dxa"/>
            <w:shd w:val="clear" w:color="auto" w:fill="auto"/>
            <w:vAlign w:val="center"/>
          </w:tcPr>
          <w:p w14:paraId="58AE2AB7" w14:textId="4162F6DB" w:rsidR="00193F2E" w:rsidRPr="0060220A" w:rsidRDefault="00193F2E" w:rsidP="00193F2E">
            <w:pPr>
              <w:rPr>
                <w:color w:val="FF0000"/>
              </w:rPr>
            </w:pPr>
            <w:proofErr w:type="spellStart"/>
            <w:r w:rsidRPr="0060220A">
              <w:rPr>
                <w:color w:val="FF0000"/>
              </w:rPr>
              <w:t>VWb</w:t>
            </w:r>
            <w:proofErr w:type="spellEnd"/>
          </w:p>
        </w:tc>
        <w:tc>
          <w:tcPr>
            <w:tcW w:w="1276" w:type="dxa"/>
            <w:shd w:val="clear" w:color="auto" w:fill="auto"/>
            <w:vAlign w:val="center"/>
          </w:tcPr>
          <w:p w14:paraId="2CA985EC" w14:textId="0CA4F685" w:rsidR="00193F2E" w:rsidRPr="0060220A" w:rsidRDefault="00193F2E" w:rsidP="00193F2E">
            <w:pPr>
              <w:rPr>
                <w:color w:val="FF0000"/>
              </w:rPr>
            </w:pPr>
            <w:r w:rsidRPr="0060220A">
              <w:rPr>
                <w:color w:val="FF0000"/>
              </w:rPr>
              <w:t>Alle</w:t>
            </w:r>
          </w:p>
        </w:tc>
        <w:tc>
          <w:tcPr>
            <w:tcW w:w="1559" w:type="dxa"/>
            <w:shd w:val="clear" w:color="auto" w:fill="auto"/>
            <w:vAlign w:val="center"/>
          </w:tcPr>
          <w:p w14:paraId="7E838799" w14:textId="2F920051" w:rsidR="00193F2E" w:rsidRPr="0060220A" w:rsidRDefault="00193F2E" w:rsidP="00193F2E">
            <w:pPr>
              <w:rPr>
                <w:color w:val="FF0000"/>
              </w:rPr>
            </w:pPr>
            <w:r w:rsidRPr="0060220A">
              <w:rPr>
                <w:color w:val="FF0000"/>
              </w:rPr>
              <w:t>16.730</w:t>
            </w:r>
          </w:p>
        </w:tc>
        <w:tc>
          <w:tcPr>
            <w:tcW w:w="1417" w:type="dxa"/>
            <w:shd w:val="clear" w:color="auto" w:fill="auto"/>
            <w:vAlign w:val="center"/>
          </w:tcPr>
          <w:p w14:paraId="16F5E2C2" w14:textId="0F22FF84" w:rsidR="00193F2E" w:rsidRPr="0060220A" w:rsidRDefault="00193F2E" w:rsidP="00193F2E">
            <w:pPr>
              <w:rPr>
                <w:color w:val="FF0000"/>
              </w:rPr>
            </w:pPr>
            <w:r w:rsidRPr="0060220A">
              <w:rPr>
                <w:color w:val="FF0000"/>
              </w:rPr>
              <w:t>16.820</w:t>
            </w:r>
          </w:p>
        </w:tc>
        <w:tc>
          <w:tcPr>
            <w:tcW w:w="1418" w:type="dxa"/>
            <w:shd w:val="clear" w:color="auto" w:fill="auto"/>
            <w:vAlign w:val="center"/>
          </w:tcPr>
          <w:p w14:paraId="7208EEC9" w14:textId="4CB1277F" w:rsidR="00193F2E" w:rsidRPr="0060220A" w:rsidRDefault="00193F2E" w:rsidP="00193F2E">
            <w:pPr>
              <w:rPr>
                <w:color w:val="FF0000"/>
              </w:rPr>
            </w:pPr>
            <w:r w:rsidRPr="0060220A">
              <w:rPr>
                <w:color w:val="FF0000"/>
              </w:rPr>
              <w:t>90</w:t>
            </w:r>
          </w:p>
        </w:tc>
        <w:tc>
          <w:tcPr>
            <w:tcW w:w="2410" w:type="dxa"/>
            <w:shd w:val="clear" w:color="auto" w:fill="auto"/>
            <w:vAlign w:val="center"/>
          </w:tcPr>
          <w:p w14:paraId="5BBD8BB4" w14:textId="434503FC" w:rsidR="00193F2E" w:rsidRPr="0060220A" w:rsidRDefault="00193F2E" w:rsidP="00193F2E">
            <w:pPr>
              <w:rPr>
                <w:color w:val="FF0000"/>
              </w:rPr>
            </w:pPr>
            <w:r w:rsidRPr="0060220A">
              <w:rPr>
                <w:color w:val="FF0000"/>
              </w:rPr>
              <w:t>35mm deklaag</w:t>
            </w:r>
          </w:p>
        </w:tc>
        <w:tc>
          <w:tcPr>
            <w:tcW w:w="2976" w:type="dxa"/>
            <w:shd w:val="clear" w:color="auto" w:fill="auto"/>
            <w:vAlign w:val="center"/>
          </w:tcPr>
          <w:p w14:paraId="1EFA395F" w14:textId="49B6B403" w:rsidR="00193F2E" w:rsidRPr="0060220A" w:rsidRDefault="00193F2E" w:rsidP="00193F2E">
            <w:pPr>
              <w:rPr>
                <w:color w:val="FF0000"/>
              </w:rPr>
            </w:pPr>
            <w:r w:rsidRPr="0060220A">
              <w:rPr>
                <w:color w:val="FF0000"/>
              </w:rPr>
              <w:t>35mm SMA-NL 11B</w:t>
            </w:r>
          </w:p>
        </w:tc>
      </w:tr>
      <w:tr w:rsidR="0060220A" w:rsidRPr="0060220A" w14:paraId="6581F830" w14:textId="77777777" w:rsidTr="0060220A">
        <w:trPr>
          <w:trHeight w:val="454"/>
        </w:trPr>
        <w:tc>
          <w:tcPr>
            <w:tcW w:w="1245" w:type="dxa"/>
            <w:shd w:val="clear" w:color="auto" w:fill="auto"/>
            <w:vAlign w:val="center"/>
          </w:tcPr>
          <w:p w14:paraId="763EFF1E" w14:textId="2A7E0A80" w:rsidR="00193F2E" w:rsidRPr="0060220A" w:rsidRDefault="00193F2E" w:rsidP="00193F2E">
            <w:pPr>
              <w:rPr>
                <w:color w:val="FF0000"/>
              </w:rPr>
            </w:pPr>
            <w:r w:rsidRPr="0060220A">
              <w:rPr>
                <w:color w:val="FF0000"/>
              </w:rPr>
              <w:t>A79</w:t>
            </w:r>
          </w:p>
        </w:tc>
        <w:tc>
          <w:tcPr>
            <w:tcW w:w="1307" w:type="dxa"/>
            <w:shd w:val="clear" w:color="auto" w:fill="auto"/>
            <w:vAlign w:val="center"/>
          </w:tcPr>
          <w:p w14:paraId="69CE25B2" w14:textId="40658819" w:rsidR="00193F2E" w:rsidRPr="0060220A" w:rsidRDefault="00193F2E" w:rsidP="00193F2E">
            <w:pPr>
              <w:rPr>
                <w:color w:val="FF0000"/>
              </w:rPr>
            </w:pPr>
            <w:proofErr w:type="spellStart"/>
            <w:r w:rsidRPr="0060220A">
              <w:rPr>
                <w:color w:val="FF0000"/>
              </w:rPr>
              <w:t>VWc</w:t>
            </w:r>
            <w:proofErr w:type="spellEnd"/>
          </w:p>
        </w:tc>
        <w:tc>
          <w:tcPr>
            <w:tcW w:w="1276" w:type="dxa"/>
            <w:shd w:val="clear" w:color="auto" w:fill="auto"/>
            <w:vAlign w:val="center"/>
          </w:tcPr>
          <w:p w14:paraId="24890AFD" w14:textId="1222F862" w:rsidR="00193F2E" w:rsidRPr="0060220A" w:rsidRDefault="00193F2E" w:rsidP="00193F2E">
            <w:pPr>
              <w:rPr>
                <w:color w:val="FF0000"/>
              </w:rPr>
            </w:pPr>
            <w:r w:rsidRPr="0060220A">
              <w:rPr>
                <w:color w:val="FF0000"/>
              </w:rPr>
              <w:t>Alle</w:t>
            </w:r>
          </w:p>
        </w:tc>
        <w:tc>
          <w:tcPr>
            <w:tcW w:w="1559" w:type="dxa"/>
            <w:shd w:val="clear" w:color="auto" w:fill="auto"/>
            <w:vAlign w:val="center"/>
          </w:tcPr>
          <w:p w14:paraId="38773FE9" w14:textId="629F7E26" w:rsidR="00193F2E" w:rsidRPr="0060220A" w:rsidRDefault="00193F2E" w:rsidP="00193F2E">
            <w:pPr>
              <w:rPr>
                <w:color w:val="FF0000"/>
              </w:rPr>
            </w:pPr>
            <w:r w:rsidRPr="0060220A">
              <w:rPr>
                <w:color w:val="FF0000"/>
              </w:rPr>
              <w:t>16.800</w:t>
            </w:r>
          </w:p>
        </w:tc>
        <w:tc>
          <w:tcPr>
            <w:tcW w:w="1417" w:type="dxa"/>
            <w:shd w:val="clear" w:color="auto" w:fill="auto"/>
            <w:vAlign w:val="center"/>
          </w:tcPr>
          <w:p w14:paraId="51DBA9BB" w14:textId="1BB75AA3" w:rsidR="00193F2E" w:rsidRPr="0060220A" w:rsidRDefault="00193F2E" w:rsidP="00193F2E">
            <w:pPr>
              <w:rPr>
                <w:color w:val="FF0000"/>
              </w:rPr>
            </w:pPr>
            <w:r w:rsidRPr="0060220A">
              <w:rPr>
                <w:color w:val="FF0000"/>
              </w:rPr>
              <w:t>16.600</w:t>
            </w:r>
          </w:p>
        </w:tc>
        <w:tc>
          <w:tcPr>
            <w:tcW w:w="1418" w:type="dxa"/>
            <w:shd w:val="clear" w:color="auto" w:fill="auto"/>
            <w:vAlign w:val="center"/>
          </w:tcPr>
          <w:p w14:paraId="730B4DD6" w14:textId="641CE918" w:rsidR="00193F2E" w:rsidRPr="0060220A" w:rsidRDefault="00193F2E" w:rsidP="00193F2E">
            <w:pPr>
              <w:rPr>
                <w:color w:val="FF0000"/>
              </w:rPr>
            </w:pPr>
            <w:r w:rsidRPr="0060220A">
              <w:rPr>
                <w:color w:val="FF0000"/>
              </w:rPr>
              <w:t>200</w:t>
            </w:r>
          </w:p>
        </w:tc>
        <w:tc>
          <w:tcPr>
            <w:tcW w:w="2410" w:type="dxa"/>
            <w:shd w:val="clear" w:color="auto" w:fill="auto"/>
            <w:vAlign w:val="center"/>
          </w:tcPr>
          <w:p w14:paraId="4875C72E" w14:textId="44271B4E" w:rsidR="00193F2E" w:rsidRPr="0060220A" w:rsidRDefault="00193F2E" w:rsidP="00193F2E">
            <w:pPr>
              <w:rPr>
                <w:color w:val="FF0000"/>
              </w:rPr>
            </w:pPr>
            <w:r w:rsidRPr="0060220A">
              <w:rPr>
                <w:color w:val="FF0000"/>
              </w:rPr>
              <w:t>35mm deklaag</w:t>
            </w:r>
          </w:p>
        </w:tc>
        <w:tc>
          <w:tcPr>
            <w:tcW w:w="2976" w:type="dxa"/>
            <w:shd w:val="clear" w:color="auto" w:fill="auto"/>
            <w:vAlign w:val="center"/>
          </w:tcPr>
          <w:p w14:paraId="313F53E3" w14:textId="2B4F5428" w:rsidR="00193F2E" w:rsidRPr="0060220A" w:rsidRDefault="00193F2E" w:rsidP="00193F2E">
            <w:pPr>
              <w:rPr>
                <w:color w:val="FF0000"/>
                <w:lang w:val="en-US"/>
              </w:rPr>
            </w:pPr>
            <w:r w:rsidRPr="0060220A">
              <w:rPr>
                <w:color w:val="FF0000"/>
              </w:rPr>
              <w:t>35mm SMA-NL 11B</w:t>
            </w:r>
          </w:p>
        </w:tc>
      </w:tr>
      <w:bookmarkEnd w:id="29"/>
    </w:tbl>
    <w:p w14:paraId="030C7FDA" w14:textId="706C69C6" w:rsidR="00193F2E" w:rsidRDefault="00193F2E" w:rsidP="00F016F3">
      <w:pPr>
        <w:rPr>
          <w:sz w:val="20"/>
          <w:szCs w:val="28"/>
        </w:rPr>
      </w:pPr>
    </w:p>
    <w:p w14:paraId="71317FF6" w14:textId="386E20B1" w:rsidR="00193F2E" w:rsidRDefault="00193F2E" w:rsidP="00193F2E">
      <w:pPr>
        <w:rPr>
          <w:color w:val="FF0000"/>
        </w:rPr>
      </w:pPr>
      <w:r w:rsidRPr="00193F2E">
        <w:rPr>
          <w:color w:val="FF0000"/>
        </w:rPr>
        <w:t>*Op die locaties waar na frezen scheurvorming, gedesintegreerd materiaal, losliggende lagen of matige tot ernstige scheurvorming wordt geconstateerd, wordt geadviseerd (lokaal) een extra laag te frezen en in te lagen. De geadviseerde maatregel in geval van dergelijk aanvullend lokaal onderhoud, is als volgt: bakfrezen 60 mm en aanbrengen inlage 60 mm AC16 TL-C. Indien na het bakfrezen nog scheurvorming aanwezig is wordt geadviseerd om een glasvezel wapening aan te brengen voordat de inlage van 60 mm AC16 TL-C wordt aangebracht. Het doel is om hiermee de kans op reflectiescheuren te verkleinen</w:t>
      </w:r>
    </w:p>
    <w:p w14:paraId="73E8FC51" w14:textId="77777777" w:rsidR="00E55E1F" w:rsidRDefault="00E55E1F" w:rsidP="00193F2E">
      <w:pPr>
        <w:rPr>
          <w:color w:val="FF0000"/>
        </w:rPr>
      </w:pPr>
    </w:p>
    <w:p w14:paraId="035D96C8" w14:textId="302296F6" w:rsidR="00E55E1F" w:rsidRPr="00DC106D" w:rsidRDefault="00E55E1F" w:rsidP="00E55E1F">
      <w:pPr>
        <w:rPr>
          <w:i/>
          <w:iCs/>
          <w:color w:val="FF0000"/>
        </w:rPr>
      </w:pPr>
      <w:r w:rsidRPr="00DC106D">
        <w:rPr>
          <w:i/>
          <w:iCs/>
          <w:color w:val="FF0000"/>
        </w:rPr>
        <w:t>** = lokale maatregel</w:t>
      </w:r>
    </w:p>
    <w:p w14:paraId="118701D2" w14:textId="77777777" w:rsidR="00E55E1F" w:rsidRPr="00193F2E" w:rsidRDefault="00E55E1F" w:rsidP="00193F2E">
      <w:pPr>
        <w:rPr>
          <w:color w:val="FF0000"/>
        </w:rPr>
      </w:pPr>
    </w:p>
    <w:p w14:paraId="0A22B975" w14:textId="77777777" w:rsidR="00193F2E" w:rsidRDefault="00193F2E" w:rsidP="00F016F3">
      <w:pPr>
        <w:rPr>
          <w:sz w:val="20"/>
          <w:szCs w:val="28"/>
        </w:rPr>
      </w:pPr>
    </w:p>
    <w:sectPr w:rsidR="00193F2E" w:rsidSect="009D61C2">
      <w:headerReference w:type="default" r:id="rId11"/>
      <w:pgSz w:w="16838" w:h="11906" w:orient="landscape" w:code="9"/>
      <w:pgMar w:top="1418" w:right="1418" w:bottom="1417" w:left="1258" w:header="709" w:footer="2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152AD8" w14:textId="77777777" w:rsidR="00575031" w:rsidRDefault="00575031">
      <w:r>
        <w:separator/>
      </w:r>
    </w:p>
  </w:endnote>
  <w:endnote w:type="continuationSeparator" w:id="0">
    <w:p w14:paraId="78956D6F" w14:textId="77777777" w:rsidR="00575031" w:rsidRDefault="00575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Italic">
    <w:panose1 w:val="00000000000000000000"/>
    <w:charset w:val="00"/>
    <w:family w:val="swiss"/>
    <w:notTrueType/>
    <w:pitch w:val="default"/>
    <w:sig w:usb0="00000003" w:usb1="00000000" w:usb2="00000000" w:usb3="00000000" w:csb0="00000001" w:csb1="00000000"/>
  </w:font>
  <w:font w:name="KIX Barcode">
    <w:charset w:val="00"/>
    <w:family w:val="swiss"/>
    <w:pitch w:val="variable"/>
    <w:sig w:usb0="80000003" w:usb1="00000000" w:usb2="00000000" w:usb3="00000000" w:csb0="00000001" w:csb1="00000000"/>
  </w:font>
  <w:font w:name="RO VenW">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V&amp;W Syntax (Adobe)">
    <w:altName w:val="Calibri"/>
    <w:charset w:val="00"/>
    <w:family w:val="swiss"/>
    <w:pitch w:val="variable"/>
    <w:sig w:usb0="A0000007" w:usb1="00000000" w:usb2="00000000" w:usb3="00000000" w:csb0="00000111" w:csb1="00000000"/>
  </w:font>
  <w:font w:name="Clarendon">
    <w:panose1 w:val="00000000000000000000"/>
    <w:charset w:val="00"/>
    <w:family w:val="roman"/>
    <w:notTrueType/>
    <w:pitch w:val="variable"/>
    <w:sig w:usb0="00000003" w:usb1="00000000" w:usb2="00000000" w:usb3="00000000" w:csb0="00000001" w:csb1="00000000"/>
  </w:font>
  <w:font w:name="V&amp;W Font">
    <w:altName w:val="Arial Narro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ohit Hindi">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634B51" w14:textId="77777777" w:rsidR="00575031" w:rsidRDefault="00575031"/>
  </w:footnote>
  <w:footnote w:type="continuationSeparator" w:id="0">
    <w:p w14:paraId="1E1130C7" w14:textId="77777777" w:rsidR="00575031" w:rsidRDefault="00575031"/>
  </w:footnote>
  <w:footnote w:type="continuationNotice" w:id="1">
    <w:p w14:paraId="688532FE" w14:textId="77777777" w:rsidR="00575031" w:rsidRDefault="005750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AD797" w14:textId="4F01BE56" w:rsidR="00A46E31" w:rsidRDefault="00A46E31" w:rsidP="00D94EDD">
    <w:pPr>
      <w:pStyle w:val="Koptekst"/>
      <w:tabs>
        <w:tab w:val="left" w:pos="6480"/>
      </w:tabs>
    </w:pPr>
    <w:r>
      <w:t xml:space="preserve">Eisen Bovenbouw, </w:t>
    </w:r>
    <w:proofErr w:type="spellStart"/>
    <w:r>
      <w:t>projectspecifieke</w:t>
    </w:r>
    <w:proofErr w:type="spellEnd"/>
    <w:r>
      <w:t xml:space="preserve"> Bijlage 04</w:t>
    </w:r>
    <w:r>
      <w:tab/>
    </w:r>
    <w:r>
      <w:tab/>
    </w:r>
    <w:r>
      <w:tab/>
    </w:r>
    <w:r>
      <w:tab/>
    </w:r>
    <w:r>
      <w:tab/>
    </w:r>
    <w:r>
      <w:tab/>
      <w:t>Groot Onderhoud A79</w:t>
    </w:r>
  </w:p>
  <w:p w14:paraId="53168DE6" w14:textId="6BC2EDCD" w:rsidR="00A46E31" w:rsidRPr="007B3B4F" w:rsidRDefault="00A46E31" w:rsidP="007C6FFA">
    <w:pPr>
      <w:pStyle w:val="Koptekst"/>
      <w:tabs>
        <w:tab w:val="clear" w:pos="454"/>
        <w:tab w:val="clear" w:pos="680"/>
        <w:tab w:val="left" w:pos="1843"/>
      </w:tabs>
      <w:rPr>
        <w:color w:val="FF0000"/>
      </w:rPr>
    </w:pPr>
    <w:r w:rsidRPr="007B3B4F">
      <w:rPr>
        <w:color w:val="FF0000"/>
      </w:rPr>
      <w:t>24-03-2020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685C0508"/>
    <w:lvl w:ilvl="0">
      <w:start w:val="1"/>
      <w:numFmt w:val="none"/>
      <w:pStyle w:val="Lijstopsomteken5"/>
      <w:lvlText w:val="Bijlage"/>
      <w:lvlJc w:val="left"/>
      <w:pPr>
        <w:tabs>
          <w:tab w:val="num" w:pos="0"/>
        </w:tabs>
        <w:ind w:hanging="1134"/>
      </w:pPr>
      <w:rPr>
        <w:rFonts w:ascii="Verdana" w:hAnsi="Verdana" w:cs="Courier New" w:hint="default"/>
        <w:b w:val="0"/>
        <w:i w:val="0"/>
        <w:sz w:val="24"/>
      </w:rPr>
    </w:lvl>
  </w:abstractNum>
  <w:abstractNum w:abstractNumId="1" w15:restartNumberingAfterBreak="0">
    <w:nsid w:val="FFFFFF89"/>
    <w:multiLevelType w:val="singleLevel"/>
    <w:tmpl w:val="1D54921E"/>
    <w:lvl w:ilvl="0">
      <w:start w:val="1"/>
      <w:numFmt w:val="bullet"/>
      <w:pStyle w:val="Lijstopsomteken"/>
      <w:lvlText w:val=""/>
      <w:lvlJc w:val="left"/>
      <w:pPr>
        <w:tabs>
          <w:tab w:val="num" w:pos="360"/>
        </w:tabs>
        <w:ind w:left="360" w:hanging="360"/>
      </w:pPr>
      <w:rPr>
        <w:rFonts w:ascii="Symbol" w:hAnsi="Symbol" w:hint="default"/>
      </w:rPr>
    </w:lvl>
  </w:abstractNum>
  <w:abstractNum w:abstractNumId="2" w15:restartNumberingAfterBreak="0">
    <w:nsid w:val="00BC4CAA"/>
    <w:multiLevelType w:val="hybridMultilevel"/>
    <w:tmpl w:val="C3C27BAC"/>
    <w:lvl w:ilvl="0" w:tplc="4976BA0A">
      <w:start w:val="1"/>
      <w:numFmt w:val="bullet"/>
      <w:lvlText w:val="-"/>
      <w:lvlJc w:val="left"/>
      <w:pPr>
        <w:ind w:left="360" w:hanging="360"/>
      </w:pPr>
      <w:rPr>
        <w:rFonts w:ascii="Verdana" w:hAnsi="Verdan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1AA090E"/>
    <w:multiLevelType w:val="hybridMultilevel"/>
    <w:tmpl w:val="41188DB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2E71387"/>
    <w:multiLevelType w:val="hybridMultilevel"/>
    <w:tmpl w:val="AF9A1CBC"/>
    <w:lvl w:ilvl="0" w:tplc="4976BA0A">
      <w:start w:val="1"/>
      <w:numFmt w:val="bullet"/>
      <w:lvlText w:val="-"/>
      <w:lvlJc w:val="left"/>
      <w:pPr>
        <w:ind w:left="360" w:hanging="360"/>
      </w:pPr>
      <w:rPr>
        <w:rFonts w:ascii="Verdana" w:hAnsi="Verdan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02FD4E81"/>
    <w:multiLevelType w:val="multilevel"/>
    <w:tmpl w:val="B9E06E30"/>
    <w:lvl w:ilvl="0">
      <w:start w:val="1"/>
      <w:numFmt w:val="decimal"/>
      <w:pStyle w:val="Kop1"/>
      <w:lvlText w:val="%1."/>
      <w:lvlJc w:val="left"/>
      <w:pPr>
        <w:ind w:left="360" w:hanging="360"/>
      </w:pPr>
      <w:rPr>
        <w:rFonts w:hint="default"/>
      </w:rPr>
    </w:lvl>
    <w:lvl w:ilvl="1">
      <w:start w:val="1"/>
      <w:numFmt w:val="decimal"/>
      <w:pStyle w:val="Kop2"/>
      <w:lvlText w:val="%1.%2."/>
      <w:lvlJc w:val="left"/>
      <w:pPr>
        <w:ind w:left="792" w:hanging="432"/>
      </w:pPr>
      <w:rPr>
        <w:rFonts w:ascii="Verdana" w:hAnsi="Verdana"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3B31CA4"/>
    <w:multiLevelType w:val="hybridMultilevel"/>
    <w:tmpl w:val="075EE596"/>
    <w:lvl w:ilvl="0" w:tplc="F79C9D0A">
      <w:numFmt w:val="decimal"/>
      <w:pStyle w:val="Lijstopsommingstekens"/>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7" w15:restartNumberingAfterBreak="0">
    <w:nsid w:val="05C7630F"/>
    <w:multiLevelType w:val="multilevel"/>
    <w:tmpl w:val="435EBCF6"/>
    <w:lvl w:ilvl="0">
      <w:numFmt w:val="decimal"/>
      <w:pStyle w:val="GenummerdHoofdstuk"/>
      <w:lvlText w:val=""/>
      <w:lvlJc w:val="left"/>
    </w:lvl>
    <w:lvl w:ilvl="1">
      <w:numFmt w:val="decimal"/>
      <w:pStyle w:val="Paragraaf"/>
      <w:lvlText w:val=""/>
      <w:lvlJc w:val="left"/>
    </w:lvl>
    <w:lvl w:ilvl="2">
      <w:numFmt w:val="decimal"/>
      <w:pStyle w:val="Subparagraaf"/>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92B5D87"/>
    <w:multiLevelType w:val="hybridMultilevel"/>
    <w:tmpl w:val="7E946E6A"/>
    <w:lvl w:ilvl="0" w:tplc="04090001">
      <w:numFmt w:val="decimal"/>
      <w:pStyle w:val="OpsommingA"/>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 w15:restartNumberingAfterBreak="0">
    <w:nsid w:val="0A576242"/>
    <w:multiLevelType w:val="hybridMultilevel"/>
    <w:tmpl w:val="AA90EDC2"/>
    <w:lvl w:ilvl="0" w:tplc="C8BC696E">
      <w:numFmt w:val="decimal"/>
      <w:pStyle w:val="OpmaakprofielKop1UitvullenLinks0cmVerkeerd-om076cmRegel"/>
      <w:lvlText w:val=""/>
      <w:lvlJc w:val="left"/>
    </w:lvl>
    <w:lvl w:ilvl="1" w:tplc="04130019">
      <w:numFmt w:val="decimal"/>
      <w:lvlText w:val=""/>
      <w:lvlJc w:val="left"/>
    </w:lvl>
    <w:lvl w:ilvl="2" w:tplc="0413001B">
      <w:numFmt w:val="decimal"/>
      <w:lvlText w:val=""/>
      <w:lvlJc w:val="left"/>
    </w:lvl>
    <w:lvl w:ilvl="3" w:tplc="0413000F">
      <w:numFmt w:val="decimal"/>
      <w:lvlText w:val=""/>
      <w:lvlJc w:val="left"/>
    </w:lvl>
    <w:lvl w:ilvl="4" w:tplc="04130019">
      <w:numFmt w:val="decimal"/>
      <w:lvlText w:val=""/>
      <w:lvlJc w:val="left"/>
    </w:lvl>
    <w:lvl w:ilvl="5" w:tplc="0413001B">
      <w:numFmt w:val="decimal"/>
      <w:lvlText w:val=""/>
      <w:lvlJc w:val="left"/>
    </w:lvl>
    <w:lvl w:ilvl="6" w:tplc="0413000F">
      <w:numFmt w:val="decimal"/>
      <w:lvlText w:val=""/>
      <w:lvlJc w:val="left"/>
    </w:lvl>
    <w:lvl w:ilvl="7" w:tplc="04130019">
      <w:numFmt w:val="decimal"/>
      <w:lvlText w:val=""/>
      <w:lvlJc w:val="left"/>
    </w:lvl>
    <w:lvl w:ilvl="8" w:tplc="0413001B">
      <w:numFmt w:val="decimal"/>
      <w:lvlText w:val=""/>
      <w:lvlJc w:val="left"/>
    </w:lvl>
  </w:abstractNum>
  <w:abstractNum w:abstractNumId="10" w15:restartNumberingAfterBreak="0">
    <w:nsid w:val="0DC605A1"/>
    <w:multiLevelType w:val="multilevel"/>
    <w:tmpl w:val="0413001D"/>
    <w:numStyleLink w:val="Stijl1"/>
  </w:abstractNum>
  <w:abstractNum w:abstractNumId="11" w15:restartNumberingAfterBreak="0">
    <w:nsid w:val="10E00E91"/>
    <w:multiLevelType w:val="hybridMultilevel"/>
    <w:tmpl w:val="E88025F8"/>
    <w:lvl w:ilvl="0" w:tplc="D6204458">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12613FE4"/>
    <w:multiLevelType w:val="hybridMultilevel"/>
    <w:tmpl w:val="B9D6DEBC"/>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2C83285"/>
    <w:multiLevelType w:val="multilevel"/>
    <w:tmpl w:val="6A8E5BD4"/>
    <w:styleLink w:val="Stijl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3042D92"/>
    <w:multiLevelType w:val="hybridMultilevel"/>
    <w:tmpl w:val="036C9940"/>
    <w:lvl w:ilvl="0" w:tplc="1EDC355A">
      <w:numFmt w:val="decimal"/>
      <w:pStyle w:val="BijlagenGenummerd"/>
      <w:lvlText w:val=""/>
      <w:lvlJc w:val="left"/>
    </w:lvl>
    <w:lvl w:ilvl="1" w:tplc="04130003">
      <w:numFmt w:val="decimal"/>
      <w:lvlText w:val=""/>
      <w:lvlJc w:val="left"/>
    </w:lvl>
    <w:lvl w:ilvl="2" w:tplc="04130005">
      <w:numFmt w:val="decimal"/>
      <w:lvlText w:val=""/>
      <w:lvlJc w:val="left"/>
    </w:lvl>
    <w:lvl w:ilvl="3" w:tplc="04130001">
      <w:numFmt w:val="decimal"/>
      <w:lvlText w:val=""/>
      <w:lvlJc w:val="left"/>
    </w:lvl>
    <w:lvl w:ilvl="4" w:tplc="04130003">
      <w:numFmt w:val="decimal"/>
      <w:lvlText w:val=""/>
      <w:lvlJc w:val="left"/>
    </w:lvl>
    <w:lvl w:ilvl="5" w:tplc="04130005">
      <w:numFmt w:val="decimal"/>
      <w:lvlText w:val=""/>
      <w:lvlJc w:val="left"/>
    </w:lvl>
    <w:lvl w:ilvl="6" w:tplc="04130001">
      <w:numFmt w:val="decimal"/>
      <w:lvlText w:val=""/>
      <w:lvlJc w:val="left"/>
    </w:lvl>
    <w:lvl w:ilvl="7" w:tplc="04130003">
      <w:numFmt w:val="decimal"/>
      <w:lvlText w:val=""/>
      <w:lvlJc w:val="left"/>
    </w:lvl>
    <w:lvl w:ilvl="8" w:tplc="04130005">
      <w:numFmt w:val="decimal"/>
      <w:lvlText w:val=""/>
      <w:lvlJc w:val="left"/>
    </w:lvl>
  </w:abstractNum>
  <w:abstractNum w:abstractNumId="15" w15:restartNumberingAfterBreak="0">
    <w:nsid w:val="13264306"/>
    <w:multiLevelType w:val="multilevel"/>
    <w:tmpl w:val="06962652"/>
    <w:styleLink w:val="Lijststij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471620B"/>
    <w:multiLevelType w:val="hybridMultilevel"/>
    <w:tmpl w:val="2D50A700"/>
    <w:lvl w:ilvl="0" w:tplc="2B6A0084">
      <w:numFmt w:val="decimal"/>
      <w:pStyle w:val="OngenummerdeKopBijlage"/>
      <w:lvlText w:val=""/>
      <w:lvlJc w:val="left"/>
    </w:lvl>
    <w:lvl w:ilvl="1" w:tplc="04130019">
      <w:numFmt w:val="decimal"/>
      <w:lvlText w:val=""/>
      <w:lvlJc w:val="left"/>
    </w:lvl>
    <w:lvl w:ilvl="2" w:tplc="0413001B">
      <w:numFmt w:val="decimal"/>
      <w:lvlText w:val=""/>
      <w:lvlJc w:val="left"/>
    </w:lvl>
    <w:lvl w:ilvl="3" w:tplc="0413000F">
      <w:numFmt w:val="decimal"/>
      <w:lvlText w:val=""/>
      <w:lvlJc w:val="left"/>
    </w:lvl>
    <w:lvl w:ilvl="4" w:tplc="04130019">
      <w:numFmt w:val="decimal"/>
      <w:lvlText w:val=""/>
      <w:lvlJc w:val="left"/>
    </w:lvl>
    <w:lvl w:ilvl="5" w:tplc="0413001B">
      <w:numFmt w:val="decimal"/>
      <w:lvlText w:val=""/>
      <w:lvlJc w:val="left"/>
    </w:lvl>
    <w:lvl w:ilvl="6" w:tplc="0413000F">
      <w:numFmt w:val="decimal"/>
      <w:lvlText w:val=""/>
      <w:lvlJc w:val="left"/>
    </w:lvl>
    <w:lvl w:ilvl="7" w:tplc="04130019">
      <w:numFmt w:val="decimal"/>
      <w:lvlText w:val=""/>
      <w:lvlJc w:val="left"/>
    </w:lvl>
    <w:lvl w:ilvl="8" w:tplc="0413001B">
      <w:numFmt w:val="decimal"/>
      <w:lvlText w:val=""/>
      <w:lvlJc w:val="left"/>
    </w:lvl>
  </w:abstractNum>
  <w:abstractNum w:abstractNumId="17" w15:restartNumberingAfterBreak="0">
    <w:nsid w:val="150649E6"/>
    <w:multiLevelType w:val="hybridMultilevel"/>
    <w:tmpl w:val="88EC4794"/>
    <w:lvl w:ilvl="0" w:tplc="36C0BDC8">
      <w:start w:val="1"/>
      <w:numFmt w:val="decimal"/>
      <w:pStyle w:val="Stijl3"/>
      <w:lvlText w:val="B.%1"/>
      <w:lvlJc w:val="left"/>
      <w:pPr>
        <w:ind w:left="11" w:hanging="360"/>
      </w:pPr>
      <w:rPr>
        <w:rFonts w:hint="default"/>
      </w:rPr>
    </w:lvl>
    <w:lvl w:ilvl="1" w:tplc="04130019" w:tentative="1">
      <w:start w:val="1"/>
      <w:numFmt w:val="lowerLetter"/>
      <w:lvlText w:val="%2."/>
      <w:lvlJc w:val="left"/>
      <w:pPr>
        <w:ind w:left="731" w:hanging="360"/>
      </w:pPr>
    </w:lvl>
    <w:lvl w:ilvl="2" w:tplc="0413001B" w:tentative="1">
      <w:start w:val="1"/>
      <w:numFmt w:val="lowerRoman"/>
      <w:lvlText w:val="%3."/>
      <w:lvlJc w:val="right"/>
      <w:pPr>
        <w:ind w:left="1451" w:hanging="180"/>
      </w:pPr>
    </w:lvl>
    <w:lvl w:ilvl="3" w:tplc="0413000F" w:tentative="1">
      <w:start w:val="1"/>
      <w:numFmt w:val="decimal"/>
      <w:lvlText w:val="%4."/>
      <w:lvlJc w:val="left"/>
      <w:pPr>
        <w:ind w:left="2171" w:hanging="360"/>
      </w:pPr>
    </w:lvl>
    <w:lvl w:ilvl="4" w:tplc="04130019" w:tentative="1">
      <w:start w:val="1"/>
      <w:numFmt w:val="lowerLetter"/>
      <w:lvlText w:val="%5."/>
      <w:lvlJc w:val="left"/>
      <w:pPr>
        <w:ind w:left="2891" w:hanging="360"/>
      </w:pPr>
    </w:lvl>
    <w:lvl w:ilvl="5" w:tplc="0413001B" w:tentative="1">
      <w:start w:val="1"/>
      <w:numFmt w:val="lowerRoman"/>
      <w:lvlText w:val="%6."/>
      <w:lvlJc w:val="right"/>
      <w:pPr>
        <w:ind w:left="3611" w:hanging="180"/>
      </w:pPr>
    </w:lvl>
    <w:lvl w:ilvl="6" w:tplc="0413000F" w:tentative="1">
      <w:start w:val="1"/>
      <w:numFmt w:val="decimal"/>
      <w:lvlText w:val="%7."/>
      <w:lvlJc w:val="left"/>
      <w:pPr>
        <w:ind w:left="4331" w:hanging="360"/>
      </w:pPr>
    </w:lvl>
    <w:lvl w:ilvl="7" w:tplc="04130019" w:tentative="1">
      <w:start w:val="1"/>
      <w:numFmt w:val="lowerLetter"/>
      <w:lvlText w:val="%8."/>
      <w:lvlJc w:val="left"/>
      <w:pPr>
        <w:ind w:left="5051" w:hanging="360"/>
      </w:pPr>
    </w:lvl>
    <w:lvl w:ilvl="8" w:tplc="0413001B" w:tentative="1">
      <w:start w:val="1"/>
      <w:numFmt w:val="lowerRoman"/>
      <w:lvlText w:val="%9."/>
      <w:lvlJc w:val="right"/>
      <w:pPr>
        <w:ind w:left="5771" w:hanging="180"/>
      </w:pPr>
    </w:lvl>
  </w:abstractNum>
  <w:abstractNum w:abstractNumId="18" w15:restartNumberingAfterBreak="0">
    <w:nsid w:val="1624229F"/>
    <w:multiLevelType w:val="multilevel"/>
    <w:tmpl w:val="BF92B9E2"/>
    <w:lvl w:ilvl="0">
      <w:start w:val="1"/>
      <w:numFmt w:val="lowerLetter"/>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Verdana" w:hAnsi="Verdana" w:hint="default"/>
        <w:color w:val="auto"/>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1D575309"/>
    <w:multiLevelType w:val="hybridMultilevel"/>
    <w:tmpl w:val="7E4A78C6"/>
    <w:lvl w:ilvl="0" w:tplc="04130001">
      <w:start w:val="1"/>
      <w:numFmt w:val="bullet"/>
      <w:lvlText w:val=""/>
      <w:lvlJc w:val="left"/>
      <w:rPr>
        <w:rFonts w:ascii="Symbol" w:hAnsi="Symbol" w:hint="default"/>
      </w:rPr>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0" w15:restartNumberingAfterBreak="0">
    <w:nsid w:val="244F1D1A"/>
    <w:multiLevelType w:val="hybridMultilevel"/>
    <w:tmpl w:val="6EE0FA86"/>
    <w:lvl w:ilvl="0" w:tplc="4976BA0A">
      <w:start w:val="1"/>
      <w:numFmt w:val="bullet"/>
      <w:lvlText w:val="-"/>
      <w:lvlJc w:val="left"/>
      <w:pPr>
        <w:ind w:left="720" w:hanging="360"/>
      </w:pPr>
      <w:rPr>
        <w:rFonts w:ascii="Verdana" w:hAnsi="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24E3432D"/>
    <w:multiLevelType w:val="multilevel"/>
    <w:tmpl w:val="E744B97E"/>
    <w:styleLink w:val="ArcadisUsedDocumentsD"/>
    <w:lvl w:ilvl="0">
      <w:start w:val="1"/>
      <w:numFmt w:val="decimal"/>
      <w:pStyle w:val="ArcadisListUsedDocumentsD"/>
      <w:lvlText w:val="[D %1]"/>
      <w:lvlJc w:val="left"/>
      <w:pPr>
        <w:tabs>
          <w:tab w:val="num" w:pos="1276"/>
        </w:tabs>
        <w:ind w:left="1276" w:hanging="1276"/>
      </w:pPr>
      <w:rPr>
        <w:rFonts w:hint="default"/>
      </w:rPr>
    </w:lvl>
    <w:lvl w:ilvl="1">
      <w:start w:val="1"/>
      <w:numFmt w:val="decimal"/>
      <w:lvlText w:val="[D %1.%2]"/>
      <w:lvlJc w:val="left"/>
      <w:pPr>
        <w:tabs>
          <w:tab w:val="num" w:pos="1276"/>
        </w:tabs>
        <w:ind w:left="1276" w:hanging="1276"/>
      </w:pPr>
      <w:rPr>
        <w:rFonts w:hint="default"/>
      </w:rPr>
    </w:lvl>
    <w:lvl w:ilvl="2">
      <w:start w:val="1"/>
      <w:numFmt w:val="decimal"/>
      <w:lvlText w:val="[D %1.%2.%3]"/>
      <w:lvlJc w:val="left"/>
      <w:pPr>
        <w:tabs>
          <w:tab w:val="num" w:pos="1276"/>
        </w:tabs>
        <w:ind w:left="1276" w:hanging="1276"/>
      </w:pPr>
      <w:rPr>
        <w:rFonts w:hint="default"/>
      </w:rPr>
    </w:lvl>
    <w:lvl w:ilvl="3">
      <w:start w:val="1"/>
      <w:numFmt w:val="decimal"/>
      <w:lvlText w:val="[D %1.%2.%3.%4]"/>
      <w:lvlJc w:val="left"/>
      <w:pPr>
        <w:tabs>
          <w:tab w:val="num" w:pos="1276"/>
        </w:tabs>
        <w:ind w:left="1276" w:hanging="1276"/>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2" w15:restartNumberingAfterBreak="0">
    <w:nsid w:val="259C1490"/>
    <w:multiLevelType w:val="hybridMultilevel"/>
    <w:tmpl w:val="1CC038D4"/>
    <w:lvl w:ilvl="0" w:tplc="4976BA0A">
      <w:start w:val="1"/>
      <w:numFmt w:val="bullet"/>
      <w:lvlText w:val="-"/>
      <w:lvlJc w:val="left"/>
      <w:rPr>
        <w:rFonts w:ascii="Verdana" w:hAnsi="Verdana" w:hint="default"/>
      </w:rPr>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3" w15:restartNumberingAfterBreak="0">
    <w:nsid w:val="26042C77"/>
    <w:multiLevelType w:val="hybridMultilevel"/>
    <w:tmpl w:val="2EA03F3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26D16147"/>
    <w:multiLevelType w:val="hybridMultilevel"/>
    <w:tmpl w:val="6DACFB32"/>
    <w:lvl w:ilvl="0" w:tplc="4976BA0A">
      <w:start w:val="1"/>
      <w:numFmt w:val="bullet"/>
      <w:lvlText w:val="-"/>
      <w:lvlJc w:val="left"/>
      <w:pPr>
        <w:ind w:left="360" w:hanging="360"/>
      </w:pPr>
      <w:rPr>
        <w:rFonts w:ascii="Verdana" w:hAnsi="Verdan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26FC3F66"/>
    <w:multiLevelType w:val="hybridMultilevel"/>
    <w:tmpl w:val="E9C85720"/>
    <w:lvl w:ilvl="0" w:tplc="4976BA0A">
      <w:start w:val="1"/>
      <w:numFmt w:val="bullet"/>
      <w:lvlText w:val="-"/>
      <w:lvlJc w:val="left"/>
      <w:pPr>
        <w:ind w:left="360" w:hanging="360"/>
      </w:pPr>
      <w:rPr>
        <w:rFonts w:ascii="Verdana" w:hAnsi="Verdan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274D7B0F"/>
    <w:multiLevelType w:val="hybridMultilevel"/>
    <w:tmpl w:val="9AF6534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7" w15:restartNumberingAfterBreak="0">
    <w:nsid w:val="276211AB"/>
    <w:multiLevelType w:val="hybridMultilevel"/>
    <w:tmpl w:val="F6828588"/>
    <w:lvl w:ilvl="0" w:tplc="196EF5F4">
      <w:start w:val="1"/>
      <w:numFmt w:val="bullet"/>
      <w:lvlText w:val="-"/>
      <w:lvlJc w:val="left"/>
      <w:pPr>
        <w:ind w:left="360" w:hanging="360"/>
      </w:pPr>
      <w:rPr>
        <w:rFonts w:ascii="Times New Roman" w:hAnsi="Times New Roman"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28092203"/>
    <w:multiLevelType w:val="hybridMultilevel"/>
    <w:tmpl w:val="264EFB4E"/>
    <w:lvl w:ilvl="0" w:tplc="4976BA0A">
      <w:start w:val="1"/>
      <w:numFmt w:val="bullet"/>
      <w:lvlText w:val="-"/>
      <w:lvlJc w:val="left"/>
      <w:pPr>
        <w:ind w:left="360" w:hanging="360"/>
      </w:pPr>
      <w:rPr>
        <w:rFonts w:ascii="Verdana" w:hAnsi="Verdan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28D77204"/>
    <w:multiLevelType w:val="hybridMultilevel"/>
    <w:tmpl w:val="866A1E0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2A2A58BD"/>
    <w:multiLevelType w:val="hybridMultilevel"/>
    <w:tmpl w:val="2F52ADCA"/>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2B62149B"/>
    <w:multiLevelType w:val="multilevel"/>
    <w:tmpl w:val="E744B97E"/>
    <w:numStyleLink w:val="ArcadisUsedDocumentsD"/>
  </w:abstractNum>
  <w:abstractNum w:abstractNumId="32" w15:restartNumberingAfterBreak="0">
    <w:nsid w:val="2D75141E"/>
    <w:multiLevelType w:val="hybridMultilevel"/>
    <w:tmpl w:val="F386EA98"/>
    <w:lvl w:ilvl="0" w:tplc="4976BA0A">
      <w:start w:val="1"/>
      <w:numFmt w:val="bullet"/>
      <w:lvlText w:val="-"/>
      <w:lvlJc w:val="left"/>
      <w:rPr>
        <w:rFonts w:ascii="Verdana" w:hAnsi="Verdana" w:hint="default"/>
      </w:rPr>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3" w15:restartNumberingAfterBreak="0">
    <w:nsid w:val="2DA72781"/>
    <w:multiLevelType w:val="multilevel"/>
    <w:tmpl w:val="04D0FBAC"/>
    <w:lvl w:ilvl="0">
      <w:numFmt w:val="decimal"/>
      <w:lvlText w:val=""/>
      <w:lvlJc w:val="left"/>
    </w:lvl>
    <w:lvl w:ilvl="1">
      <w:numFmt w:val="decimal"/>
      <w:pStyle w:val="OpmaakprofielOpmaakprofielKop2UitvullenLinks121cmVerkeerd-om"/>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2EA7731C"/>
    <w:multiLevelType w:val="hybridMultilevel"/>
    <w:tmpl w:val="AA983C6E"/>
    <w:lvl w:ilvl="0" w:tplc="04130001">
      <w:start w:val="1"/>
      <w:numFmt w:val="bullet"/>
      <w:lvlText w:val=""/>
      <w:lvlJc w:val="left"/>
      <w:rPr>
        <w:rFonts w:ascii="Symbol" w:hAnsi="Symbol" w:hint="default"/>
      </w:rPr>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5" w15:restartNumberingAfterBreak="0">
    <w:nsid w:val="311653D5"/>
    <w:multiLevelType w:val="multilevel"/>
    <w:tmpl w:val="A4700AB0"/>
    <w:lvl w:ilvl="0">
      <w:numFmt w:val="decimal"/>
      <w:pStyle w:val="Lijstalinea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1CB79D8"/>
    <w:multiLevelType w:val="multilevel"/>
    <w:tmpl w:val="06962652"/>
    <w:numStyleLink w:val="Lijststijl"/>
  </w:abstractNum>
  <w:abstractNum w:abstractNumId="37" w15:restartNumberingAfterBreak="0">
    <w:nsid w:val="32866FAE"/>
    <w:multiLevelType w:val="hybridMultilevel"/>
    <w:tmpl w:val="7250F8DA"/>
    <w:lvl w:ilvl="0" w:tplc="4976BA0A">
      <w:start w:val="1"/>
      <w:numFmt w:val="bullet"/>
      <w:lvlText w:val="-"/>
      <w:lvlJc w:val="left"/>
      <w:pPr>
        <w:ind w:left="360" w:hanging="360"/>
      </w:pPr>
      <w:rPr>
        <w:rFonts w:ascii="Verdana" w:hAnsi="Verdan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36F352B2"/>
    <w:multiLevelType w:val="hybridMultilevel"/>
    <w:tmpl w:val="67D85824"/>
    <w:lvl w:ilvl="0" w:tplc="4976BA0A">
      <w:start w:val="1"/>
      <w:numFmt w:val="bullet"/>
      <w:lvlText w:val="-"/>
      <w:lvlJc w:val="left"/>
      <w:pPr>
        <w:ind w:left="360" w:hanging="360"/>
      </w:pPr>
      <w:rPr>
        <w:rFonts w:ascii="Verdana" w:hAnsi="Verdan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9" w15:restartNumberingAfterBreak="0">
    <w:nsid w:val="3923295A"/>
    <w:multiLevelType w:val="hybridMultilevel"/>
    <w:tmpl w:val="B85E6408"/>
    <w:lvl w:ilvl="0" w:tplc="0409000F">
      <w:numFmt w:val="decimal"/>
      <w:pStyle w:val="OpsommingB"/>
      <w:lvlText w:val=""/>
      <w:lvlJc w:val="left"/>
    </w:lvl>
    <w:lvl w:ilvl="1" w:tplc="96C0E580">
      <w:numFmt w:val="decimal"/>
      <w:lvlText w:val=""/>
      <w:lvlJc w:val="left"/>
    </w:lvl>
    <w:lvl w:ilvl="2" w:tplc="0832EA90">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0" w15:restartNumberingAfterBreak="0">
    <w:nsid w:val="39BC2E9F"/>
    <w:multiLevelType w:val="multilevel"/>
    <w:tmpl w:val="0413001D"/>
    <w:styleLink w:val="Stijl1"/>
    <w:lvl w:ilvl="0">
      <w:start w:val="1"/>
      <w:numFmt w:val="lowerLetter"/>
      <w:lvlText w:val="%1)"/>
      <w:lvlJc w:val="left"/>
      <w:pPr>
        <w:ind w:left="360" w:hanging="360"/>
      </w:pPr>
    </w:lvl>
    <w:lvl w:ilvl="1">
      <w:start w:val="1"/>
      <w:numFmt w:val="lowerRoman"/>
      <w:lvlText w:val="%2)"/>
      <w:lvlJc w:val="left"/>
      <w:pPr>
        <w:ind w:left="720" w:hanging="360"/>
      </w:pPr>
    </w:lvl>
    <w:lvl w:ilvl="2">
      <w:start w:val="1"/>
      <w:numFmt w:val="bullet"/>
      <w:lvlText w:val=""/>
      <w:lvlJc w:val="left"/>
      <w:pPr>
        <w:ind w:left="1080" w:hanging="360"/>
      </w:pPr>
      <w:rPr>
        <w:rFonts w:ascii="Symbol" w:hAnsi="Symbol" w:hint="default"/>
        <w:color w:val="auto"/>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3AB44BEE"/>
    <w:multiLevelType w:val="hybridMultilevel"/>
    <w:tmpl w:val="3FCCBEAA"/>
    <w:lvl w:ilvl="0" w:tplc="04130001">
      <w:start w:val="1"/>
      <w:numFmt w:val="bullet"/>
      <w:lvlText w:val=""/>
      <w:lvlJc w:val="left"/>
      <w:rPr>
        <w:rFonts w:ascii="Symbol" w:hAnsi="Symbol" w:hint="default"/>
      </w:rPr>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2" w15:restartNumberingAfterBreak="0">
    <w:nsid w:val="3D104BAA"/>
    <w:multiLevelType w:val="hybridMultilevel"/>
    <w:tmpl w:val="F47A6CF0"/>
    <w:lvl w:ilvl="0" w:tplc="4976BA0A">
      <w:start w:val="1"/>
      <w:numFmt w:val="bullet"/>
      <w:lvlText w:val="-"/>
      <w:lvlJc w:val="left"/>
      <w:pPr>
        <w:ind w:left="360" w:hanging="360"/>
      </w:pPr>
      <w:rPr>
        <w:rFonts w:ascii="Verdana" w:hAnsi="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403865C7"/>
    <w:multiLevelType w:val="hybridMultilevel"/>
    <w:tmpl w:val="868E7DDC"/>
    <w:lvl w:ilvl="0" w:tplc="4976BA0A">
      <w:start w:val="1"/>
      <w:numFmt w:val="bullet"/>
      <w:lvlText w:val="-"/>
      <w:lvlJc w:val="left"/>
      <w:pPr>
        <w:ind w:left="360" w:hanging="360"/>
      </w:pPr>
      <w:rPr>
        <w:rFonts w:ascii="Verdana" w:hAnsi="Verdan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4" w15:restartNumberingAfterBreak="0">
    <w:nsid w:val="410E6DC4"/>
    <w:multiLevelType w:val="hybridMultilevel"/>
    <w:tmpl w:val="B0A07B38"/>
    <w:lvl w:ilvl="0" w:tplc="A2CC0C32">
      <w:numFmt w:val="decimal"/>
      <w:pStyle w:val="Opsomming"/>
      <w:lvlText w:val=""/>
      <w:lvlJc w:val="left"/>
    </w:lvl>
    <w:lvl w:ilvl="1" w:tplc="04130003">
      <w:numFmt w:val="decimal"/>
      <w:lvlText w:val=""/>
      <w:lvlJc w:val="left"/>
    </w:lvl>
    <w:lvl w:ilvl="2" w:tplc="04130005">
      <w:numFmt w:val="decimal"/>
      <w:lvlText w:val=""/>
      <w:lvlJc w:val="left"/>
    </w:lvl>
    <w:lvl w:ilvl="3" w:tplc="04130001">
      <w:numFmt w:val="decimal"/>
      <w:lvlText w:val=""/>
      <w:lvlJc w:val="left"/>
    </w:lvl>
    <w:lvl w:ilvl="4" w:tplc="04130003">
      <w:numFmt w:val="decimal"/>
      <w:lvlText w:val=""/>
      <w:lvlJc w:val="left"/>
    </w:lvl>
    <w:lvl w:ilvl="5" w:tplc="04130005">
      <w:numFmt w:val="decimal"/>
      <w:lvlText w:val=""/>
      <w:lvlJc w:val="left"/>
    </w:lvl>
    <w:lvl w:ilvl="6" w:tplc="04130001">
      <w:numFmt w:val="decimal"/>
      <w:lvlText w:val=""/>
      <w:lvlJc w:val="left"/>
    </w:lvl>
    <w:lvl w:ilvl="7" w:tplc="04130003">
      <w:numFmt w:val="decimal"/>
      <w:lvlText w:val=""/>
      <w:lvlJc w:val="left"/>
    </w:lvl>
    <w:lvl w:ilvl="8" w:tplc="04130005">
      <w:numFmt w:val="decimal"/>
      <w:lvlText w:val=""/>
      <w:lvlJc w:val="left"/>
    </w:lvl>
  </w:abstractNum>
  <w:abstractNum w:abstractNumId="45" w15:restartNumberingAfterBreak="0">
    <w:nsid w:val="419D7726"/>
    <w:multiLevelType w:val="hybridMultilevel"/>
    <w:tmpl w:val="881CFA0C"/>
    <w:lvl w:ilvl="0" w:tplc="4976BA0A">
      <w:start w:val="1"/>
      <w:numFmt w:val="bullet"/>
      <w:lvlText w:val="-"/>
      <w:lvlJc w:val="left"/>
      <w:pPr>
        <w:ind w:left="360" w:hanging="360"/>
      </w:pPr>
      <w:rPr>
        <w:rFonts w:ascii="Verdana" w:hAnsi="Verdan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6" w15:restartNumberingAfterBreak="0">
    <w:nsid w:val="46697776"/>
    <w:multiLevelType w:val="hybridMultilevel"/>
    <w:tmpl w:val="5D66A1EA"/>
    <w:lvl w:ilvl="0" w:tplc="4976BA0A">
      <w:start w:val="1"/>
      <w:numFmt w:val="bullet"/>
      <w:lvlText w:val="-"/>
      <w:lvlJc w:val="left"/>
      <w:pPr>
        <w:ind w:left="870" w:hanging="360"/>
      </w:pPr>
      <w:rPr>
        <w:rFonts w:ascii="Verdana" w:hAnsi="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7" w15:restartNumberingAfterBreak="0">
    <w:nsid w:val="4D0F6F51"/>
    <w:multiLevelType w:val="hybridMultilevel"/>
    <w:tmpl w:val="ACF4B1A6"/>
    <w:lvl w:ilvl="0" w:tplc="4976BA0A">
      <w:start w:val="1"/>
      <w:numFmt w:val="bullet"/>
      <w:lvlText w:val="-"/>
      <w:lvlJc w:val="left"/>
      <w:pPr>
        <w:ind w:left="360" w:hanging="360"/>
      </w:pPr>
      <w:rPr>
        <w:rFonts w:ascii="Verdana" w:hAnsi="Verdan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8" w15:restartNumberingAfterBreak="0">
    <w:nsid w:val="514F08E2"/>
    <w:multiLevelType w:val="hybridMultilevel"/>
    <w:tmpl w:val="FCB09BEE"/>
    <w:lvl w:ilvl="0" w:tplc="4976BA0A">
      <w:start w:val="1"/>
      <w:numFmt w:val="bullet"/>
      <w:lvlText w:val="-"/>
      <w:lvlJc w:val="left"/>
      <w:pPr>
        <w:ind w:left="360" w:hanging="360"/>
      </w:pPr>
      <w:rPr>
        <w:rFonts w:ascii="Verdana" w:hAnsi="Verdan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9" w15:restartNumberingAfterBreak="0">
    <w:nsid w:val="5152787C"/>
    <w:multiLevelType w:val="multilevel"/>
    <w:tmpl w:val="7196E36E"/>
    <w:lvl w:ilvl="0">
      <w:numFmt w:val="decimal"/>
      <w:pStyle w:val="Opmaakprofiel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51C54340"/>
    <w:multiLevelType w:val="hybridMultilevel"/>
    <w:tmpl w:val="53D44422"/>
    <w:lvl w:ilvl="0" w:tplc="F1D40104">
      <w:numFmt w:val="decimal"/>
      <w:pStyle w:val="Quick1"/>
      <w:lvlText w:val=""/>
      <w:lvlJc w:val="left"/>
    </w:lvl>
    <w:lvl w:ilvl="1" w:tplc="04130003">
      <w:numFmt w:val="decimal"/>
      <w:lvlText w:val=""/>
      <w:lvlJc w:val="left"/>
    </w:lvl>
    <w:lvl w:ilvl="2" w:tplc="04130005">
      <w:numFmt w:val="decimal"/>
      <w:lvlText w:val=""/>
      <w:lvlJc w:val="left"/>
    </w:lvl>
    <w:lvl w:ilvl="3" w:tplc="04130001">
      <w:numFmt w:val="decimal"/>
      <w:lvlText w:val=""/>
      <w:lvlJc w:val="left"/>
    </w:lvl>
    <w:lvl w:ilvl="4" w:tplc="04130003">
      <w:numFmt w:val="decimal"/>
      <w:lvlText w:val=""/>
      <w:lvlJc w:val="left"/>
    </w:lvl>
    <w:lvl w:ilvl="5" w:tplc="04130005">
      <w:numFmt w:val="decimal"/>
      <w:lvlText w:val=""/>
      <w:lvlJc w:val="left"/>
    </w:lvl>
    <w:lvl w:ilvl="6" w:tplc="04130001">
      <w:numFmt w:val="decimal"/>
      <w:lvlText w:val=""/>
      <w:lvlJc w:val="left"/>
    </w:lvl>
    <w:lvl w:ilvl="7" w:tplc="04130003">
      <w:numFmt w:val="decimal"/>
      <w:lvlText w:val=""/>
      <w:lvlJc w:val="left"/>
    </w:lvl>
    <w:lvl w:ilvl="8" w:tplc="04130005">
      <w:numFmt w:val="decimal"/>
      <w:lvlText w:val=""/>
      <w:lvlJc w:val="left"/>
    </w:lvl>
  </w:abstractNum>
  <w:abstractNum w:abstractNumId="51" w15:restartNumberingAfterBreak="0">
    <w:nsid w:val="5229413D"/>
    <w:multiLevelType w:val="hybridMultilevel"/>
    <w:tmpl w:val="35F8B656"/>
    <w:lvl w:ilvl="0" w:tplc="4976BA0A">
      <w:start w:val="1"/>
      <w:numFmt w:val="bullet"/>
      <w:lvlText w:val="-"/>
      <w:lvlJc w:val="left"/>
      <w:pPr>
        <w:ind w:left="720" w:hanging="360"/>
      </w:pPr>
      <w:rPr>
        <w:rFonts w:ascii="Verdana" w:hAnsi="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2" w15:restartNumberingAfterBreak="0">
    <w:nsid w:val="523F6EA2"/>
    <w:multiLevelType w:val="hybridMultilevel"/>
    <w:tmpl w:val="358CA5FC"/>
    <w:lvl w:ilvl="0" w:tplc="A70ABC38">
      <w:start w:val="1"/>
      <w:numFmt w:val="decimal"/>
      <w:lvlText w:val="[A.%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3" w15:restartNumberingAfterBreak="0">
    <w:nsid w:val="525434A7"/>
    <w:multiLevelType w:val="multilevel"/>
    <w:tmpl w:val="769A587E"/>
    <w:lvl w:ilvl="0">
      <w:numFmt w:val="decimal"/>
      <w:lvlText w:val=""/>
      <w:lvlJc w:val="left"/>
    </w:lvl>
    <w:lvl w:ilvl="1">
      <w:numFmt w:val="decimal"/>
      <w:pStyle w:val="artike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57437057"/>
    <w:multiLevelType w:val="multilevel"/>
    <w:tmpl w:val="1564E800"/>
    <w:lvl w:ilvl="0">
      <w:numFmt w:val="none"/>
      <w:pStyle w:val="KopBijlage"/>
      <w:lvlText w:val="A"/>
      <w:lvlJc w:val="left"/>
      <w:pPr>
        <w:ind w:left="0" w:firstLine="0"/>
      </w:pPr>
      <w:rPr>
        <w:rFonts w:hint="default"/>
      </w:rPr>
    </w:lvl>
    <w:lvl w:ilvl="1">
      <w:numFmt w:val="none"/>
      <w:lvlText w:val="A.1"/>
      <w:lvlJc w:val="left"/>
      <w:pPr>
        <w:ind w:left="0" w:firstLine="0"/>
      </w:pPr>
      <w:rPr>
        <w:rFonts w:hint="default"/>
      </w:rPr>
    </w:lvl>
    <w:lvl w:ilvl="2">
      <w:numFmt w:val="none"/>
      <w:pStyle w:val="BijlageKop3"/>
      <w:lvlText w:val="A.1.1"/>
      <w:lvlJc w:val="left"/>
      <w:pPr>
        <w:ind w:left="0" w:firstLine="0"/>
      </w:pPr>
      <w:rPr>
        <w:rFonts w:hint="default"/>
      </w:rPr>
    </w:lvl>
    <w:lvl w:ilvl="3">
      <w:numFmt w:val="none"/>
      <w:lvlText w:val="A.1.1.1"/>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5" w15:restartNumberingAfterBreak="0">
    <w:nsid w:val="578E3B08"/>
    <w:multiLevelType w:val="hybridMultilevel"/>
    <w:tmpl w:val="D8CA3BB4"/>
    <w:lvl w:ilvl="0" w:tplc="E602636E">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6" w15:restartNumberingAfterBreak="0">
    <w:nsid w:val="58370DAD"/>
    <w:multiLevelType w:val="hybridMultilevel"/>
    <w:tmpl w:val="BB5A04DA"/>
    <w:lvl w:ilvl="0" w:tplc="CE949B84">
      <w:start w:val="1"/>
      <w:numFmt w:val="upperLetter"/>
      <w:pStyle w:val="Bijlage"/>
      <w:lvlText w:val="Bijlage %1"/>
      <w:lvlJc w:val="left"/>
      <w:pPr>
        <w:ind w:left="786" w:hanging="360"/>
      </w:pPr>
      <w:rPr>
        <w:rFonts w:hint="default"/>
      </w:rPr>
    </w:lvl>
    <w:lvl w:ilvl="1" w:tplc="04130019">
      <w:numFmt w:val="decimal"/>
      <w:lvlText w:val=""/>
      <w:lvlJc w:val="left"/>
    </w:lvl>
    <w:lvl w:ilvl="2" w:tplc="0413001B">
      <w:numFmt w:val="decimal"/>
      <w:lvlText w:val=""/>
      <w:lvlJc w:val="left"/>
    </w:lvl>
    <w:lvl w:ilvl="3" w:tplc="0413000F">
      <w:numFmt w:val="decimal"/>
      <w:lvlText w:val=""/>
      <w:lvlJc w:val="left"/>
    </w:lvl>
    <w:lvl w:ilvl="4" w:tplc="04130019">
      <w:numFmt w:val="decimal"/>
      <w:lvlText w:val=""/>
      <w:lvlJc w:val="left"/>
    </w:lvl>
    <w:lvl w:ilvl="5" w:tplc="0413001B">
      <w:numFmt w:val="decimal"/>
      <w:lvlText w:val=""/>
      <w:lvlJc w:val="left"/>
    </w:lvl>
    <w:lvl w:ilvl="6" w:tplc="0413000F">
      <w:numFmt w:val="decimal"/>
      <w:lvlText w:val=""/>
      <w:lvlJc w:val="left"/>
    </w:lvl>
    <w:lvl w:ilvl="7" w:tplc="04130019">
      <w:numFmt w:val="decimal"/>
      <w:lvlText w:val=""/>
      <w:lvlJc w:val="left"/>
    </w:lvl>
    <w:lvl w:ilvl="8" w:tplc="0413001B">
      <w:numFmt w:val="decimal"/>
      <w:lvlText w:val=""/>
      <w:lvlJc w:val="left"/>
    </w:lvl>
  </w:abstractNum>
  <w:abstractNum w:abstractNumId="57" w15:restartNumberingAfterBreak="0">
    <w:nsid w:val="59F317E9"/>
    <w:multiLevelType w:val="multilevel"/>
    <w:tmpl w:val="A34621A8"/>
    <w:lvl w:ilvl="0">
      <w:start w:val="1"/>
      <w:numFmt w:val="lowerLetter"/>
      <w:lvlText w:val="%1)"/>
      <w:lvlJc w:val="left"/>
      <w:pPr>
        <w:ind w:left="360" w:hanging="360"/>
      </w:pPr>
      <w:rPr>
        <w:rFonts w:hint="default"/>
      </w:rPr>
    </w:lvl>
    <w:lvl w:ilvl="1">
      <w:start w:val="1"/>
      <w:numFmt w:val="lowerRoman"/>
      <w:lvlText w:val="%2)"/>
      <w:lvlJc w:val="left"/>
      <w:pPr>
        <w:ind w:left="720" w:hanging="360"/>
      </w:pPr>
      <w:rPr>
        <w:rFonts w:hint="default"/>
      </w:rPr>
    </w:lvl>
    <w:lvl w:ilvl="2">
      <w:start w:val="1"/>
      <w:numFmt w:val="bullet"/>
      <w:lvlText w:val=""/>
      <w:lvlJc w:val="left"/>
      <w:pPr>
        <w:ind w:left="1080" w:hanging="360"/>
      </w:pPr>
      <w:rPr>
        <w:rFonts w:ascii="Symbol" w:hAnsi="Symbol" w:hint="default"/>
        <w:color w:val="auto"/>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5A497867"/>
    <w:multiLevelType w:val="hybridMultilevel"/>
    <w:tmpl w:val="07E666A6"/>
    <w:lvl w:ilvl="0" w:tplc="8692F2CA">
      <w:start w:val="1"/>
      <w:numFmt w:val="decimal"/>
      <w:pStyle w:val="BijlageKop2"/>
      <w:lvlText w:val="A.%1"/>
      <w:lvlJc w:val="left"/>
      <w:pPr>
        <w:ind w:left="6456" w:hanging="360"/>
      </w:pPr>
      <w:rPr>
        <w:rFonts w:hint="default"/>
      </w:rPr>
    </w:lvl>
    <w:lvl w:ilvl="1" w:tplc="1A744286">
      <w:start w:val="1"/>
      <w:numFmt w:val="lowerLetter"/>
      <w:pStyle w:val="Bijlagepar"/>
      <w:lvlText w:val="%2."/>
      <w:lvlJc w:val="left"/>
      <w:pPr>
        <w:ind w:left="731" w:hanging="360"/>
      </w:pPr>
    </w:lvl>
    <w:lvl w:ilvl="2" w:tplc="0413001B">
      <w:start w:val="1"/>
      <w:numFmt w:val="lowerRoman"/>
      <w:lvlText w:val="%3."/>
      <w:lvlJc w:val="right"/>
      <w:pPr>
        <w:ind w:left="1451" w:hanging="180"/>
      </w:pPr>
    </w:lvl>
    <w:lvl w:ilvl="3" w:tplc="0413000F">
      <w:start w:val="1"/>
      <w:numFmt w:val="decimal"/>
      <w:lvlText w:val="%4."/>
      <w:lvlJc w:val="left"/>
      <w:pPr>
        <w:ind w:left="2171" w:hanging="360"/>
      </w:pPr>
    </w:lvl>
    <w:lvl w:ilvl="4" w:tplc="04130019">
      <w:start w:val="1"/>
      <w:numFmt w:val="lowerLetter"/>
      <w:lvlText w:val="%5."/>
      <w:lvlJc w:val="left"/>
      <w:pPr>
        <w:ind w:left="2891" w:hanging="360"/>
      </w:pPr>
    </w:lvl>
    <w:lvl w:ilvl="5" w:tplc="0413001B" w:tentative="1">
      <w:start w:val="1"/>
      <w:numFmt w:val="lowerRoman"/>
      <w:lvlText w:val="%6."/>
      <w:lvlJc w:val="right"/>
      <w:pPr>
        <w:ind w:left="3611" w:hanging="180"/>
      </w:pPr>
    </w:lvl>
    <w:lvl w:ilvl="6" w:tplc="0413000F" w:tentative="1">
      <w:start w:val="1"/>
      <w:numFmt w:val="decimal"/>
      <w:lvlText w:val="%7."/>
      <w:lvlJc w:val="left"/>
      <w:pPr>
        <w:ind w:left="4331" w:hanging="360"/>
      </w:pPr>
    </w:lvl>
    <w:lvl w:ilvl="7" w:tplc="04130019" w:tentative="1">
      <w:start w:val="1"/>
      <w:numFmt w:val="lowerLetter"/>
      <w:lvlText w:val="%8."/>
      <w:lvlJc w:val="left"/>
      <w:pPr>
        <w:ind w:left="5051" w:hanging="360"/>
      </w:pPr>
    </w:lvl>
    <w:lvl w:ilvl="8" w:tplc="0413001B" w:tentative="1">
      <w:start w:val="1"/>
      <w:numFmt w:val="lowerRoman"/>
      <w:lvlText w:val="%9."/>
      <w:lvlJc w:val="right"/>
      <w:pPr>
        <w:ind w:left="5771" w:hanging="180"/>
      </w:pPr>
    </w:lvl>
  </w:abstractNum>
  <w:abstractNum w:abstractNumId="59" w15:restartNumberingAfterBreak="0">
    <w:nsid w:val="5C1E2BB5"/>
    <w:multiLevelType w:val="hybridMultilevel"/>
    <w:tmpl w:val="6C24181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0" w15:restartNumberingAfterBreak="0">
    <w:nsid w:val="5ECC7F89"/>
    <w:multiLevelType w:val="multilevel"/>
    <w:tmpl w:val="346A27F2"/>
    <w:lvl w:ilvl="0">
      <w:numFmt w:val="decimal"/>
      <w:pStyle w:val="opsomming-cijfer"/>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5F3C52E1"/>
    <w:multiLevelType w:val="hybridMultilevel"/>
    <w:tmpl w:val="B26411FC"/>
    <w:lvl w:ilvl="0" w:tplc="04130001">
      <w:start w:val="1"/>
      <w:numFmt w:val="bullet"/>
      <w:lvlText w:val=""/>
      <w:lvlJc w:val="left"/>
      <w:rPr>
        <w:rFonts w:ascii="Symbol" w:hAnsi="Symbol" w:hint="default"/>
      </w:rPr>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2" w15:restartNumberingAfterBreak="0">
    <w:nsid w:val="5F882471"/>
    <w:multiLevelType w:val="hybridMultilevel"/>
    <w:tmpl w:val="9B3489B0"/>
    <w:lvl w:ilvl="0" w:tplc="DFBA9C86">
      <w:start w:val="1"/>
      <w:numFmt w:val="bullet"/>
      <w:lvlText w:val="-"/>
      <w:lvlJc w:val="left"/>
      <w:pPr>
        <w:ind w:left="360" w:hanging="360"/>
      </w:pPr>
      <w:rPr>
        <w:rFonts w:ascii="Times New Roman" w:eastAsia="Times New Roman" w:hAnsi="Times New Roman"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3" w15:restartNumberingAfterBreak="0">
    <w:nsid w:val="5FF32D1F"/>
    <w:multiLevelType w:val="hybridMultilevel"/>
    <w:tmpl w:val="50B0EBF8"/>
    <w:lvl w:ilvl="0" w:tplc="3326C54C">
      <w:numFmt w:val="decimal"/>
      <w:pStyle w:val="RapportOpsomming"/>
      <w:lvlText w:val=""/>
      <w:lvlJc w:val="left"/>
    </w:lvl>
    <w:lvl w:ilvl="1" w:tplc="709CAF0A">
      <w:numFmt w:val="decimal"/>
      <w:lvlText w:val=""/>
      <w:lvlJc w:val="left"/>
    </w:lvl>
    <w:lvl w:ilvl="2" w:tplc="AB7A0786">
      <w:numFmt w:val="decimal"/>
      <w:lvlText w:val=""/>
      <w:lvlJc w:val="left"/>
    </w:lvl>
    <w:lvl w:ilvl="3" w:tplc="05700372">
      <w:numFmt w:val="decimal"/>
      <w:lvlText w:val=""/>
      <w:lvlJc w:val="left"/>
    </w:lvl>
    <w:lvl w:ilvl="4" w:tplc="A5F8BF9C">
      <w:numFmt w:val="decimal"/>
      <w:lvlText w:val=""/>
      <w:lvlJc w:val="left"/>
    </w:lvl>
    <w:lvl w:ilvl="5" w:tplc="7E2011AE">
      <w:numFmt w:val="decimal"/>
      <w:lvlText w:val=""/>
      <w:lvlJc w:val="left"/>
    </w:lvl>
    <w:lvl w:ilvl="6" w:tplc="88886D4E">
      <w:numFmt w:val="decimal"/>
      <w:lvlText w:val=""/>
      <w:lvlJc w:val="left"/>
    </w:lvl>
    <w:lvl w:ilvl="7" w:tplc="DF14B10C">
      <w:numFmt w:val="decimal"/>
      <w:lvlText w:val=""/>
      <w:lvlJc w:val="left"/>
    </w:lvl>
    <w:lvl w:ilvl="8" w:tplc="A6CA2576">
      <w:numFmt w:val="decimal"/>
      <w:lvlText w:val=""/>
      <w:lvlJc w:val="left"/>
    </w:lvl>
  </w:abstractNum>
  <w:abstractNum w:abstractNumId="64" w15:restartNumberingAfterBreak="0">
    <w:nsid w:val="604C1522"/>
    <w:multiLevelType w:val="multilevel"/>
    <w:tmpl w:val="333E42FC"/>
    <w:lvl w:ilvl="0">
      <w:numFmt w:val="decimal"/>
      <w:pStyle w:val="EisenNiv1"/>
      <w:lvlText w:val=""/>
      <w:lvlJc w:val="left"/>
    </w:lvl>
    <w:lvl w:ilvl="1">
      <w:numFmt w:val="decimal"/>
      <w:pStyle w:val="EisenNiv2"/>
      <w:lvlText w:val=""/>
      <w:lvlJc w:val="left"/>
    </w:lvl>
    <w:lvl w:ilvl="2">
      <w:numFmt w:val="decimal"/>
      <w:pStyle w:val="EisenNiv3"/>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627C0805"/>
    <w:multiLevelType w:val="hybridMultilevel"/>
    <w:tmpl w:val="FAE840D4"/>
    <w:lvl w:ilvl="0" w:tplc="029A2DB6">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63324D45"/>
    <w:multiLevelType w:val="hybridMultilevel"/>
    <w:tmpl w:val="208611E6"/>
    <w:lvl w:ilvl="0" w:tplc="4976BA0A">
      <w:start w:val="1"/>
      <w:numFmt w:val="bullet"/>
      <w:lvlText w:val="-"/>
      <w:lvlJc w:val="left"/>
      <w:pPr>
        <w:ind w:left="360" w:hanging="360"/>
      </w:pPr>
      <w:rPr>
        <w:rFonts w:ascii="Verdana" w:hAnsi="Verdan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7" w15:restartNumberingAfterBreak="0">
    <w:nsid w:val="68F134E8"/>
    <w:multiLevelType w:val="hybridMultilevel"/>
    <w:tmpl w:val="E2020E6C"/>
    <w:lvl w:ilvl="0" w:tplc="04090001">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8" w15:restartNumberingAfterBreak="0">
    <w:nsid w:val="693D0E0B"/>
    <w:multiLevelType w:val="hybridMultilevel"/>
    <w:tmpl w:val="E36E9A88"/>
    <w:lvl w:ilvl="0" w:tplc="824C33F6">
      <w:numFmt w:val="decimal"/>
      <w:pStyle w:val="OpmaakprofielBijlage"/>
      <w:lvlText w:val=""/>
      <w:lvlJc w:val="left"/>
    </w:lvl>
    <w:lvl w:ilvl="1" w:tplc="04130019">
      <w:numFmt w:val="decimal"/>
      <w:lvlText w:val=""/>
      <w:lvlJc w:val="left"/>
    </w:lvl>
    <w:lvl w:ilvl="2" w:tplc="0413001B">
      <w:numFmt w:val="decimal"/>
      <w:lvlText w:val=""/>
      <w:lvlJc w:val="left"/>
    </w:lvl>
    <w:lvl w:ilvl="3" w:tplc="0413000F">
      <w:numFmt w:val="decimal"/>
      <w:lvlText w:val=""/>
      <w:lvlJc w:val="left"/>
    </w:lvl>
    <w:lvl w:ilvl="4" w:tplc="04130019">
      <w:numFmt w:val="decimal"/>
      <w:lvlText w:val=""/>
      <w:lvlJc w:val="left"/>
    </w:lvl>
    <w:lvl w:ilvl="5" w:tplc="0413001B">
      <w:numFmt w:val="decimal"/>
      <w:lvlText w:val=""/>
      <w:lvlJc w:val="left"/>
    </w:lvl>
    <w:lvl w:ilvl="6" w:tplc="0413000F">
      <w:numFmt w:val="decimal"/>
      <w:lvlText w:val=""/>
      <w:lvlJc w:val="left"/>
    </w:lvl>
    <w:lvl w:ilvl="7" w:tplc="04130019">
      <w:numFmt w:val="decimal"/>
      <w:lvlText w:val=""/>
      <w:lvlJc w:val="left"/>
    </w:lvl>
    <w:lvl w:ilvl="8" w:tplc="0413001B">
      <w:numFmt w:val="decimal"/>
      <w:lvlText w:val=""/>
      <w:lvlJc w:val="left"/>
    </w:lvl>
  </w:abstractNum>
  <w:abstractNum w:abstractNumId="69" w15:restartNumberingAfterBreak="0">
    <w:nsid w:val="6A3C3C86"/>
    <w:multiLevelType w:val="hybridMultilevel"/>
    <w:tmpl w:val="3C7E00FA"/>
    <w:lvl w:ilvl="0" w:tplc="04090001">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0" w15:restartNumberingAfterBreak="0">
    <w:nsid w:val="6AC6766F"/>
    <w:multiLevelType w:val="hybridMultilevel"/>
    <w:tmpl w:val="C3BA43BE"/>
    <w:lvl w:ilvl="0" w:tplc="4976BA0A">
      <w:start w:val="1"/>
      <w:numFmt w:val="bullet"/>
      <w:lvlText w:val="-"/>
      <w:lvlJc w:val="left"/>
      <w:pPr>
        <w:ind w:left="360" w:hanging="360"/>
      </w:pPr>
      <w:rPr>
        <w:rFonts w:ascii="Verdana" w:hAnsi="Verdan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1" w15:restartNumberingAfterBreak="0">
    <w:nsid w:val="6DCB53D7"/>
    <w:multiLevelType w:val="hybridMultilevel"/>
    <w:tmpl w:val="54ACDB14"/>
    <w:lvl w:ilvl="0" w:tplc="4976BA0A">
      <w:start w:val="1"/>
      <w:numFmt w:val="bullet"/>
      <w:lvlText w:val="-"/>
      <w:lvlJc w:val="left"/>
      <w:pPr>
        <w:ind w:left="360" w:hanging="360"/>
      </w:pPr>
      <w:rPr>
        <w:rFonts w:ascii="Verdana" w:hAnsi="Verdan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2" w15:restartNumberingAfterBreak="0">
    <w:nsid w:val="6FA4343A"/>
    <w:multiLevelType w:val="hybridMultilevel"/>
    <w:tmpl w:val="A330E4BC"/>
    <w:lvl w:ilvl="0" w:tplc="4976BA0A">
      <w:start w:val="1"/>
      <w:numFmt w:val="bullet"/>
      <w:lvlText w:val="-"/>
      <w:lvlJc w:val="left"/>
      <w:pPr>
        <w:ind w:left="360" w:hanging="360"/>
      </w:pPr>
      <w:rPr>
        <w:rFonts w:ascii="Verdana" w:hAnsi="Verdan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3" w15:restartNumberingAfterBreak="0">
    <w:nsid w:val="6FFD016F"/>
    <w:multiLevelType w:val="hybridMultilevel"/>
    <w:tmpl w:val="58BCB37C"/>
    <w:lvl w:ilvl="0" w:tplc="4976BA0A">
      <w:start w:val="1"/>
      <w:numFmt w:val="bullet"/>
      <w:lvlText w:val="-"/>
      <w:lvlJc w:val="left"/>
      <w:pPr>
        <w:ind w:left="360" w:hanging="360"/>
      </w:pPr>
      <w:rPr>
        <w:rFonts w:ascii="Verdana" w:hAnsi="Verdana"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4" w15:restartNumberingAfterBreak="0">
    <w:nsid w:val="71244934"/>
    <w:multiLevelType w:val="hybridMultilevel"/>
    <w:tmpl w:val="38F46F7C"/>
    <w:lvl w:ilvl="0" w:tplc="04090001">
      <w:numFmt w:val="decimal"/>
      <w:pStyle w:val="Kopbijlage0"/>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75" w15:restartNumberingAfterBreak="0">
    <w:nsid w:val="76A84EA9"/>
    <w:multiLevelType w:val="hybridMultilevel"/>
    <w:tmpl w:val="03EA6DF0"/>
    <w:lvl w:ilvl="0" w:tplc="4976BA0A">
      <w:start w:val="1"/>
      <w:numFmt w:val="bullet"/>
      <w:lvlText w:val="-"/>
      <w:lvlJc w:val="left"/>
      <w:pPr>
        <w:ind w:left="360" w:hanging="360"/>
      </w:pPr>
      <w:rPr>
        <w:rFonts w:ascii="Verdana" w:hAnsi="Verdan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6" w15:restartNumberingAfterBreak="0">
    <w:nsid w:val="7B9B3067"/>
    <w:multiLevelType w:val="hybridMultilevel"/>
    <w:tmpl w:val="35CE8A36"/>
    <w:lvl w:ilvl="0" w:tplc="C0D413A4">
      <w:start w:val="5"/>
      <w:numFmt w:val="lowerLetter"/>
      <w:lvlText w:val="%1."/>
      <w:lvlJc w:val="left"/>
      <w:pPr>
        <w:ind w:left="57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7" w15:restartNumberingAfterBreak="0">
    <w:nsid w:val="7F274838"/>
    <w:multiLevelType w:val="hybridMultilevel"/>
    <w:tmpl w:val="9AB0F4A2"/>
    <w:lvl w:ilvl="0" w:tplc="4976BA0A">
      <w:start w:val="1"/>
      <w:numFmt w:val="bullet"/>
      <w:lvlText w:val="-"/>
      <w:lvlJc w:val="left"/>
      <w:pPr>
        <w:ind w:left="360" w:hanging="360"/>
      </w:pPr>
      <w:rPr>
        <w:rFonts w:ascii="Verdana" w:hAnsi="Verdan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60"/>
  </w:num>
  <w:num w:numId="2">
    <w:abstractNumId w:val="16"/>
  </w:num>
  <w:num w:numId="3">
    <w:abstractNumId w:val="14"/>
  </w:num>
  <w:num w:numId="4">
    <w:abstractNumId w:val="54"/>
  </w:num>
  <w:num w:numId="5">
    <w:abstractNumId w:val="44"/>
  </w:num>
  <w:num w:numId="6">
    <w:abstractNumId w:val="63"/>
  </w:num>
  <w:num w:numId="7">
    <w:abstractNumId w:val="74"/>
  </w:num>
  <w:num w:numId="8">
    <w:abstractNumId w:val="64"/>
  </w:num>
  <w:num w:numId="9">
    <w:abstractNumId w:val="1"/>
  </w:num>
  <w:num w:numId="10">
    <w:abstractNumId w:val="8"/>
  </w:num>
  <w:num w:numId="11">
    <w:abstractNumId w:val="39"/>
  </w:num>
  <w:num w:numId="12">
    <w:abstractNumId w:val="50"/>
  </w:num>
  <w:num w:numId="13">
    <w:abstractNumId w:val="6"/>
  </w:num>
  <w:num w:numId="14">
    <w:abstractNumId w:val="9"/>
  </w:num>
  <w:num w:numId="15">
    <w:abstractNumId w:val="33"/>
  </w:num>
  <w:num w:numId="16">
    <w:abstractNumId w:val="53"/>
  </w:num>
  <w:num w:numId="17">
    <w:abstractNumId w:val="0"/>
  </w:num>
  <w:num w:numId="18">
    <w:abstractNumId w:val="7"/>
  </w:num>
  <w:num w:numId="19">
    <w:abstractNumId w:val="35"/>
  </w:num>
  <w:num w:numId="20">
    <w:abstractNumId w:val="56"/>
  </w:num>
  <w:num w:numId="21">
    <w:abstractNumId w:val="68"/>
  </w:num>
  <w:num w:numId="22">
    <w:abstractNumId w:val="49"/>
  </w:num>
  <w:num w:numId="23">
    <w:abstractNumId w:val="15"/>
  </w:num>
  <w:num w:numId="24">
    <w:abstractNumId w:val="13"/>
  </w:num>
  <w:num w:numId="25">
    <w:abstractNumId w:val="36"/>
  </w:num>
  <w:num w:numId="26">
    <w:abstractNumId w:val="3"/>
  </w:num>
  <w:num w:numId="27">
    <w:abstractNumId w:val="32"/>
  </w:num>
  <w:num w:numId="28">
    <w:abstractNumId w:val="58"/>
  </w:num>
  <w:num w:numId="29">
    <w:abstractNumId w:val="20"/>
  </w:num>
  <w:num w:numId="30">
    <w:abstractNumId w:val="51"/>
  </w:num>
  <w:num w:numId="31">
    <w:abstractNumId w:val="66"/>
  </w:num>
  <w:num w:numId="32">
    <w:abstractNumId w:val="38"/>
  </w:num>
  <w:num w:numId="33">
    <w:abstractNumId w:val="22"/>
  </w:num>
  <w:num w:numId="34">
    <w:abstractNumId w:val="73"/>
  </w:num>
  <w:num w:numId="35">
    <w:abstractNumId w:val="70"/>
  </w:num>
  <w:num w:numId="36">
    <w:abstractNumId w:val="24"/>
  </w:num>
  <w:num w:numId="37">
    <w:abstractNumId w:val="71"/>
  </w:num>
  <w:num w:numId="38">
    <w:abstractNumId w:val="72"/>
  </w:num>
  <w:num w:numId="39">
    <w:abstractNumId w:val="25"/>
  </w:num>
  <w:num w:numId="40">
    <w:abstractNumId w:val="46"/>
  </w:num>
  <w:num w:numId="41">
    <w:abstractNumId w:val="40"/>
  </w:num>
  <w:num w:numId="42">
    <w:abstractNumId w:val="10"/>
  </w:num>
  <w:num w:numId="43">
    <w:abstractNumId w:val="18"/>
  </w:num>
  <w:num w:numId="44">
    <w:abstractNumId w:val="57"/>
  </w:num>
  <w:num w:numId="45">
    <w:abstractNumId w:val="61"/>
  </w:num>
  <w:num w:numId="46">
    <w:abstractNumId w:val="34"/>
  </w:num>
  <w:num w:numId="47">
    <w:abstractNumId w:val="47"/>
  </w:num>
  <w:num w:numId="48">
    <w:abstractNumId w:val="4"/>
  </w:num>
  <w:num w:numId="49">
    <w:abstractNumId w:val="45"/>
  </w:num>
  <w:num w:numId="50">
    <w:abstractNumId w:val="43"/>
  </w:num>
  <w:num w:numId="51">
    <w:abstractNumId w:val="55"/>
  </w:num>
  <w:num w:numId="52">
    <w:abstractNumId w:val="52"/>
  </w:num>
  <w:num w:numId="53">
    <w:abstractNumId w:val="19"/>
  </w:num>
  <w:num w:numId="54">
    <w:abstractNumId w:val="41"/>
  </w:num>
  <w:num w:numId="55">
    <w:abstractNumId w:val="59"/>
  </w:num>
  <w:num w:numId="56">
    <w:abstractNumId w:val="17"/>
  </w:num>
  <w:num w:numId="57">
    <w:abstractNumId w:val="29"/>
  </w:num>
  <w:num w:numId="58">
    <w:abstractNumId w:val="69"/>
  </w:num>
  <w:num w:numId="59">
    <w:abstractNumId w:val="65"/>
  </w:num>
  <w:num w:numId="60">
    <w:abstractNumId w:val="75"/>
  </w:num>
  <w:num w:numId="61">
    <w:abstractNumId w:val="48"/>
  </w:num>
  <w:num w:numId="62">
    <w:abstractNumId w:val="11"/>
  </w:num>
  <w:num w:numId="63">
    <w:abstractNumId w:val="62"/>
  </w:num>
  <w:num w:numId="64">
    <w:abstractNumId w:val="2"/>
  </w:num>
  <w:num w:numId="65">
    <w:abstractNumId w:val="37"/>
  </w:num>
  <w:num w:numId="66">
    <w:abstractNumId w:val="42"/>
  </w:num>
  <w:num w:numId="67">
    <w:abstractNumId w:val="27"/>
  </w:num>
  <w:num w:numId="68">
    <w:abstractNumId w:val="5"/>
  </w:num>
  <w:num w:numId="69">
    <w:abstractNumId w:val="67"/>
  </w:num>
  <w:num w:numId="70">
    <w:abstractNumId w:val="23"/>
  </w:num>
  <w:num w:numId="71">
    <w:abstractNumId w:val="76"/>
  </w:num>
  <w:num w:numId="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8"/>
  </w:num>
  <w:num w:numId="75">
    <w:abstractNumId w:val="77"/>
  </w:num>
  <w:num w:numId="76">
    <w:abstractNumId w:val="30"/>
  </w:num>
  <w:num w:numId="77">
    <w:abstractNumId w:val="26"/>
  </w:num>
  <w:num w:numId="78">
    <w:abstractNumId w:val="21"/>
  </w:num>
  <w:num w:numId="79">
    <w:abstractNumId w:val="31"/>
  </w:num>
  <w:num w:numId="80">
    <w:abstractNumId w:val="12"/>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nl-NL" w:vendorID="9" w:dllVersion="512" w:checkStyle="1"/>
  <w:activeWritingStyle w:appName="MSWord" w:lang="nl-NL" w:vendorID="1" w:dllVersion="512" w:checkStyle="1"/>
  <w:activeWritingStyle w:appName="MSWord" w:lang="nl" w:vendorID="1" w:dllVersion="512" w:checkStyle="1"/>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arma DocSys~XML" w:val="&lt;data author=&quot;{00000000-0000-0000-0000-000000000000}&quot; authorname=&quot;(onbekend)&quot; model=&quot;{00000001-0005-0000-0001-000000000011}&quot; profile=&quot;VenW&quot; created=&quot;2009-08-10 12:09:07&quot;&gt;&lt;rapport.a template=&quot;V:\BWD\huisstijl\Modellen\rijksrapporta.dot&quot; enabled=&quot;true&quot; reopen=&quot;true&quot; lcid=&quot;1043&quot; newdoc=&quot;true&quot; engine=&quot;DocSysEngine.MSWord&quot;&gt;&lt;contact class=&quot;bookitem&quot; value=&quot;&quot;/&gt;&lt;kdienst class=&quot;bookitem&quot; value=&quot;&quot;/&gt;&lt;minofdir class=&quot;string&quot; value=&quot;&quot;/&gt;&lt;titel class=&quot;string&quot; value=&quot;&quot;/&gt;&lt;subtitel class=&quot;string&quot; value=&quot;&quot;/&gt;&lt;datum class=&quot;string&quot; value=&quot;10 augustus 2009&quot;/&gt;&lt;colofon class=&quot;string&quot; value=&quot;&quot;/&gt;&lt;xgegevens class=&quot;string&quot; value=&quot;&quot;/&gt;&lt;vtitel class=&quot;string&quot; value=&quot;&quot;/&gt;&lt;koptekst class=&quot;string&quot; value=&quot;10 augustus 2009&quot;/&gt;&lt;_datum class=&quot;string&quot; value=&quot;Datum&quot;/&gt;&lt;_status class=&quot;string&quot; value=&quot;Status&quot;/&gt;&lt;_colofon class=&quot;string&quot; value=&quot;Colofon&quot;/&gt;&lt;_uitgegevendoor class=&quot;string&quot; value=&quot;Uitgegeven door&quot;/&gt;&lt;_informatie class=&quot;string&quot; value=&quot;Informatie&quot;/&gt;&lt;_telefoon class=&quot;string&quot; value=&quot;Telefoon&quot;/&gt;&lt;_fax class=&quot;string&quot; value=&quot;Fax&quot;/&gt;&lt;_uitgevoerddoor class=&quot;string&quot; value=&quot;Uitgevoerd door&quot;/&gt;&lt;_opmaak class=&quot;string&quot; value=&quot;Opmaak&quot;/&gt;&lt;_versienummer class=&quot;string&quot; value=&quot;Versienummer&quot;/&gt;&lt;_inhoud class=&quot;string&quot; value=&quot;Inhoud&quot;/&gt;&lt;_pagina class=&quot;string&quot; value=&quot;Pagina&quot;/&gt;&lt;_van class=&quot;string&quot; value=&quot;van&quot;/&gt;&lt;PAPER first=&quot;voorbedrukt&quot; other=&quot;voorbedrukt&quot;/&gt;&lt;/rapport.a&gt;&lt;rapport.c template=&quot;V:\BWD\huisstijl\Modellen\rijksrapportc.dot&quot; enabled=&quot;true&quot; reopen=&quot;true&quot; lcid=&quot;1043&quot; parent=&quot;rapport.a&quot; level=&quot;1&quot;&gt;&lt;PAPER first=&quot;voorbedrukt&quot; other=&quot;voorbedrukt&quot;/&gt;&lt;/rapport.c&gt;&lt;rapport.b template=&quot;V:\BWD\huisstijl\Modellen\rijksrapportb.dot&quot; enabled=&quot;true&quot; reopen=&quot;true&quot; lcid=&quot;1043&quot; parent=&quot;rapport.a&quot; level=&quot;2&quot;&gt;&lt;PAPER first=&quot;voorbedrukt&quot; other=&quot;voorbedrukt&quot;/&gt;&lt;/rapport.b&gt;&lt;/data&gt;_x000d__x000a_"/>
  </w:docVars>
  <w:rsids>
    <w:rsidRoot w:val="00746335"/>
    <w:rsid w:val="000020FE"/>
    <w:rsid w:val="00002FDB"/>
    <w:rsid w:val="00003909"/>
    <w:rsid w:val="00003BC6"/>
    <w:rsid w:val="00005BB9"/>
    <w:rsid w:val="00006176"/>
    <w:rsid w:val="00006899"/>
    <w:rsid w:val="000100F7"/>
    <w:rsid w:val="00010103"/>
    <w:rsid w:val="000101AE"/>
    <w:rsid w:val="00010225"/>
    <w:rsid w:val="00010FCD"/>
    <w:rsid w:val="00011BE4"/>
    <w:rsid w:val="00012CC4"/>
    <w:rsid w:val="00014CDF"/>
    <w:rsid w:val="0001510A"/>
    <w:rsid w:val="000153BE"/>
    <w:rsid w:val="00017294"/>
    <w:rsid w:val="00020F37"/>
    <w:rsid w:val="00021AAF"/>
    <w:rsid w:val="000239CC"/>
    <w:rsid w:val="00025643"/>
    <w:rsid w:val="0002566E"/>
    <w:rsid w:val="00026834"/>
    <w:rsid w:val="00026A11"/>
    <w:rsid w:val="0002710E"/>
    <w:rsid w:val="00030F98"/>
    <w:rsid w:val="000316CF"/>
    <w:rsid w:val="00031BB9"/>
    <w:rsid w:val="00031D0C"/>
    <w:rsid w:val="000339CA"/>
    <w:rsid w:val="0003425F"/>
    <w:rsid w:val="00037048"/>
    <w:rsid w:val="0003741C"/>
    <w:rsid w:val="000405F1"/>
    <w:rsid w:val="00040C42"/>
    <w:rsid w:val="00040D76"/>
    <w:rsid w:val="00041A70"/>
    <w:rsid w:val="00041AE4"/>
    <w:rsid w:val="00041E5E"/>
    <w:rsid w:val="00042866"/>
    <w:rsid w:val="00043258"/>
    <w:rsid w:val="000434BC"/>
    <w:rsid w:val="00051D17"/>
    <w:rsid w:val="00055AE3"/>
    <w:rsid w:val="00057254"/>
    <w:rsid w:val="000572B4"/>
    <w:rsid w:val="00057865"/>
    <w:rsid w:val="00057FAF"/>
    <w:rsid w:val="00062D09"/>
    <w:rsid w:val="00063304"/>
    <w:rsid w:val="000639D1"/>
    <w:rsid w:val="00064670"/>
    <w:rsid w:val="000646C3"/>
    <w:rsid w:val="000670C8"/>
    <w:rsid w:val="00070F9B"/>
    <w:rsid w:val="0007146B"/>
    <w:rsid w:val="00071C28"/>
    <w:rsid w:val="00071D35"/>
    <w:rsid w:val="00074162"/>
    <w:rsid w:val="00074A5B"/>
    <w:rsid w:val="0007552A"/>
    <w:rsid w:val="00075781"/>
    <w:rsid w:val="00076A22"/>
    <w:rsid w:val="00076A9E"/>
    <w:rsid w:val="0007770C"/>
    <w:rsid w:val="0008026C"/>
    <w:rsid w:val="00083831"/>
    <w:rsid w:val="0008537D"/>
    <w:rsid w:val="00086F16"/>
    <w:rsid w:val="000921CD"/>
    <w:rsid w:val="00092A1A"/>
    <w:rsid w:val="00093B6B"/>
    <w:rsid w:val="00093E9B"/>
    <w:rsid w:val="00097B8B"/>
    <w:rsid w:val="000A0E52"/>
    <w:rsid w:val="000A3814"/>
    <w:rsid w:val="000A38A0"/>
    <w:rsid w:val="000A3F69"/>
    <w:rsid w:val="000A50AA"/>
    <w:rsid w:val="000A51B3"/>
    <w:rsid w:val="000A5B75"/>
    <w:rsid w:val="000A5DB4"/>
    <w:rsid w:val="000A67DF"/>
    <w:rsid w:val="000A6EA2"/>
    <w:rsid w:val="000A7089"/>
    <w:rsid w:val="000A7541"/>
    <w:rsid w:val="000A7F71"/>
    <w:rsid w:val="000B14C4"/>
    <w:rsid w:val="000B1D01"/>
    <w:rsid w:val="000B2577"/>
    <w:rsid w:val="000B4F54"/>
    <w:rsid w:val="000B5ACA"/>
    <w:rsid w:val="000B5ECE"/>
    <w:rsid w:val="000B7772"/>
    <w:rsid w:val="000C2C3B"/>
    <w:rsid w:val="000C5239"/>
    <w:rsid w:val="000C6158"/>
    <w:rsid w:val="000C776A"/>
    <w:rsid w:val="000D0590"/>
    <w:rsid w:val="000D0C47"/>
    <w:rsid w:val="000D0C48"/>
    <w:rsid w:val="000D4BC5"/>
    <w:rsid w:val="000D4D0D"/>
    <w:rsid w:val="000D69E2"/>
    <w:rsid w:val="000D71B2"/>
    <w:rsid w:val="000E250A"/>
    <w:rsid w:val="000E3CF0"/>
    <w:rsid w:val="000E751E"/>
    <w:rsid w:val="000F0233"/>
    <w:rsid w:val="000F1297"/>
    <w:rsid w:val="000F12D1"/>
    <w:rsid w:val="000F39AA"/>
    <w:rsid w:val="000F4815"/>
    <w:rsid w:val="000F5E6E"/>
    <w:rsid w:val="000F7B97"/>
    <w:rsid w:val="001009A9"/>
    <w:rsid w:val="0010167E"/>
    <w:rsid w:val="0010245B"/>
    <w:rsid w:val="00103F2B"/>
    <w:rsid w:val="00105BB4"/>
    <w:rsid w:val="00105BE8"/>
    <w:rsid w:val="00105F81"/>
    <w:rsid w:val="00106939"/>
    <w:rsid w:val="0011052E"/>
    <w:rsid w:val="0011116D"/>
    <w:rsid w:val="00112922"/>
    <w:rsid w:val="001144B9"/>
    <w:rsid w:val="001156F9"/>
    <w:rsid w:val="001159EF"/>
    <w:rsid w:val="0011702A"/>
    <w:rsid w:val="00117D19"/>
    <w:rsid w:val="00120FE5"/>
    <w:rsid w:val="00121204"/>
    <w:rsid w:val="001221AA"/>
    <w:rsid w:val="001306B5"/>
    <w:rsid w:val="001325D1"/>
    <w:rsid w:val="00133052"/>
    <w:rsid w:val="001332E4"/>
    <w:rsid w:val="0013399A"/>
    <w:rsid w:val="0013482F"/>
    <w:rsid w:val="00135F56"/>
    <w:rsid w:val="00140FEB"/>
    <w:rsid w:val="00141878"/>
    <w:rsid w:val="00142FA1"/>
    <w:rsid w:val="00144C26"/>
    <w:rsid w:val="00145168"/>
    <w:rsid w:val="0014575C"/>
    <w:rsid w:val="00145B3C"/>
    <w:rsid w:val="00146127"/>
    <w:rsid w:val="00146BD6"/>
    <w:rsid w:val="00146E09"/>
    <w:rsid w:val="0014729E"/>
    <w:rsid w:val="001476E4"/>
    <w:rsid w:val="001479F5"/>
    <w:rsid w:val="0015164D"/>
    <w:rsid w:val="00151B3C"/>
    <w:rsid w:val="00151FCB"/>
    <w:rsid w:val="00154122"/>
    <w:rsid w:val="00154854"/>
    <w:rsid w:val="0015735B"/>
    <w:rsid w:val="00160D5A"/>
    <w:rsid w:val="00162C39"/>
    <w:rsid w:val="001633FE"/>
    <w:rsid w:val="001642DA"/>
    <w:rsid w:val="00164614"/>
    <w:rsid w:val="00167F34"/>
    <w:rsid w:val="00171536"/>
    <w:rsid w:val="0017479E"/>
    <w:rsid w:val="00174F8C"/>
    <w:rsid w:val="0017576C"/>
    <w:rsid w:val="00177F5B"/>
    <w:rsid w:val="001819DB"/>
    <w:rsid w:val="00182984"/>
    <w:rsid w:val="001836C2"/>
    <w:rsid w:val="00185498"/>
    <w:rsid w:val="00186A53"/>
    <w:rsid w:val="00187F35"/>
    <w:rsid w:val="00190D9F"/>
    <w:rsid w:val="00193461"/>
    <w:rsid w:val="0019388B"/>
    <w:rsid w:val="00193F2E"/>
    <w:rsid w:val="001941CE"/>
    <w:rsid w:val="00194D02"/>
    <w:rsid w:val="00195471"/>
    <w:rsid w:val="00196F55"/>
    <w:rsid w:val="001A0EAD"/>
    <w:rsid w:val="001A4A4E"/>
    <w:rsid w:val="001A5460"/>
    <w:rsid w:val="001B06C8"/>
    <w:rsid w:val="001B0FA2"/>
    <w:rsid w:val="001B11D1"/>
    <w:rsid w:val="001B19A4"/>
    <w:rsid w:val="001B210A"/>
    <w:rsid w:val="001B5BC4"/>
    <w:rsid w:val="001B63E0"/>
    <w:rsid w:val="001B69FE"/>
    <w:rsid w:val="001C0892"/>
    <w:rsid w:val="001C0C1A"/>
    <w:rsid w:val="001C16A0"/>
    <w:rsid w:val="001C1D61"/>
    <w:rsid w:val="001C2A8E"/>
    <w:rsid w:val="001C4B52"/>
    <w:rsid w:val="001C5C9F"/>
    <w:rsid w:val="001C6784"/>
    <w:rsid w:val="001C77C2"/>
    <w:rsid w:val="001D0964"/>
    <w:rsid w:val="001D196B"/>
    <w:rsid w:val="001D22B9"/>
    <w:rsid w:val="001D288C"/>
    <w:rsid w:val="001D3173"/>
    <w:rsid w:val="001D39FE"/>
    <w:rsid w:val="001D4DC5"/>
    <w:rsid w:val="001D5180"/>
    <w:rsid w:val="001D780E"/>
    <w:rsid w:val="001E0AB2"/>
    <w:rsid w:val="001E315E"/>
    <w:rsid w:val="001E7080"/>
    <w:rsid w:val="001F0917"/>
    <w:rsid w:val="001F15B9"/>
    <w:rsid w:val="001F16DC"/>
    <w:rsid w:val="001F1B6E"/>
    <w:rsid w:val="001F3A08"/>
    <w:rsid w:val="001F51E2"/>
    <w:rsid w:val="001F6233"/>
    <w:rsid w:val="001F66FF"/>
    <w:rsid w:val="001F706B"/>
    <w:rsid w:val="002019A9"/>
    <w:rsid w:val="00201A94"/>
    <w:rsid w:val="00204199"/>
    <w:rsid w:val="00205D30"/>
    <w:rsid w:val="0020779A"/>
    <w:rsid w:val="00207E9C"/>
    <w:rsid w:val="0021042F"/>
    <w:rsid w:val="00213C9A"/>
    <w:rsid w:val="00214C7A"/>
    <w:rsid w:val="0021673B"/>
    <w:rsid w:val="00220096"/>
    <w:rsid w:val="00221FB4"/>
    <w:rsid w:val="00222625"/>
    <w:rsid w:val="002244F0"/>
    <w:rsid w:val="002248AD"/>
    <w:rsid w:val="00224E78"/>
    <w:rsid w:val="00225DFF"/>
    <w:rsid w:val="002270A1"/>
    <w:rsid w:val="00230174"/>
    <w:rsid w:val="002324BF"/>
    <w:rsid w:val="00233AFB"/>
    <w:rsid w:val="00233E15"/>
    <w:rsid w:val="0024048E"/>
    <w:rsid w:val="002409B0"/>
    <w:rsid w:val="00242FD3"/>
    <w:rsid w:val="0024467A"/>
    <w:rsid w:val="0024745B"/>
    <w:rsid w:val="002500BC"/>
    <w:rsid w:val="002501A9"/>
    <w:rsid w:val="0025053A"/>
    <w:rsid w:val="002516E6"/>
    <w:rsid w:val="0025207C"/>
    <w:rsid w:val="0025336C"/>
    <w:rsid w:val="002540FD"/>
    <w:rsid w:val="002541DB"/>
    <w:rsid w:val="00254A53"/>
    <w:rsid w:val="002552F8"/>
    <w:rsid w:val="00255B0B"/>
    <w:rsid w:val="00260CDD"/>
    <w:rsid w:val="00261395"/>
    <w:rsid w:val="00261FCA"/>
    <w:rsid w:val="002627D2"/>
    <w:rsid w:val="002630F1"/>
    <w:rsid w:val="00264CD8"/>
    <w:rsid w:val="00265E46"/>
    <w:rsid w:val="00266871"/>
    <w:rsid w:val="00270C06"/>
    <w:rsid w:val="00272609"/>
    <w:rsid w:val="00273A45"/>
    <w:rsid w:val="00273B1C"/>
    <w:rsid w:val="002756EC"/>
    <w:rsid w:val="00275B7E"/>
    <w:rsid w:val="00277B91"/>
    <w:rsid w:val="002817B2"/>
    <w:rsid w:val="0028440E"/>
    <w:rsid w:val="002850E2"/>
    <w:rsid w:val="00285831"/>
    <w:rsid w:val="00286DFB"/>
    <w:rsid w:val="002874DC"/>
    <w:rsid w:val="00290DC4"/>
    <w:rsid w:val="00291C23"/>
    <w:rsid w:val="00292E06"/>
    <w:rsid w:val="0029334F"/>
    <w:rsid w:val="00294040"/>
    <w:rsid w:val="00296226"/>
    <w:rsid w:val="002A191E"/>
    <w:rsid w:val="002A2CDB"/>
    <w:rsid w:val="002A30B6"/>
    <w:rsid w:val="002A554B"/>
    <w:rsid w:val="002B15EF"/>
    <w:rsid w:val="002B1C3F"/>
    <w:rsid w:val="002B38A1"/>
    <w:rsid w:val="002B3F39"/>
    <w:rsid w:val="002B5FCA"/>
    <w:rsid w:val="002B5FFB"/>
    <w:rsid w:val="002C0B77"/>
    <w:rsid w:val="002C0BC5"/>
    <w:rsid w:val="002C3AE6"/>
    <w:rsid w:val="002C3BB9"/>
    <w:rsid w:val="002C41C2"/>
    <w:rsid w:val="002C51D7"/>
    <w:rsid w:val="002C7231"/>
    <w:rsid w:val="002D0872"/>
    <w:rsid w:val="002D09DF"/>
    <w:rsid w:val="002D1143"/>
    <w:rsid w:val="002D278F"/>
    <w:rsid w:val="002D3697"/>
    <w:rsid w:val="002D3C22"/>
    <w:rsid w:val="002D6597"/>
    <w:rsid w:val="002D7C5A"/>
    <w:rsid w:val="002D7CCF"/>
    <w:rsid w:val="002D7D67"/>
    <w:rsid w:val="002E0B9E"/>
    <w:rsid w:val="002E0CA5"/>
    <w:rsid w:val="002E1CC8"/>
    <w:rsid w:val="002E2B88"/>
    <w:rsid w:val="002E30BF"/>
    <w:rsid w:val="002E346F"/>
    <w:rsid w:val="002E4BA3"/>
    <w:rsid w:val="002E7F6C"/>
    <w:rsid w:val="002F0134"/>
    <w:rsid w:val="002F0B95"/>
    <w:rsid w:val="002F141E"/>
    <w:rsid w:val="002F378B"/>
    <w:rsid w:val="002F3B58"/>
    <w:rsid w:val="002F5EAD"/>
    <w:rsid w:val="002F6CE1"/>
    <w:rsid w:val="002F70C7"/>
    <w:rsid w:val="00300891"/>
    <w:rsid w:val="0030124B"/>
    <w:rsid w:val="0030136A"/>
    <w:rsid w:val="0030291D"/>
    <w:rsid w:val="00302BCB"/>
    <w:rsid w:val="003035E7"/>
    <w:rsid w:val="00303A82"/>
    <w:rsid w:val="00304E6B"/>
    <w:rsid w:val="00305EC0"/>
    <w:rsid w:val="00307836"/>
    <w:rsid w:val="00311164"/>
    <w:rsid w:val="0031237B"/>
    <w:rsid w:val="00312C4C"/>
    <w:rsid w:val="00314912"/>
    <w:rsid w:val="00315662"/>
    <w:rsid w:val="003157E6"/>
    <w:rsid w:val="00315FF1"/>
    <w:rsid w:val="003204FC"/>
    <w:rsid w:val="00321049"/>
    <w:rsid w:val="00321BAB"/>
    <w:rsid w:val="00321C39"/>
    <w:rsid w:val="0032268F"/>
    <w:rsid w:val="003228F4"/>
    <w:rsid w:val="00322E38"/>
    <w:rsid w:val="00322FD0"/>
    <w:rsid w:val="00324E97"/>
    <w:rsid w:val="00325241"/>
    <w:rsid w:val="003252D9"/>
    <w:rsid w:val="0032635B"/>
    <w:rsid w:val="0032672E"/>
    <w:rsid w:val="0032685D"/>
    <w:rsid w:val="00327650"/>
    <w:rsid w:val="003278F4"/>
    <w:rsid w:val="00330895"/>
    <w:rsid w:val="0033167C"/>
    <w:rsid w:val="00332323"/>
    <w:rsid w:val="0033305C"/>
    <w:rsid w:val="0033323A"/>
    <w:rsid w:val="0033480B"/>
    <w:rsid w:val="00334835"/>
    <w:rsid w:val="003351DB"/>
    <w:rsid w:val="003400A4"/>
    <w:rsid w:val="00340C6D"/>
    <w:rsid w:val="003427A3"/>
    <w:rsid w:val="00342AEB"/>
    <w:rsid w:val="00343166"/>
    <w:rsid w:val="0034404C"/>
    <w:rsid w:val="00346005"/>
    <w:rsid w:val="00352702"/>
    <w:rsid w:val="003530F2"/>
    <w:rsid w:val="0035390B"/>
    <w:rsid w:val="00354340"/>
    <w:rsid w:val="00354E52"/>
    <w:rsid w:val="0035559E"/>
    <w:rsid w:val="00355976"/>
    <w:rsid w:val="00355D69"/>
    <w:rsid w:val="003606D7"/>
    <w:rsid w:val="0036211A"/>
    <w:rsid w:val="003622DE"/>
    <w:rsid w:val="00363C0F"/>
    <w:rsid w:val="00366005"/>
    <w:rsid w:val="003667A9"/>
    <w:rsid w:val="003668BA"/>
    <w:rsid w:val="00366C7E"/>
    <w:rsid w:val="00366D64"/>
    <w:rsid w:val="003676B1"/>
    <w:rsid w:val="00370CD6"/>
    <w:rsid w:val="00376992"/>
    <w:rsid w:val="0038204B"/>
    <w:rsid w:val="00382732"/>
    <w:rsid w:val="00382758"/>
    <w:rsid w:val="00383D24"/>
    <w:rsid w:val="00387273"/>
    <w:rsid w:val="0039048F"/>
    <w:rsid w:val="00390E5B"/>
    <w:rsid w:val="00391375"/>
    <w:rsid w:val="00394950"/>
    <w:rsid w:val="0039498A"/>
    <w:rsid w:val="00396910"/>
    <w:rsid w:val="0039696D"/>
    <w:rsid w:val="003A02FE"/>
    <w:rsid w:val="003A19C0"/>
    <w:rsid w:val="003A2059"/>
    <w:rsid w:val="003A3775"/>
    <w:rsid w:val="003A43F0"/>
    <w:rsid w:val="003A455C"/>
    <w:rsid w:val="003A4DB0"/>
    <w:rsid w:val="003A5439"/>
    <w:rsid w:val="003A692D"/>
    <w:rsid w:val="003B05FF"/>
    <w:rsid w:val="003B1912"/>
    <w:rsid w:val="003B2376"/>
    <w:rsid w:val="003B24B6"/>
    <w:rsid w:val="003B3203"/>
    <w:rsid w:val="003B38A1"/>
    <w:rsid w:val="003B4697"/>
    <w:rsid w:val="003B596D"/>
    <w:rsid w:val="003B5C53"/>
    <w:rsid w:val="003B7224"/>
    <w:rsid w:val="003C07BD"/>
    <w:rsid w:val="003C1110"/>
    <w:rsid w:val="003C32C7"/>
    <w:rsid w:val="003C5397"/>
    <w:rsid w:val="003C7151"/>
    <w:rsid w:val="003D05DC"/>
    <w:rsid w:val="003D1106"/>
    <w:rsid w:val="003D4066"/>
    <w:rsid w:val="003D4139"/>
    <w:rsid w:val="003D4F12"/>
    <w:rsid w:val="003D56B9"/>
    <w:rsid w:val="003D5B78"/>
    <w:rsid w:val="003D67AC"/>
    <w:rsid w:val="003E045B"/>
    <w:rsid w:val="003E21E1"/>
    <w:rsid w:val="003E241C"/>
    <w:rsid w:val="003E24CA"/>
    <w:rsid w:val="003E36BA"/>
    <w:rsid w:val="003E36E5"/>
    <w:rsid w:val="003E4A9F"/>
    <w:rsid w:val="003E5C1F"/>
    <w:rsid w:val="003E6443"/>
    <w:rsid w:val="003E6EB6"/>
    <w:rsid w:val="003E7306"/>
    <w:rsid w:val="003E7EC3"/>
    <w:rsid w:val="003F3891"/>
    <w:rsid w:val="003F3E85"/>
    <w:rsid w:val="003F4A17"/>
    <w:rsid w:val="003F501F"/>
    <w:rsid w:val="003F5E93"/>
    <w:rsid w:val="003F616D"/>
    <w:rsid w:val="003F77BA"/>
    <w:rsid w:val="0040255B"/>
    <w:rsid w:val="004041F1"/>
    <w:rsid w:val="0040514C"/>
    <w:rsid w:val="00406197"/>
    <w:rsid w:val="004101E8"/>
    <w:rsid w:val="00410370"/>
    <w:rsid w:val="00410AC4"/>
    <w:rsid w:val="00410D5F"/>
    <w:rsid w:val="0041147D"/>
    <w:rsid w:val="0041391B"/>
    <w:rsid w:val="00414ABE"/>
    <w:rsid w:val="00415397"/>
    <w:rsid w:val="00416018"/>
    <w:rsid w:val="004160A1"/>
    <w:rsid w:val="0041685B"/>
    <w:rsid w:val="00420759"/>
    <w:rsid w:val="00423DCA"/>
    <w:rsid w:val="00425575"/>
    <w:rsid w:val="004257E1"/>
    <w:rsid w:val="00425F2B"/>
    <w:rsid w:val="00426D98"/>
    <w:rsid w:val="00427FC5"/>
    <w:rsid w:val="00430C8C"/>
    <w:rsid w:val="00431242"/>
    <w:rsid w:val="004319B0"/>
    <w:rsid w:val="00432D3F"/>
    <w:rsid w:val="004336D8"/>
    <w:rsid w:val="00433B91"/>
    <w:rsid w:val="00433BD4"/>
    <w:rsid w:val="00434C33"/>
    <w:rsid w:val="00435B3B"/>
    <w:rsid w:val="00440158"/>
    <w:rsid w:val="004407F5"/>
    <w:rsid w:val="00441DFA"/>
    <w:rsid w:val="00443227"/>
    <w:rsid w:val="00443E65"/>
    <w:rsid w:val="0044413C"/>
    <w:rsid w:val="00445797"/>
    <w:rsid w:val="00447710"/>
    <w:rsid w:val="004501C9"/>
    <w:rsid w:val="00450EEE"/>
    <w:rsid w:val="00451D3C"/>
    <w:rsid w:val="00451E6B"/>
    <w:rsid w:val="00452EE5"/>
    <w:rsid w:val="00454ED3"/>
    <w:rsid w:val="00457907"/>
    <w:rsid w:val="00460BB5"/>
    <w:rsid w:val="0046176A"/>
    <w:rsid w:val="00461827"/>
    <w:rsid w:val="00462031"/>
    <w:rsid w:val="00462235"/>
    <w:rsid w:val="00463013"/>
    <w:rsid w:val="004631A8"/>
    <w:rsid w:val="00465ABE"/>
    <w:rsid w:val="00466A47"/>
    <w:rsid w:val="00466F3A"/>
    <w:rsid w:val="00467647"/>
    <w:rsid w:val="00470BFA"/>
    <w:rsid w:val="00474AAC"/>
    <w:rsid w:val="00474F59"/>
    <w:rsid w:val="00475435"/>
    <w:rsid w:val="00477747"/>
    <w:rsid w:val="00477E6C"/>
    <w:rsid w:val="0048192D"/>
    <w:rsid w:val="00481B21"/>
    <w:rsid w:val="0048523C"/>
    <w:rsid w:val="004852BF"/>
    <w:rsid w:val="00491A4D"/>
    <w:rsid w:val="00491D9D"/>
    <w:rsid w:val="004921B4"/>
    <w:rsid w:val="004921EB"/>
    <w:rsid w:val="00493F21"/>
    <w:rsid w:val="00494841"/>
    <w:rsid w:val="00497DEC"/>
    <w:rsid w:val="004A0C13"/>
    <w:rsid w:val="004A14CD"/>
    <w:rsid w:val="004A37EC"/>
    <w:rsid w:val="004A4BA4"/>
    <w:rsid w:val="004A4BBD"/>
    <w:rsid w:val="004A4DDF"/>
    <w:rsid w:val="004A6094"/>
    <w:rsid w:val="004A6DFC"/>
    <w:rsid w:val="004B2A0D"/>
    <w:rsid w:val="004B2B6B"/>
    <w:rsid w:val="004B5B09"/>
    <w:rsid w:val="004C06FA"/>
    <w:rsid w:val="004C0FD5"/>
    <w:rsid w:val="004C1503"/>
    <w:rsid w:val="004C1821"/>
    <w:rsid w:val="004C2306"/>
    <w:rsid w:val="004C501E"/>
    <w:rsid w:val="004D4A07"/>
    <w:rsid w:val="004D58A8"/>
    <w:rsid w:val="004E02E0"/>
    <w:rsid w:val="004E02E7"/>
    <w:rsid w:val="004E0C27"/>
    <w:rsid w:val="004E1A90"/>
    <w:rsid w:val="004E331C"/>
    <w:rsid w:val="004E3F2E"/>
    <w:rsid w:val="004E432D"/>
    <w:rsid w:val="004E55C8"/>
    <w:rsid w:val="004E562D"/>
    <w:rsid w:val="004E5F29"/>
    <w:rsid w:val="004E63F9"/>
    <w:rsid w:val="004E7B9D"/>
    <w:rsid w:val="004F026D"/>
    <w:rsid w:val="004F0D10"/>
    <w:rsid w:val="004F0DC5"/>
    <w:rsid w:val="004F2641"/>
    <w:rsid w:val="004F311B"/>
    <w:rsid w:val="004F39CF"/>
    <w:rsid w:val="004F5A52"/>
    <w:rsid w:val="004F7812"/>
    <w:rsid w:val="00502E9F"/>
    <w:rsid w:val="00503D97"/>
    <w:rsid w:val="005047B3"/>
    <w:rsid w:val="005062FD"/>
    <w:rsid w:val="005067FD"/>
    <w:rsid w:val="0050709C"/>
    <w:rsid w:val="00507F72"/>
    <w:rsid w:val="00511103"/>
    <w:rsid w:val="00513714"/>
    <w:rsid w:val="00513C8C"/>
    <w:rsid w:val="0051609F"/>
    <w:rsid w:val="00516D8B"/>
    <w:rsid w:val="0051742C"/>
    <w:rsid w:val="005177D7"/>
    <w:rsid w:val="00520C69"/>
    <w:rsid w:val="00520D94"/>
    <w:rsid w:val="0052539A"/>
    <w:rsid w:val="00526614"/>
    <w:rsid w:val="0053015C"/>
    <w:rsid w:val="0053058A"/>
    <w:rsid w:val="0053205D"/>
    <w:rsid w:val="00532646"/>
    <w:rsid w:val="00532A5E"/>
    <w:rsid w:val="00533AFD"/>
    <w:rsid w:val="0053460E"/>
    <w:rsid w:val="00534AD2"/>
    <w:rsid w:val="00536862"/>
    <w:rsid w:val="005377A8"/>
    <w:rsid w:val="005401DB"/>
    <w:rsid w:val="00540F2B"/>
    <w:rsid w:val="00545A51"/>
    <w:rsid w:val="0054600A"/>
    <w:rsid w:val="0054693B"/>
    <w:rsid w:val="005477AA"/>
    <w:rsid w:val="005505D0"/>
    <w:rsid w:val="00551E66"/>
    <w:rsid w:val="00552423"/>
    <w:rsid w:val="00552DD2"/>
    <w:rsid w:val="00553541"/>
    <w:rsid w:val="00553DFD"/>
    <w:rsid w:val="00553FF0"/>
    <w:rsid w:val="005549A3"/>
    <w:rsid w:val="0055570C"/>
    <w:rsid w:val="00556595"/>
    <w:rsid w:val="00557330"/>
    <w:rsid w:val="00557AD9"/>
    <w:rsid w:val="00563577"/>
    <w:rsid w:val="00563F55"/>
    <w:rsid w:val="00564896"/>
    <w:rsid w:val="005649A7"/>
    <w:rsid w:val="00564B4B"/>
    <w:rsid w:val="00566073"/>
    <w:rsid w:val="00567FB4"/>
    <w:rsid w:val="00571666"/>
    <w:rsid w:val="00571F7F"/>
    <w:rsid w:val="00574C20"/>
    <w:rsid w:val="00575031"/>
    <w:rsid w:val="0057576F"/>
    <w:rsid w:val="005760F6"/>
    <w:rsid w:val="00576367"/>
    <w:rsid w:val="00576D3B"/>
    <w:rsid w:val="00577C9B"/>
    <w:rsid w:val="0058194F"/>
    <w:rsid w:val="00581C9C"/>
    <w:rsid w:val="005841E1"/>
    <w:rsid w:val="00584A94"/>
    <w:rsid w:val="00584D4C"/>
    <w:rsid w:val="00585159"/>
    <w:rsid w:val="00585D2B"/>
    <w:rsid w:val="0058654B"/>
    <w:rsid w:val="00586ADF"/>
    <w:rsid w:val="00586C1B"/>
    <w:rsid w:val="00587D4D"/>
    <w:rsid w:val="00590314"/>
    <w:rsid w:val="0059080E"/>
    <w:rsid w:val="00591698"/>
    <w:rsid w:val="00592A4D"/>
    <w:rsid w:val="00592B37"/>
    <w:rsid w:val="00595C7D"/>
    <w:rsid w:val="005A0CD7"/>
    <w:rsid w:val="005A0F1E"/>
    <w:rsid w:val="005A1882"/>
    <w:rsid w:val="005A25A4"/>
    <w:rsid w:val="005A2AA1"/>
    <w:rsid w:val="005A3731"/>
    <w:rsid w:val="005A3C64"/>
    <w:rsid w:val="005A4C02"/>
    <w:rsid w:val="005A5641"/>
    <w:rsid w:val="005B008C"/>
    <w:rsid w:val="005B1747"/>
    <w:rsid w:val="005B3F16"/>
    <w:rsid w:val="005B57F5"/>
    <w:rsid w:val="005B5C61"/>
    <w:rsid w:val="005B67A6"/>
    <w:rsid w:val="005C0CA8"/>
    <w:rsid w:val="005C13A2"/>
    <w:rsid w:val="005C1558"/>
    <w:rsid w:val="005D0C54"/>
    <w:rsid w:val="005D2627"/>
    <w:rsid w:val="005D28A9"/>
    <w:rsid w:val="005D2FE4"/>
    <w:rsid w:val="005D4DF2"/>
    <w:rsid w:val="005D4EB1"/>
    <w:rsid w:val="005D6B7B"/>
    <w:rsid w:val="005D76DC"/>
    <w:rsid w:val="005D795C"/>
    <w:rsid w:val="005E09DB"/>
    <w:rsid w:val="005E22A6"/>
    <w:rsid w:val="005E3346"/>
    <w:rsid w:val="005E55A6"/>
    <w:rsid w:val="005E5E8B"/>
    <w:rsid w:val="005E6262"/>
    <w:rsid w:val="005E7055"/>
    <w:rsid w:val="005E763B"/>
    <w:rsid w:val="005F18AF"/>
    <w:rsid w:val="005F319A"/>
    <w:rsid w:val="005F39BC"/>
    <w:rsid w:val="005F4AFB"/>
    <w:rsid w:val="005F5643"/>
    <w:rsid w:val="005F607D"/>
    <w:rsid w:val="005F6E03"/>
    <w:rsid w:val="005F726B"/>
    <w:rsid w:val="00600149"/>
    <w:rsid w:val="006011A4"/>
    <w:rsid w:val="006015AC"/>
    <w:rsid w:val="0060220A"/>
    <w:rsid w:val="00602548"/>
    <w:rsid w:val="00603986"/>
    <w:rsid w:val="006045F7"/>
    <w:rsid w:val="00605730"/>
    <w:rsid w:val="00606BF7"/>
    <w:rsid w:val="00611756"/>
    <w:rsid w:val="006131C9"/>
    <w:rsid w:val="00613D44"/>
    <w:rsid w:val="006143FE"/>
    <w:rsid w:val="00615872"/>
    <w:rsid w:val="00616631"/>
    <w:rsid w:val="00617F6A"/>
    <w:rsid w:val="0062074E"/>
    <w:rsid w:val="00621A70"/>
    <w:rsid w:val="00625A08"/>
    <w:rsid w:val="006316A1"/>
    <w:rsid w:val="00631DEB"/>
    <w:rsid w:val="006321DD"/>
    <w:rsid w:val="006332B0"/>
    <w:rsid w:val="00633F0C"/>
    <w:rsid w:val="00636BA8"/>
    <w:rsid w:val="00636D69"/>
    <w:rsid w:val="00640116"/>
    <w:rsid w:val="00641A7C"/>
    <w:rsid w:val="00644089"/>
    <w:rsid w:val="0064529B"/>
    <w:rsid w:val="00646808"/>
    <w:rsid w:val="00646C0C"/>
    <w:rsid w:val="00647D1B"/>
    <w:rsid w:val="006500AF"/>
    <w:rsid w:val="00650139"/>
    <w:rsid w:val="00653137"/>
    <w:rsid w:val="0065322D"/>
    <w:rsid w:val="00653ED5"/>
    <w:rsid w:val="00655016"/>
    <w:rsid w:val="00655E6F"/>
    <w:rsid w:val="006568EF"/>
    <w:rsid w:val="00657AD6"/>
    <w:rsid w:val="00661384"/>
    <w:rsid w:val="0066187F"/>
    <w:rsid w:val="00661B84"/>
    <w:rsid w:val="006635B0"/>
    <w:rsid w:val="00663666"/>
    <w:rsid w:val="00664424"/>
    <w:rsid w:val="00666AA8"/>
    <w:rsid w:val="006723B8"/>
    <w:rsid w:val="0067270D"/>
    <w:rsid w:val="006728A7"/>
    <w:rsid w:val="0067344A"/>
    <w:rsid w:val="006748B6"/>
    <w:rsid w:val="00674C1D"/>
    <w:rsid w:val="0068480C"/>
    <w:rsid w:val="00684B15"/>
    <w:rsid w:val="006870F9"/>
    <w:rsid w:val="006930F9"/>
    <w:rsid w:val="00695BDB"/>
    <w:rsid w:val="00695EF9"/>
    <w:rsid w:val="00696B89"/>
    <w:rsid w:val="006A246D"/>
    <w:rsid w:val="006A3BDE"/>
    <w:rsid w:val="006A4EC9"/>
    <w:rsid w:val="006A556C"/>
    <w:rsid w:val="006B010C"/>
    <w:rsid w:val="006B0728"/>
    <w:rsid w:val="006B1E98"/>
    <w:rsid w:val="006B2F3F"/>
    <w:rsid w:val="006B39F5"/>
    <w:rsid w:val="006B53CE"/>
    <w:rsid w:val="006B7CDD"/>
    <w:rsid w:val="006C0DEF"/>
    <w:rsid w:val="006C381F"/>
    <w:rsid w:val="006C5560"/>
    <w:rsid w:val="006C55F2"/>
    <w:rsid w:val="006C5F9A"/>
    <w:rsid w:val="006C6A76"/>
    <w:rsid w:val="006D0977"/>
    <w:rsid w:val="006D0ECF"/>
    <w:rsid w:val="006D1611"/>
    <w:rsid w:val="006D2F9D"/>
    <w:rsid w:val="006D5120"/>
    <w:rsid w:val="006D514B"/>
    <w:rsid w:val="006D72CF"/>
    <w:rsid w:val="006D7BDE"/>
    <w:rsid w:val="006E13D3"/>
    <w:rsid w:val="006E15DA"/>
    <w:rsid w:val="006E22F6"/>
    <w:rsid w:val="006E57B1"/>
    <w:rsid w:val="006E69A4"/>
    <w:rsid w:val="006F0897"/>
    <w:rsid w:val="006F470A"/>
    <w:rsid w:val="006F5D89"/>
    <w:rsid w:val="006F5E5F"/>
    <w:rsid w:val="006F5ED1"/>
    <w:rsid w:val="006F69E1"/>
    <w:rsid w:val="006F73D4"/>
    <w:rsid w:val="006F7BEC"/>
    <w:rsid w:val="00702AF9"/>
    <w:rsid w:val="0070304E"/>
    <w:rsid w:val="00703475"/>
    <w:rsid w:val="00704081"/>
    <w:rsid w:val="007048F3"/>
    <w:rsid w:val="00705001"/>
    <w:rsid w:val="007067E6"/>
    <w:rsid w:val="00710349"/>
    <w:rsid w:val="0071290A"/>
    <w:rsid w:val="00714127"/>
    <w:rsid w:val="0071426F"/>
    <w:rsid w:val="007157CB"/>
    <w:rsid w:val="00715BE4"/>
    <w:rsid w:val="00717047"/>
    <w:rsid w:val="007173F3"/>
    <w:rsid w:val="007175B0"/>
    <w:rsid w:val="00721B17"/>
    <w:rsid w:val="00723E7F"/>
    <w:rsid w:val="00724BEB"/>
    <w:rsid w:val="007328D2"/>
    <w:rsid w:val="007332DE"/>
    <w:rsid w:val="0073432E"/>
    <w:rsid w:val="007344F1"/>
    <w:rsid w:val="0073517C"/>
    <w:rsid w:val="007352CC"/>
    <w:rsid w:val="00735F77"/>
    <w:rsid w:val="007361D0"/>
    <w:rsid w:val="0073634B"/>
    <w:rsid w:val="007368D3"/>
    <w:rsid w:val="007445A0"/>
    <w:rsid w:val="00744895"/>
    <w:rsid w:val="00745BFC"/>
    <w:rsid w:val="00745E1F"/>
    <w:rsid w:val="00746335"/>
    <w:rsid w:val="00747ABB"/>
    <w:rsid w:val="00750595"/>
    <w:rsid w:val="00755CDE"/>
    <w:rsid w:val="007609EC"/>
    <w:rsid w:val="00761536"/>
    <w:rsid w:val="00761F33"/>
    <w:rsid w:val="0076458A"/>
    <w:rsid w:val="007653DB"/>
    <w:rsid w:val="00767D40"/>
    <w:rsid w:val="007720D8"/>
    <w:rsid w:val="007744E3"/>
    <w:rsid w:val="00776E22"/>
    <w:rsid w:val="007776CB"/>
    <w:rsid w:val="0078196C"/>
    <w:rsid w:val="007819AB"/>
    <w:rsid w:val="00784C9F"/>
    <w:rsid w:val="00784D4B"/>
    <w:rsid w:val="00785DCE"/>
    <w:rsid w:val="00795AAD"/>
    <w:rsid w:val="00795FBE"/>
    <w:rsid w:val="007A0112"/>
    <w:rsid w:val="007A2C95"/>
    <w:rsid w:val="007A3BC7"/>
    <w:rsid w:val="007A4960"/>
    <w:rsid w:val="007A4BD9"/>
    <w:rsid w:val="007A559B"/>
    <w:rsid w:val="007B120B"/>
    <w:rsid w:val="007B1675"/>
    <w:rsid w:val="007B3B4F"/>
    <w:rsid w:val="007B59C9"/>
    <w:rsid w:val="007B59FE"/>
    <w:rsid w:val="007C04A7"/>
    <w:rsid w:val="007C065C"/>
    <w:rsid w:val="007C2E4A"/>
    <w:rsid w:val="007C411A"/>
    <w:rsid w:val="007C4376"/>
    <w:rsid w:val="007C54A5"/>
    <w:rsid w:val="007C54F1"/>
    <w:rsid w:val="007C5E3E"/>
    <w:rsid w:val="007C6D9E"/>
    <w:rsid w:val="007C6E2E"/>
    <w:rsid w:val="007C6FFA"/>
    <w:rsid w:val="007D03E7"/>
    <w:rsid w:val="007D382A"/>
    <w:rsid w:val="007D55B5"/>
    <w:rsid w:val="007D5F5E"/>
    <w:rsid w:val="007D75EF"/>
    <w:rsid w:val="007D7600"/>
    <w:rsid w:val="007E1ECD"/>
    <w:rsid w:val="007E2A5C"/>
    <w:rsid w:val="007E2EC7"/>
    <w:rsid w:val="007E3287"/>
    <w:rsid w:val="007E4736"/>
    <w:rsid w:val="007E54B9"/>
    <w:rsid w:val="007E6EA3"/>
    <w:rsid w:val="007E725C"/>
    <w:rsid w:val="007F013B"/>
    <w:rsid w:val="007F07D5"/>
    <w:rsid w:val="007F1C3C"/>
    <w:rsid w:val="007F4A6B"/>
    <w:rsid w:val="007F5541"/>
    <w:rsid w:val="007F5717"/>
    <w:rsid w:val="007F5EC0"/>
    <w:rsid w:val="00800197"/>
    <w:rsid w:val="00800E68"/>
    <w:rsid w:val="00801D1D"/>
    <w:rsid w:val="008049C5"/>
    <w:rsid w:val="00804EFB"/>
    <w:rsid w:val="00806F3C"/>
    <w:rsid w:val="00806F77"/>
    <w:rsid w:val="00807361"/>
    <w:rsid w:val="0081064B"/>
    <w:rsid w:val="00811217"/>
    <w:rsid w:val="0081334B"/>
    <w:rsid w:val="00813E6E"/>
    <w:rsid w:val="00817C1E"/>
    <w:rsid w:val="008232E6"/>
    <w:rsid w:val="00823AF3"/>
    <w:rsid w:val="00823C26"/>
    <w:rsid w:val="0082479E"/>
    <w:rsid w:val="00826C60"/>
    <w:rsid w:val="00827796"/>
    <w:rsid w:val="00827F5E"/>
    <w:rsid w:val="00837550"/>
    <w:rsid w:val="008378C1"/>
    <w:rsid w:val="00840954"/>
    <w:rsid w:val="008416E4"/>
    <w:rsid w:val="0084374F"/>
    <w:rsid w:val="00844182"/>
    <w:rsid w:val="00844762"/>
    <w:rsid w:val="008453E9"/>
    <w:rsid w:val="00845D34"/>
    <w:rsid w:val="00851E5E"/>
    <w:rsid w:val="00852CE5"/>
    <w:rsid w:val="00853B7B"/>
    <w:rsid w:val="00853DAC"/>
    <w:rsid w:val="008574C9"/>
    <w:rsid w:val="00860550"/>
    <w:rsid w:val="008617D8"/>
    <w:rsid w:val="008619E8"/>
    <w:rsid w:val="008648F1"/>
    <w:rsid w:val="00865AD9"/>
    <w:rsid w:val="00866411"/>
    <w:rsid w:val="00867649"/>
    <w:rsid w:val="008703EB"/>
    <w:rsid w:val="00870855"/>
    <w:rsid w:val="00873C72"/>
    <w:rsid w:val="0087458E"/>
    <w:rsid w:val="008762A5"/>
    <w:rsid w:val="00877312"/>
    <w:rsid w:val="00882A45"/>
    <w:rsid w:val="008832B7"/>
    <w:rsid w:val="008841D8"/>
    <w:rsid w:val="00886926"/>
    <w:rsid w:val="00886B8E"/>
    <w:rsid w:val="00887B0B"/>
    <w:rsid w:val="00890B0A"/>
    <w:rsid w:val="00890DA9"/>
    <w:rsid w:val="00891AED"/>
    <w:rsid w:val="00892472"/>
    <w:rsid w:val="0089261E"/>
    <w:rsid w:val="00892A61"/>
    <w:rsid w:val="008931C9"/>
    <w:rsid w:val="008944AE"/>
    <w:rsid w:val="0089512F"/>
    <w:rsid w:val="00895A99"/>
    <w:rsid w:val="00897BFE"/>
    <w:rsid w:val="008A0839"/>
    <w:rsid w:val="008A0FE6"/>
    <w:rsid w:val="008A1ED9"/>
    <w:rsid w:val="008A23DB"/>
    <w:rsid w:val="008A2ABA"/>
    <w:rsid w:val="008A363E"/>
    <w:rsid w:val="008B0682"/>
    <w:rsid w:val="008B09ED"/>
    <w:rsid w:val="008B295A"/>
    <w:rsid w:val="008B416B"/>
    <w:rsid w:val="008B440F"/>
    <w:rsid w:val="008B4586"/>
    <w:rsid w:val="008B4AA0"/>
    <w:rsid w:val="008B4B27"/>
    <w:rsid w:val="008B671C"/>
    <w:rsid w:val="008B71BB"/>
    <w:rsid w:val="008C0351"/>
    <w:rsid w:val="008C050B"/>
    <w:rsid w:val="008C1E17"/>
    <w:rsid w:val="008C307B"/>
    <w:rsid w:val="008C3D60"/>
    <w:rsid w:val="008C4792"/>
    <w:rsid w:val="008C4C50"/>
    <w:rsid w:val="008C58CD"/>
    <w:rsid w:val="008C6C51"/>
    <w:rsid w:val="008C6E1A"/>
    <w:rsid w:val="008C7A35"/>
    <w:rsid w:val="008D0E0C"/>
    <w:rsid w:val="008D15F4"/>
    <w:rsid w:val="008D1969"/>
    <w:rsid w:val="008D3741"/>
    <w:rsid w:val="008D4E1D"/>
    <w:rsid w:val="008D5CA9"/>
    <w:rsid w:val="008E328A"/>
    <w:rsid w:val="008E3AE4"/>
    <w:rsid w:val="008E4895"/>
    <w:rsid w:val="008E5882"/>
    <w:rsid w:val="008F0082"/>
    <w:rsid w:val="00902BD8"/>
    <w:rsid w:val="0090544C"/>
    <w:rsid w:val="00907978"/>
    <w:rsid w:val="009116C8"/>
    <w:rsid w:val="009136E7"/>
    <w:rsid w:val="00914149"/>
    <w:rsid w:val="00914769"/>
    <w:rsid w:val="00915766"/>
    <w:rsid w:val="00915BAB"/>
    <w:rsid w:val="009168F4"/>
    <w:rsid w:val="00920E46"/>
    <w:rsid w:val="00923E0A"/>
    <w:rsid w:val="00924399"/>
    <w:rsid w:val="00925597"/>
    <w:rsid w:val="00925A6C"/>
    <w:rsid w:val="00926CB0"/>
    <w:rsid w:val="00926D55"/>
    <w:rsid w:val="0092726D"/>
    <w:rsid w:val="00930CF8"/>
    <w:rsid w:val="00930FDD"/>
    <w:rsid w:val="00932F04"/>
    <w:rsid w:val="00936FAE"/>
    <w:rsid w:val="009410A7"/>
    <w:rsid w:val="009421EA"/>
    <w:rsid w:val="00942C17"/>
    <w:rsid w:val="009469CD"/>
    <w:rsid w:val="00950E9D"/>
    <w:rsid w:val="00952CBF"/>
    <w:rsid w:val="00955C49"/>
    <w:rsid w:val="00955D29"/>
    <w:rsid w:val="0096173E"/>
    <w:rsid w:val="00961AA6"/>
    <w:rsid w:val="009629D9"/>
    <w:rsid w:val="00964A1A"/>
    <w:rsid w:val="009653BC"/>
    <w:rsid w:val="00965803"/>
    <w:rsid w:val="00966A9A"/>
    <w:rsid w:val="00970840"/>
    <w:rsid w:val="00970BF0"/>
    <w:rsid w:val="009741F7"/>
    <w:rsid w:val="00985520"/>
    <w:rsid w:val="009877B4"/>
    <w:rsid w:val="00990994"/>
    <w:rsid w:val="00991744"/>
    <w:rsid w:val="00992644"/>
    <w:rsid w:val="0099364B"/>
    <w:rsid w:val="00994865"/>
    <w:rsid w:val="009A0105"/>
    <w:rsid w:val="009A0535"/>
    <w:rsid w:val="009A31E7"/>
    <w:rsid w:val="009A33FD"/>
    <w:rsid w:val="009A393B"/>
    <w:rsid w:val="009A4B9F"/>
    <w:rsid w:val="009A6DBB"/>
    <w:rsid w:val="009B0741"/>
    <w:rsid w:val="009B1940"/>
    <w:rsid w:val="009B3635"/>
    <w:rsid w:val="009B449C"/>
    <w:rsid w:val="009B502D"/>
    <w:rsid w:val="009B57F2"/>
    <w:rsid w:val="009B5F59"/>
    <w:rsid w:val="009C0AC8"/>
    <w:rsid w:val="009C13A2"/>
    <w:rsid w:val="009C3064"/>
    <w:rsid w:val="009C45B3"/>
    <w:rsid w:val="009C52F0"/>
    <w:rsid w:val="009C5D1B"/>
    <w:rsid w:val="009D1353"/>
    <w:rsid w:val="009D22DD"/>
    <w:rsid w:val="009D2B72"/>
    <w:rsid w:val="009D347F"/>
    <w:rsid w:val="009D4B00"/>
    <w:rsid w:val="009D61C2"/>
    <w:rsid w:val="009D6236"/>
    <w:rsid w:val="009E1A88"/>
    <w:rsid w:val="009E2D71"/>
    <w:rsid w:val="009E3B60"/>
    <w:rsid w:val="009E4481"/>
    <w:rsid w:val="009E4D08"/>
    <w:rsid w:val="009E5418"/>
    <w:rsid w:val="009E6428"/>
    <w:rsid w:val="009E77F5"/>
    <w:rsid w:val="009F24B9"/>
    <w:rsid w:val="009F4822"/>
    <w:rsid w:val="009F4EC1"/>
    <w:rsid w:val="00A00019"/>
    <w:rsid w:val="00A00712"/>
    <w:rsid w:val="00A01BCB"/>
    <w:rsid w:val="00A024D9"/>
    <w:rsid w:val="00A02971"/>
    <w:rsid w:val="00A02C42"/>
    <w:rsid w:val="00A041C2"/>
    <w:rsid w:val="00A04B08"/>
    <w:rsid w:val="00A06273"/>
    <w:rsid w:val="00A067BC"/>
    <w:rsid w:val="00A0688D"/>
    <w:rsid w:val="00A07B8C"/>
    <w:rsid w:val="00A10F95"/>
    <w:rsid w:val="00A133DF"/>
    <w:rsid w:val="00A17097"/>
    <w:rsid w:val="00A219DA"/>
    <w:rsid w:val="00A21BEF"/>
    <w:rsid w:val="00A21E11"/>
    <w:rsid w:val="00A22F6F"/>
    <w:rsid w:val="00A23301"/>
    <w:rsid w:val="00A245A2"/>
    <w:rsid w:val="00A25602"/>
    <w:rsid w:val="00A30234"/>
    <w:rsid w:val="00A30EC2"/>
    <w:rsid w:val="00A315AF"/>
    <w:rsid w:val="00A361D1"/>
    <w:rsid w:val="00A36BC8"/>
    <w:rsid w:val="00A37378"/>
    <w:rsid w:val="00A43D50"/>
    <w:rsid w:val="00A4627F"/>
    <w:rsid w:val="00A46E31"/>
    <w:rsid w:val="00A47210"/>
    <w:rsid w:val="00A47636"/>
    <w:rsid w:val="00A51B97"/>
    <w:rsid w:val="00A53FD1"/>
    <w:rsid w:val="00A541C5"/>
    <w:rsid w:val="00A54222"/>
    <w:rsid w:val="00A544DA"/>
    <w:rsid w:val="00A549AF"/>
    <w:rsid w:val="00A554AD"/>
    <w:rsid w:val="00A5605F"/>
    <w:rsid w:val="00A56570"/>
    <w:rsid w:val="00A60AB9"/>
    <w:rsid w:val="00A61B44"/>
    <w:rsid w:val="00A62617"/>
    <w:rsid w:val="00A63291"/>
    <w:rsid w:val="00A63617"/>
    <w:rsid w:val="00A63D6C"/>
    <w:rsid w:val="00A71ADD"/>
    <w:rsid w:val="00A73D96"/>
    <w:rsid w:val="00A76AE0"/>
    <w:rsid w:val="00A76E15"/>
    <w:rsid w:val="00A8051B"/>
    <w:rsid w:val="00A820E6"/>
    <w:rsid w:val="00A82376"/>
    <w:rsid w:val="00A82DD3"/>
    <w:rsid w:val="00A85386"/>
    <w:rsid w:val="00A86F04"/>
    <w:rsid w:val="00A900D9"/>
    <w:rsid w:val="00A91850"/>
    <w:rsid w:val="00A91B65"/>
    <w:rsid w:val="00A92938"/>
    <w:rsid w:val="00A9318A"/>
    <w:rsid w:val="00A94E3C"/>
    <w:rsid w:val="00A95150"/>
    <w:rsid w:val="00AA084E"/>
    <w:rsid w:val="00AA58F2"/>
    <w:rsid w:val="00AB147C"/>
    <w:rsid w:val="00AB4609"/>
    <w:rsid w:val="00AB5A72"/>
    <w:rsid w:val="00AB617D"/>
    <w:rsid w:val="00AB6477"/>
    <w:rsid w:val="00AB791A"/>
    <w:rsid w:val="00AC1303"/>
    <w:rsid w:val="00AC475E"/>
    <w:rsid w:val="00AC50F6"/>
    <w:rsid w:val="00AC66FF"/>
    <w:rsid w:val="00AD0294"/>
    <w:rsid w:val="00AD0F10"/>
    <w:rsid w:val="00AD120A"/>
    <w:rsid w:val="00AD2D6D"/>
    <w:rsid w:val="00AD2EF9"/>
    <w:rsid w:val="00AD30F3"/>
    <w:rsid w:val="00AD48DB"/>
    <w:rsid w:val="00AD4A43"/>
    <w:rsid w:val="00AD5A15"/>
    <w:rsid w:val="00AD5DC2"/>
    <w:rsid w:val="00AD60AB"/>
    <w:rsid w:val="00AE1F60"/>
    <w:rsid w:val="00AE388A"/>
    <w:rsid w:val="00AE518F"/>
    <w:rsid w:val="00AE5ECE"/>
    <w:rsid w:val="00AE5EF6"/>
    <w:rsid w:val="00AE65F0"/>
    <w:rsid w:val="00AE6EFB"/>
    <w:rsid w:val="00AF033F"/>
    <w:rsid w:val="00AF0449"/>
    <w:rsid w:val="00AF12CD"/>
    <w:rsid w:val="00AF1F93"/>
    <w:rsid w:val="00AF3830"/>
    <w:rsid w:val="00AF67A8"/>
    <w:rsid w:val="00AF7095"/>
    <w:rsid w:val="00AF7195"/>
    <w:rsid w:val="00B00299"/>
    <w:rsid w:val="00B0211B"/>
    <w:rsid w:val="00B057AB"/>
    <w:rsid w:val="00B0682E"/>
    <w:rsid w:val="00B06D18"/>
    <w:rsid w:val="00B10391"/>
    <w:rsid w:val="00B13965"/>
    <w:rsid w:val="00B13A99"/>
    <w:rsid w:val="00B16CFA"/>
    <w:rsid w:val="00B17F6C"/>
    <w:rsid w:val="00B21378"/>
    <w:rsid w:val="00B2316D"/>
    <w:rsid w:val="00B24BE3"/>
    <w:rsid w:val="00B25E44"/>
    <w:rsid w:val="00B265DC"/>
    <w:rsid w:val="00B27026"/>
    <w:rsid w:val="00B2710C"/>
    <w:rsid w:val="00B2721C"/>
    <w:rsid w:val="00B27344"/>
    <w:rsid w:val="00B310C5"/>
    <w:rsid w:val="00B32DE4"/>
    <w:rsid w:val="00B33BB1"/>
    <w:rsid w:val="00B33FB2"/>
    <w:rsid w:val="00B343FA"/>
    <w:rsid w:val="00B346E8"/>
    <w:rsid w:val="00B35354"/>
    <w:rsid w:val="00B3648C"/>
    <w:rsid w:val="00B371E3"/>
    <w:rsid w:val="00B40A5C"/>
    <w:rsid w:val="00B429E3"/>
    <w:rsid w:val="00B4316C"/>
    <w:rsid w:val="00B47687"/>
    <w:rsid w:val="00B47748"/>
    <w:rsid w:val="00B47C49"/>
    <w:rsid w:val="00B50AFD"/>
    <w:rsid w:val="00B55C44"/>
    <w:rsid w:val="00B60195"/>
    <w:rsid w:val="00B62CF6"/>
    <w:rsid w:val="00B64A7E"/>
    <w:rsid w:val="00B667C1"/>
    <w:rsid w:val="00B70A8B"/>
    <w:rsid w:val="00B71D97"/>
    <w:rsid w:val="00B721B7"/>
    <w:rsid w:val="00B74CCC"/>
    <w:rsid w:val="00B76DCF"/>
    <w:rsid w:val="00B77630"/>
    <w:rsid w:val="00B77DE1"/>
    <w:rsid w:val="00B77F83"/>
    <w:rsid w:val="00B8014E"/>
    <w:rsid w:val="00B8082D"/>
    <w:rsid w:val="00B80CF6"/>
    <w:rsid w:val="00B826F2"/>
    <w:rsid w:val="00B83BAC"/>
    <w:rsid w:val="00B85B68"/>
    <w:rsid w:val="00B867D3"/>
    <w:rsid w:val="00B87E9F"/>
    <w:rsid w:val="00B91228"/>
    <w:rsid w:val="00B91880"/>
    <w:rsid w:val="00B926D2"/>
    <w:rsid w:val="00B92D1C"/>
    <w:rsid w:val="00B9476B"/>
    <w:rsid w:val="00B94D5B"/>
    <w:rsid w:val="00B968FC"/>
    <w:rsid w:val="00BA246B"/>
    <w:rsid w:val="00BA53F6"/>
    <w:rsid w:val="00BA5A45"/>
    <w:rsid w:val="00BA761F"/>
    <w:rsid w:val="00BB0D62"/>
    <w:rsid w:val="00BB14CF"/>
    <w:rsid w:val="00BB1EF2"/>
    <w:rsid w:val="00BB29A3"/>
    <w:rsid w:val="00BB2ECC"/>
    <w:rsid w:val="00BB32CC"/>
    <w:rsid w:val="00BB352A"/>
    <w:rsid w:val="00BB384C"/>
    <w:rsid w:val="00BB39D8"/>
    <w:rsid w:val="00BB3E42"/>
    <w:rsid w:val="00BB42FC"/>
    <w:rsid w:val="00BB4ACE"/>
    <w:rsid w:val="00BB5374"/>
    <w:rsid w:val="00BB633A"/>
    <w:rsid w:val="00BB67AD"/>
    <w:rsid w:val="00BB697F"/>
    <w:rsid w:val="00BB708D"/>
    <w:rsid w:val="00BC2420"/>
    <w:rsid w:val="00BC282F"/>
    <w:rsid w:val="00BC2AA9"/>
    <w:rsid w:val="00BC415B"/>
    <w:rsid w:val="00BC41EF"/>
    <w:rsid w:val="00BC431C"/>
    <w:rsid w:val="00BC550F"/>
    <w:rsid w:val="00BC5F83"/>
    <w:rsid w:val="00BC6595"/>
    <w:rsid w:val="00BC6956"/>
    <w:rsid w:val="00BC7111"/>
    <w:rsid w:val="00BC7641"/>
    <w:rsid w:val="00BD16A9"/>
    <w:rsid w:val="00BD19B5"/>
    <w:rsid w:val="00BD2DC2"/>
    <w:rsid w:val="00BD3F1B"/>
    <w:rsid w:val="00BD454E"/>
    <w:rsid w:val="00BD45BD"/>
    <w:rsid w:val="00BD6189"/>
    <w:rsid w:val="00BD6891"/>
    <w:rsid w:val="00BD6BAD"/>
    <w:rsid w:val="00BE04A7"/>
    <w:rsid w:val="00BE40DA"/>
    <w:rsid w:val="00BE4A0D"/>
    <w:rsid w:val="00BE573F"/>
    <w:rsid w:val="00BE6D2D"/>
    <w:rsid w:val="00BE76A1"/>
    <w:rsid w:val="00BF2BA3"/>
    <w:rsid w:val="00BF3608"/>
    <w:rsid w:val="00BF5502"/>
    <w:rsid w:val="00BF78D8"/>
    <w:rsid w:val="00C00444"/>
    <w:rsid w:val="00C00570"/>
    <w:rsid w:val="00C03041"/>
    <w:rsid w:val="00C03DD6"/>
    <w:rsid w:val="00C056E1"/>
    <w:rsid w:val="00C05E06"/>
    <w:rsid w:val="00C117C9"/>
    <w:rsid w:val="00C11A0A"/>
    <w:rsid w:val="00C13AB7"/>
    <w:rsid w:val="00C14ABE"/>
    <w:rsid w:val="00C15B8B"/>
    <w:rsid w:val="00C16841"/>
    <w:rsid w:val="00C16EA9"/>
    <w:rsid w:val="00C217DC"/>
    <w:rsid w:val="00C2288E"/>
    <w:rsid w:val="00C247D3"/>
    <w:rsid w:val="00C301C5"/>
    <w:rsid w:val="00C30DCB"/>
    <w:rsid w:val="00C32808"/>
    <w:rsid w:val="00C32CA9"/>
    <w:rsid w:val="00C33194"/>
    <w:rsid w:val="00C35149"/>
    <w:rsid w:val="00C35844"/>
    <w:rsid w:val="00C36429"/>
    <w:rsid w:val="00C368F2"/>
    <w:rsid w:val="00C36CBC"/>
    <w:rsid w:val="00C37AC2"/>
    <w:rsid w:val="00C4022D"/>
    <w:rsid w:val="00C4024B"/>
    <w:rsid w:val="00C417F1"/>
    <w:rsid w:val="00C42B79"/>
    <w:rsid w:val="00C42DC7"/>
    <w:rsid w:val="00C44754"/>
    <w:rsid w:val="00C46456"/>
    <w:rsid w:val="00C47DBD"/>
    <w:rsid w:val="00C50127"/>
    <w:rsid w:val="00C50562"/>
    <w:rsid w:val="00C51609"/>
    <w:rsid w:val="00C52EF3"/>
    <w:rsid w:val="00C53E19"/>
    <w:rsid w:val="00C54B8A"/>
    <w:rsid w:val="00C56873"/>
    <w:rsid w:val="00C56D94"/>
    <w:rsid w:val="00C576BA"/>
    <w:rsid w:val="00C5770C"/>
    <w:rsid w:val="00C60631"/>
    <w:rsid w:val="00C610E4"/>
    <w:rsid w:val="00C61A92"/>
    <w:rsid w:val="00C626E4"/>
    <w:rsid w:val="00C6293E"/>
    <w:rsid w:val="00C62BF8"/>
    <w:rsid w:val="00C631C4"/>
    <w:rsid w:val="00C64ACD"/>
    <w:rsid w:val="00C656A7"/>
    <w:rsid w:val="00C65EBE"/>
    <w:rsid w:val="00C65F6C"/>
    <w:rsid w:val="00C70CE6"/>
    <w:rsid w:val="00C713B8"/>
    <w:rsid w:val="00C71668"/>
    <w:rsid w:val="00C7310F"/>
    <w:rsid w:val="00C74563"/>
    <w:rsid w:val="00C750FD"/>
    <w:rsid w:val="00C75106"/>
    <w:rsid w:val="00C75531"/>
    <w:rsid w:val="00C76160"/>
    <w:rsid w:val="00C76AFB"/>
    <w:rsid w:val="00C8595F"/>
    <w:rsid w:val="00C85CAE"/>
    <w:rsid w:val="00C8700C"/>
    <w:rsid w:val="00C87EF3"/>
    <w:rsid w:val="00C87FE9"/>
    <w:rsid w:val="00C9033B"/>
    <w:rsid w:val="00C913E9"/>
    <w:rsid w:val="00C9157D"/>
    <w:rsid w:val="00C917DB"/>
    <w:rsid w:val="00C91DE3"/>
    <w:rsid w:val="00C920A4"/>
    <w:rsid w:val="00C92113"/>
    <w:rsid w:val="00C94B75"/>
    <w:rsid w:val="00C970FF"/>
    <w:rsid w:val="00C97176"/>
    <w:rsid w:val="00C977CC"/>
    <w:rsid w:val="00CA0599"/>
    <w:rsid w:val="00CA08D5"/>
    <w:rsid w:val="00CA17F6"/>
    <w:rsid w:val="00CA1B95"/>
    <w:rsid w:val="00CA296D"/>
    <w:rsid w:val="00CA529A"/>
    <w:rsid w:val="00CA5516"/>
    <w:rsid w:val="00CA5A65"/>
    <w:rsid w:val="00CA5F6B"/>
    <w:rsid w:val="00CA6447"/>
    <w:rsid w:val="00CA7D64"/>
    <w:rsid w:val="00CB3703"/>
    <w:rsid w:val="00CB5426"/>
    <w:rsid w:val="00CC2B88"/>
    <w:rsid w:val="00CC2D2E"/>
    <w:rsid w:val="00CC3979"/>
    <w:rsid w:val="00CC3AC6"/>
    <w:rsid w:val="00CC71FA"/>
    <w:rsid w:val="00CD359C"/>
    <w:rsid w:val="00CD5794"/>
    <w:rsid w:val="00CD5E88"/>
    <w:rsid w:val="00CD5FEA"/>
    <w:rsid w:val="00CE1AEB"/>
    <w:rsid w:val="00CE454E"/>
    <w:rsid w:val="00CE6918"/>
    <w:rsid w:val="00CF04AD"/>
    <w:rsid w:val="00CF2868"/>
    <w:rsid w:val="00CF448B"/>
    <w:rsid w:val="00CF57FB"/>
    <w:rsid w:val="00CF5D1B"/>
    <w:rsid w:val="00CF765E"/>
    <w:rsid w:val="00CF7CDA"/>
    <w:rsid w:val="00D00447"/>
    <w:rsid w:val="00D01B90"/>
    <w:rsid w:val="00D01FEB"/>
    <w:rsid w:val="00D02872"/>
    <w:rsid w:val="00D03150"/>
    <w:rsid w:val="00D0384C"/>
    <w:rsid w:val="00D0541F"/>
    <w:rsid w:val="00D07242"/>
    <w:rsid w:val="00D0758F"/>
    <w:rsid w:val="00D10030"/>
    <w:rsid w:val="00D12184"/>
    <w:rsid w:val="00D12A99"/>
    <w:rsid w:val="00D1374B"/>
    <w:rsid w:val="00D13C94"/>
    <w:rsid w:val="00D157C6"/>
    <w:rsid w:val="00D16016"/>
    <w:rsid w:val="00D16BB1"/>
    <w:rsid w:val="00D16C25"/>
    <w:rsid w:val="00D23A98"/>
    <w:rsid w:val="00D24474"/>
    <w:rsid w:val="00D26DFB"/>
    <w:rsid w:val="00D27203"/>
    <w:rsid w:val="00D27960"/>
    <w:rsid w:val="00D305BC"/>
    <w:rsid w:val="00D3490E"/>
    <w:rsid w:val="00D35240"/>
    <w:rsid w:val="00D36ADA"/>
    <w:rsid w:val="00D370E1"/>
    <w:rsid w:val="00D3783B"/>
    <w:rsid w:val="00D4044A"/>
    <w:rsid w:val="00D41732"/>
    <w:rsid w:val="00D42C9A"/>
    <w:rsid w:val="00D44208"/>
    <w:rsid w:val="00D454E5"/>
    <w:rsid w:val="00D51E49"/>
    <w:rsid w:val="00D52AD2"/>
    <w:rsid w:val="00D54ABD"/>
    <w:rsid w:val="00D54E50"/>
    <w:rsid w:val="00D56101"/>
    <w:rsid w:val="00D578F8"/>
    <w:rsid w:val="00D57C7F"/>
    <w:rsid w:val="00D60712"/>
    <w:rsid w:val="00D60CB9"/>
    <w:rsid w:val="00D61463"/>
    <w:rsid w:val="00D61650"/>
    <w:rsid w:val="00D62A1F"/>
    <w:rsid w:val="00D63F94"/>
    <w:rsid w:val="00D649CF"/>
    <w:rsid w:val="00D64BFB"/>
    <w:rsid w:val="00D65E6A"/>
    <w:rsid w:val="00D66CA8"/>
    <w:rsid w:val="00D673B5"/>
    <w:rsid w:val="00D67707"/>
    <w:rsid w:val="00D6781A"/>
    <w:rsid w:val="00D70CF0"/>
    <w:rsid w:val="00D71837"/>
    <w:rsid w:val="00D72511"/>
    <w:rsid w:val="00D74640"/>
    <w:rsid w:val="00D7570A"/>
    <w:rsid w:val="00D75FE4"/>
    <w:rsid w:val="00D77648"/>
    <w:rsid w:val="00D77A04"/>
    <w:rsid w:val="00D801FF"/>
    <w:rsid w:val="00D82D60"/>
    <w:rsid w:val="00D83F3A"/>
    <w:rsid w:val="00D84FE7"/>
    <w:rsid w:val="00D853A1"/>
    <w:rsid w:val="00D917E3"/>
    <w:rsid w:val="00D91FE0"/>
    <w:rsid w:val="00D9225C"/>
    <w:rsid w:val="00D92CE9"/>
    <w:rsid w:val="00D9306F"/>
    <w:rsid w:val="00D93BA5"/>
    <w:rsid w:val="00D941A0"/>
    <w:rsid w:val="00D94EDD"/>
    <w:rsid w:val="00D95B00"/>
    <w:rsid w:val="00D97E72"/>
    <w:rsid w:val="00DA0122"/>
    <w:rsid w:val="00DA1042"/>
    <w:rsid w:val="00DA3236"/>
    <w:rsid w:val="00DA456C"/>
    <w:rsid w:val="00DA66EB"/>
    <w:rsid w:val="00DB0020"/>
    <w:rsid w:val="00DB0767"/>
    <w:rsid w:val="00DB2F9C"/>
    <w:rsid w:val="00DB4BAF"/>
    <w:rsid w:val="00DB79D3"/>
    <w:rsid w:val="00DC0452"/>
    <w:rsid w:val="00DC106D"/>
    <w:rsid w:val="00DC3368"/>
    <w:rsid w:val="00DC45A3"/>
    <w:rsid w:val="00DC558A"/>
    <w:rsid w:val="00DC6064"/>
    <w:rsid w:val="00DC6B90"/>
    <w:rsid w:val="00DC70C8"/>
    <w:rsid w:val="00DC7216"/>
    <w:rsid w:val="00DC7F2F"/>
    <w:rsid w:val="00DD0562"/>
    <w:rsid w:val="00DD0854"/>
    <w:rsid w:val="00DD1D37"/>
    <w:rsid w:val="00DD1EF5"/>
    <w:rsid w:val="00DD37B0"/>
    <w:rsid w:val="00DD3E54"/>
    <w:rsid w:val="00DD410B"/>
    <w:rsid w:val="00DD455E"/>
    <w:rsid w:val="00DE28D8"/>
    <w:rsid w:val="00DE3065"/>
    <w:rsid w:val="00DE391D"/>
    <w:rsid w:val="00DE39E2"/>
    <w:rsid w:val="00DE3D24"/>
    <w:rsid w:val="00DE7246"/>
    <w:rsid w:val="00DE768F"/>
    <w:rsid w:val="00DF4D74"/>
    <w:rsid w:val="00DF5C38"/>
    <w:rsid w:val="00DF74FB"/>
    <w:rsid w:val="00DF75BC"/>
    <w:rsid w:val="00DF7C19"/>
    <w:rsid w:val="00E02C13"/>
    <w:rsid w:val="00E032ED"/>
    <w:rsid w:val="00E1073C"/>
    <w:rsid w:val="00E11AA1"/>
    <w:rsid w:val="00E1210C"/>
    <w:rsid w:val="00E130FF"/>
    <w:rsid w:val="00E13B88"/>
    <w:rsid w:val="00E142D1"/>
    <w:rsid w:val="00E14513"/>
    <w:rsid w:val="00E20777"/>
    <w:rsid w:val="00E21619"/>
    <w:rsid w:val="00E21666"/>
    <w:rsid w:val="00E22114"/>
    <w:rsid w:val="00E225FD"/>
    <w:rsid w:val="00E23CF0"/>
    <w:rsid w:val="00E26EB7"/>
    <w:rsid w:val="00E3228F"/>
    <w:rsid w:val="00E341D5"/>
    <w:rsid w:val="00E35111"/>
    <w:rsid w:val="00E36FA3"/>
    <w:rsid w:val="00E40EA2"/>
    <w:rsid w:val="00E41287"/>
    <w:rsid w:val="00E43B36"/>
    <w:rsid w:val="00E463F7"/>
    <w:rsid w:val="00E51F48"/>
    <w:rsid w:val="00E526DE"/>
    <w:rsid w:val="00E53F71"/>
    <w:rsid w:val="00E5405D"/>
    <w:rsid w:val="00E55C6E"/>
    <w:rsid w:val="00E55E1F"/>
    <w:rsid w:val="00E56331"/>
    <w:rsid w:val="00E5794C"/>
    <w:rsid w:val="00E629CA"/>
    <w:rsid w:val="00E63AF6"/>
    <w:rsid w:val="00E64AFD"/>
    <w:rsid w:val="00E65EFA"/>
    <w:rsid w:val="00E7021A"/>
    <w:rsid w:val="00E73540"/>
    <w:rsid w:val="00E73763"/>
    <w:rsid w:val="00E74536"/>
    <w:rsid w:val="00E75045"/>
    <w:rsid w:val="00E75D4B"/>
    <w:rsid w:val="00E76D44"/>
    <w:rsid w:val="00E77737"/>
    <w:rsid w:val="00E80336"/>
    <w:rsid w:val="00E8139D"/>
    <w:rsid w:val="00E8189A"/>
    <w:rsid w:val="00E81AF1"/>
    <w:rsid w:val="00E83FD1"/>
    <w:rsid w:val="00E86541"/>
    <w:rsid w:val="00E873C7"/>
    <w:rsid w:val="00E879D3"/>
    <w:rsid w:val="00E923BE"/>
    <w:rsid w:val="00E95B04"/>
    <w:rsid w:val="00E96280"/>
    <w:rsid w:val="00E97087"/>
    <w:rsid w:val="00E9752E"/>
    <w:rsid w:val="00EA1BCC"/>
    <w:rsid w:val="00EA3787"/>
    <w:rsid w:val="00EA3C16"/>
    <w:rsid w:val="00EA4A52"/>
    <w:rsid w:val="00EA4E1D"/>
    <w:rsid w:val="00EB0804"/>
    <w:rsid w:val="00EB1185"/>
    <w:rsid w:val="00EB37C3"/>
    <w:rsid w:val="00EB4D34"/>
    <w:rsid w:val="00EB5F96"/>
    <w:rsid w:val="00EB6309"/>
    <w:rsid w:val="00EB6875"/>
    <w:rsid w:val="00EB6EB5"/>
    <w:rsid w:val="00EB757E"/>
    <w:rsid w:val="00EB7C47"/>
    <w:rsid w:val="00EC06FE"/>
    <w:rsid w:val="00EC097F"/>
    <w:rsid w:val="00EC53F9"/>
    <w:rsid w:val="00EC5B43"/>
    <w:rsid w:val="00EC6CC8"/>
    <w:rsid w:val="00ED3FBB"/>
    <w:rsid w:val="00ED4DBB"/>
    <w:rsid w:val="00ED5241"/>
    <w:rsid w:val="00ED616E"/>
    <w:rsid w:val="00ED6DE6"/>
    <w:rsid w:val="00ED7BC7"/>
    <w:rsid w:val="00EE2A4B"/>
    <w:rsid w:val="00EE36A5"/>
    <w:rsid w:val="00EE4D54"/>
    <w:rsid w:val="00EE523C"/>
    <w:rsid w:val="00EE6DEB"/>
    <w:rsid w:val="00EF0840"/>
    <w:rsid w:val="00EF29D9"/>
    <w:rsid w:val="00EF3296"/>
    <w:rsid w:val="00EF3502"/>
    <w:rsid w:val="00EF3A88"/>
    <w:rsid w:val="00EF3D5B"/>
    <w:rsid w:val="00EF425F"/>
    <w:rsid w:val="00EF5C1E"/>
    <w:rsid w:val="00EF763F"/>
    <w:rsid w:val="00F016F3"/>
    <w:rsid w:val="00F0214B"/>
    <w:rsid w:val="00F02887"/>
    <w:rsid w:val="00F0491F"/>
    <w:rsid w:val="00F104AA"/>
    <w:rsid w:val="00F1189D"/>
    <w:rsid w:val="00F13181"/>
    <w:rsid w:val="00F135AB"/>
    <w:rsid w:val="00F1643F"/>
    <w:rsid w:val="00F17EE8"/>
    <w:rsid w:val="00F2001B"/>
    <w:rsid w:val="00F22EB9"/>
    <w:rsid w:val="00F23D76"/>
    <w:rsid w:val="00F24DA5"/>
    <w:rsid w:val="00F250AD"/>
    <w:rsid w:val="00F253C4"/>
    <w:rsid w:val="00F30068"/>
    <w:rsid w:val="00F36972"/>
    <w:rsid w:val="00F371B2"/>
    <w:rsid w:val="00F40250"/>
    <w:rsid w:val="00F40E91"/>
    <w:rsid w:val="00F41D1C"/>
    <w:rsid w:val="00F42AE2"/>
    <w:rsid w:val="00F4439E"/>
    <w:rsid w:val="00F45206"/>
    <w:rsid w:val="00F462CB"/>
    <w:rsid w:val="00F4768C"/>
    <w:rsid w:val="00F47767"/>
    <w:rsid w:val="00F509A5"/>
    <w:rsid w:val="00F52E04"/>
    <w:rsid w:val="00F52E9C"/>
    <w:rsid w:val="00F5409B"/>
    <w:rsid w:val="00F555C6"/>
    <w:rsid w:val="00F5695F"/>
    <w:rsid w:val="00F56C36"/>
    <w:rsid w:val="00F5736F"/>
    <w:rsid w:val="00F57B89"/>
    <w:rsid w:val="00F60339"/>
    <w:rsid w:val="00F60A44"/>
    <w:rsid w:val="00F615E8"/>
    <w:rsid w:val="00F6199D"/>
    <w:rsid w:val="00F63326"/>
    <w:rsid w:val="00F65334"/>
    <w:rsid w:val="00F70FE0"/>
    <w:rsid w:val="00F7165B"/>
    <w:rsid w:val="00F81116"/>
    <w:rsid w:val="00F81785"/>
    <w:rsid w:val="00F81BA4"/>
    <w:rsid w:val="00F81F7F"/>
    <w:rsid w:val="00F831AD"/>
    <w:rsid w:val="00F90B8F"/>
    <w:rsid w:val="00F9255C"/>
    <w:rsid w:val="00F9334D"/>
    <w:rsid w:val="00F9471C"/>
    <w:rsid w:val="00F9603D"/>
    <w:rsid w:val="00FA7F69"/>
    <w:rsid w:val="00FB4333"/>
    <w:rsid w:val="00FC3426"/>
    <w:rsid w:val="00FC3D2A"/>
    <w:rsid w:val="00FC52FA"/>
    <w:rsid w:val="00FC5F5E"/>
    <w:rsid w:val="00FD1C8F"/>
    <w:rsid w:val="00FD2190"/>
    <w:rsid w:val="00FD3D59"/>
    <w:rsid w:val="00FD55C7"/>
    <w:rsid w:val="00FD652C"/>
    <w:rsid w:val="00FD725B"/>
    <w:rsid w:val="00FD75D4"/>
    <w:rsid w:val="00FE36BC"/>
    <w:rsid w:val="00FE45E7"/>
    <w:rsid w:val="00FE6203"/>
    <w:rsid w:val="00FE69F9"/>
    <w:rsid w:val="00FE6E72"/>
    <w:rsid w:val="00FE7964"/>
    <w:rsid w:val="00FF2964"/>
    <w:rsid w:val="00FF38C2"/>
    <w:rsid w:val="00FF4020"/>
    <w:rsid w:val="00FF4EDF"/>
    <w:rsid w:val="00FF51E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9C4985"/>
  <w15:chartTrackingRefBased/>
  <w15:docId w15:val="{75765F8B-0083-4C3A-9522-1A225503A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header" w:uiPriority="99"/>
    <w:lsdException w:name="footer" w:uiPriority="99"/>
    <w:lsdException w:name="caption" w:uiPriority="35" w:qFormat="1"/>
    <w:lsdException w:name="Title" w:uiPriority="10" w:qFormat="1"/>
    <w:lsdException w:name="Subtitle" w:qFormat="1"/>
    <w:lsdException w:name="Hyperlink" w:uiPriority="99"/>
    <w:lsdException w:name="Strong" w:uiPriority="22"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E53F71"/>
    <w:pPr>
      <w:spacing w:line="240" w:lineRule="atLeast"/>
    </w:pPr>
    <w:rPr>
      <w:rFonts w:ascii="Verdana" w:hAnsi="Verdana"/>
      <w:sz w:val="18"/>
      <w:szCs w:val="24"/>
    </w:rPr>
  </w:style>
  <w:style w:type="paragraph" w:styleId="Kop1">
    <w:name w:val="heading 1"/>
    <w:aliases w:val="Hoofdstuk,Hoofdstukkop,hoofdstuk"/>
    <w:basedOn w:val="Standaard"/>
    <w:next w:val="Kop2"/>
    <w:link w:val="Kop1Char"/>
    <w:qFormat/>
    <w:rsid w:val="00860550"/>
    <w:pPr>
      <w:keepNext/>
      <w:numPr>
        <w:numId w:val="68"/>
      </w:numPr>
      <w:spacing w:before="360" w:after="240"/>
      <w:outlineLvl w:val="0"/>
    </w:pPr>
    <w:rPr>
      <w:rFonts w:cs="Arial"/>
      <w:b/>
      <w:bCs/>
      <w:kern w:val="32"/>
      <w:szCs w:val="18"/>
    </w:rPr>
  </w:style>
  <w:style w:type="paragraph" w:styleId="Kop2">
    <w:name w:val="heading 2"/>
    <w:aliases w:val="Paragraafkop,Pargagraaf,paragraaf"/>
    <w:basedOn w:val="Standaard"/>
    <w:next w:val="Kop3"/>
    <w:link w:val="Kop2Char"/>
    <w:qFormat/>
    <w:rsid w:val="00860550"/>
    <w:pPr>
      <w:keepNext/>
      <w:widowControl w:val="0"/>
      <w:numPr>
        <w:ilvl w:val="1"/>
        <w:numId w:val="68"/>
      </w:numPr>
      <w:spacing w:before="240" w:after="240" w:line="360" w:lineRule="auto"/>
      <w:outlineLvl w:val="1"/>
    </w:pPr>
    <w:rPr>
      <w:rFonts w:cs="Arial"/>
      <w:b/>
      <w:bCs/>
      <w:iCs/>
      <w:szCs w:val="18"/>
    </w:rPr>
  </w:style>
  <w:style w:type="paragraph" w:styleId="Kop3">
    <w:name w:val="heading 3"/>
    <w:aliases w:val="Subparagraafkop,subparagraaf"/>
    <w:basedOn w:val="Kop2"/>
    <w:next w:val="Standaard"/>
    <w:link w:val="Kop3Char"/>
    <w:autoRedefine/>
    <w:qFormat/>
    <w:rsid w:val="006C5F9A"/>
    <w:pPr>
      <w:keepLines/>
      <w:numPr>
        <w:ilvl w:val="0"/>
        <w:numId w:val="0"/>
      </w:numPr>
      <w:spacing w:before="0" w:after="0" w:line="240" w:lineRule="atLeast"/>
      <w:outlineLvl w:val="2"/>
    </w:pPr>
    <w:rPr>
      <w:b w:val="0"/>
      <w:bCs w:val="0"/>
      <w:lang w:val="nl"/>
    </w:rPr>
  </w:style>
  <w:style w:type="paragraph" w:styleId="Kop4">
    <w:name w:val="heading 4"/>
    <w:aliases w:val="Kopje,Kop 4a,TbsKop 4,Kop 4 cursief,Sub4"/>
    <w:basedOn w:val="Standaard"/>
    <w:next w:val="Standaard"/>
    <w:link w:val="Kop4Char"/>
    <w:qFormat/>
    <w:rsid w:val="00C74563"/>
    <w:pPr>
      <w:spacing w:before="240" w:after="60"/>
      <w:outlineLvl w:val="3"/>
    </w:pPr>
    <w:rPr>
      <w:bCs/>
      <w:szCs w:val="18"/>
    </w:rPr>
  </w:style>
  <w:style w:type="paragraph" w:styleId="Kop5">
    <w:name w:val="heading 5"/>
    <w:aliases w:val="TbsKop 5"/>
    <w:basedOn w:val="Standaard"/>
    <w:next w:val="Standaard"/>
    <w:link w:val="Kop5Char"/>
    <w:qFormat/>
    <w:pPr>
      <w:spacing w:before="240" w:after="60"/>
      <w:outlineLvl w:val="4"/>
    </w:pPr>
    <w:rPr>
      <w:b/>
      <w:bCs/>
      <w:i/>
      <w:iCs/>
      <w:sz w:val="26"/>
      <w:szCs w:val="26"/>
    </w:rPr>
  </w:style>
  <w:style w:type="paragraph" w:styleId="Kop6">
    <w:name w:val="heading 6"/>
    <w:aliases w:val="Tussenkop 2"/>
    <w:basedOn w:val="Standaard"/>
    <w:next w:val="Standaard"/>
    <w:link w:val="Kop6Char"/>
    <w:qFormat/>
    <w:pPr>
      <w:spacing w:before="240" w:after="60"/>
      <w:outlineLvl w:val="5"/>
    </w:pPr>
    <w:rPr>
      <w:rFonts w:ascii="Times New Roman" w:hAnsi="Times New Roman"/>
      <w:b/>
      <w:bCs/>
      <w:sz w:val="22"/>
      <w:szCs w:val="22"/>
    </w:rPr>
  </w:style>
  <w:style w:type="paragraph" w:styleId="Kop7">
    <w:name w:val="heading 7"/>
    <w:aliases w:val="Tussenkop 3"/>
    <w:basedOn w:val="Standaard"/>
    <w:next w:val="Standaard"/>
    <w:link w:val="Kop7Char"/>
    <w:qFormat/>
    <w:pPr>
      <w:spacing w:before="240" w:after="60"/>
      <w:outlineLvl w:val="6"/>
    </w:pPr>
    <w:rPr>
      <w:rFonts w:ascii="Times New Roman" w:hAnsi="Times New Roman"/>
      <w:sz w:val="24"/>
    </w:rPr>
  </w:style>
  <w:style w:type="paragraph" w:styleId="Kop8">
    <w:name w:val="heading 8"/>
    <w:aliases w:val="Tussenkop 4"/>
    <w:basedOn w:val="Standaard"/>
    <w:next w:val="Standaard"/>
    <w:link w:val="Kop8Char"/>
    <w:qFormat/>
    <w:pPr>
      <w:spacing w:before="240" w:after="60"/>
      <w:outlineLvl w:val="7"/>
    </w:pPr>
    <w:rPr>
      <w:rFonts w:ascii="Times New Roman" w:hAnsi="Times New Roman"/>
      <w:i/>
      <w:iCs/>
      <w:sz w:val="24"/>
    </w:rPr>
  </w:style>
  <w:style w:type="paragraph" w:styleId="Kop9">
    <w:name w:val="heading 9"/>
    <w:aliases w:val="Tabelkop 1,Reference Appendix"/>
    <w:basedOn w:val="Standaard"/>
    <w:next w:val="Standaard"/>
    <w:link w:val="Kop9Char"/>
    <w:qFormat/>
    <w:p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afdeling">
    <w:name w:val="afdeling"/>
    <w:rPr>
      <w:position w:val="-9"/>
    </w:rPr>
  </w:style>
  <w:style w:type="character" w:customStyle="1" w:styleId="Afzenddata">
    <w:name w:val="Afzenddata"/>
    <w:rPr>
      <w:rFonts w:ascii="Verdana" w:hAnsi="Verdana" w:cs="Verdana"/>
      <w:sz w:val="13"/>
    </w:rPr>
  </w:style>
  <w:style w:type="paragraph" w:customStyle="1" w:styleId="broodtekst">
    <w:name w:val="broodtekst"/>
    <w:basedOn w:val="Standaard"/>
    <w:link w:val="broodtekstChar"/>
    <w:pPr>
      <w:tabs>
        <w:tab w:val="left" w:pos="227"/>
        <w:tab w:val="left" w:pos="454"/>
        <w:tab w:val="left" w:pos="680"/>
      </w:tabs>
      <w:autoSpaceDE w:val="0"/>
      <w:autoSpaceDN w:val="0"/>
      <w:adjustRightInd w:val="0"/>
    </w:pPr>
    <w:rPr>
      <w:szCs w:val="18"/>
    </w:rPr>
  </w:style>
  <w:style w:type="paragraph" w:customStyle="1" w:styleId="Afzendgegevens">
    <w:name w:val="Afzendgegevens"/>
    <w:basedOn w:val="broodtekst"/>
    <w:pPr>
      <w:tabs>
        <w:tab w:val="clear" w:pos="227"/>
        <w:tab w:val="clear" w:pos="454"/>
        <w:tab w:val="clear" w:pos="680"/>
        <w:tab w:val="left" w:pos="4440"/>
      </w:tabs>
      <w:spacing w:before="25" w:after="25" w:line="25" w:lineRule="atLeast"/>
    </w:pPr>
    <w:rPr>
      <w:sz w:val="2"/>
    </w:rPr>
  </w:style>
  <w:style w:type="character" w:customStyle="1" w:styleId="Afzendkopje">
    <w:name w:val="Afzendkopje"/>
    <w:rPr>
      <w:rFonts w:ascii="Verdana" w:hAnsi="Verdana" w:cs="Verdana"/>
      <w:b/>
      <w:sz w:val="13"/>
    </w:rPr>
  </w:style>
  <w:style w:type="paragraph" w:customStyle="1" w:styleId="broodtekst-italic">
    <w:name w:val="broodtekst-italic"/>
    <w:basedOn w:val="broodtekst"/>
    <w:rPr>
      <w:i/>
      <w:iCs/>
    </w:rPr>
  </w:style>
  <w:style w:type="character" w:customStyle="1" w:styleId="contactfunctie">
    <w:name w:val="contactfunctie"/>
    <w:rPr>
      <w:rFonts w:ascii="Verdana" w:hAnsi="Verdana" w:cs="Verdana-Italic"/>
      <w:i/>
      <w:iCs/>
      <w:sz w:val="13"/>
    </w:rPr>
  </w:style>
  <w:style w:type="character" w:customStyle="1" w:styleId="contactfunctiemet">
    <w:name w:val="contactfunctiemet"/>
    <w:rPr>
      <w:i/>
      <w:position w:val="9"/>
      <w:sz w:val="13"/>
    </w:rPr>
  </w:style>
  <w:style w:type="character" w:customStyle="1" w:styleId="contactpersoon">
    <w:name w:val="contactpersoon"/>
    <w:rPr>
      <w:sz w:val="13"/>
    </w:rPr>
  </w:style>
  <w:style w:type="paragraph" w:customStyle="1" w:styleId="datumonderwerp">
    <w:name w:val="datumonderwerp"/>
    <w:basedOn w:val="broodtekst"/>
    <w:pPr>
      <w:tabs>
        <w:tab w:val="clear" w:pos="227"/>
        <w:tab w:val="clear" w:pos="454"/>
        <w:tab w:val="clear" w:pos="680"/>
        <w:tab w:val="left" w:pos="794"/>
      </w:tabs>
    </w:pPr>
  </w:style>
  <w:style w:type="paragraph" w:customStyle="1" w:styleId="Huisstijl-Adres">
    <w:name w:val="Huisstijl-Adres"/>
    <w:basedOn w:val="broodtekst"/>
    <w:pPr>
      <w:tabs>
        <w:tab w:val="left" w:pos="192"/>
      </w:tabs>
      <w:spacing w:after="90" w:line="180" w:lineRule="exact"/>
    </w:pPr>
    <w:rPr>
      <w:noProof/>
      <w:sz w:val="13"/>
      <w:szCs w:val="13"/>
    </w:rPr>
  </w:style>
  <w:style w:type="paragraph" w:customStyle="1" w:styleId="Directoraat">
    <w:name w:val="Directoraat"/>
    <w:basedOn w:val="Huisstijl-Adres"/>
    <w:pPr>
      <w:spacing w:after="0" w:line="180" w:lineRule="atLeast"/>
    </w:pPr>
    <w:rPr>
      <w:b/>
    </w:rPr>
  </w:style>
  <w:style w:type="paragraph" w:customStyle="1" w:styleId="Directoraatnaam">
    <w:name w:val="Directoraatnaam"/>
    <w:basedOn w:val="Directoraat"/>
  </w:style>
  <w:style w:type="paragraph" w:customStyle="1" w:styleId="Directoraatnam">
    <w:name w:val="Directoraatnam"/>
    <w:basedOn w:val="Directoraat"/>
  </w:style>
  <w:style w:type="character" w:customStyle="1" w:styleId="emailadres">
    <w:name w:val="emailadres"/>
    <w:rPr>
      <w:position w:val="9"/>
      <w:sz w:val="13"/>
    </w:rPr>
  </w:style>
  <w:style w:type="paragraph" w:customStyle="1" w:styleId="Huisstijl-Gegeven">
    <w:name w:val="Huisstijl-Gegeven"/>
    <w:basedOn w:val="broodtekst"/>
    <w:pPr>
      <w:spacing w:after="92" w:line="180" w:lineRule="atLeast"/>
    </w:pPr>
    <w:rPr>
      <w:noProof/>
      <w:sz w:val="13"/>
    </w:rPr>
  </w:style>
  <w:style w:type="character" w:customStyle="1" w:styleId="Huisstijl-GegevenCharChar">
    <w:name w:val="Huisstijl-Gegeven Char Char"/>
    <w:rPr>
      <w:rFonts w:ascii="Verdana" w:hAnsi="Verdana"/>
      <w:noProof/>
      <w:sz w:val="13"/>
      <w:szCs w:val="24"/>
      <w:lang w:val="nl-NL" w:eastAsia="nl-NL" w:bidi="ar-SA"/>
    </w:rPr>
  </w:style>
  <w:style w:type="paragraph" w:customStyle="1" w:styleId="Huisstijl-KixCode">
    <w:name w:val="Huisstijl-KixCode"/>
    <w:basedOn w:val="broodtekst"/>
    <w:pPr>
      <w:spacing w:before="60" w:line="240" w:lineRule="auto"/>
    </w:pPr>
    <w:rPr>
      <w:rFonts w:ascii="KIX Barcode" w:hAnsi="KIX Barcode"/>
      <w:b/>
      <w:bCs/>
      <w:smallCaps/>
      <w:noProof/>
      <w:sz w:val="24"/>
    </w:rPr>
  </w:style>
  <w:style w:type="paragraph" w:customStyle="1" w:styleId="Huisstijl-Kopje">
    <w:name w:val="Huisstijl-Kopje"/>
    <w:basedOn w:val="broodtekst"/>
    <w:pPr>
      <w:spacing w:line="180" w:lineRule="atLeast"/>
    </w:pPr>
    <w:rPr>
      <w:b/>
      <w:sz w:val="13"/>
    </w:rPr>
  </w:style>
  <w:style w:type="paragraph" w:customStyle="1" w:styleId="Huisstijl-NAW">
    <w:name w:val="Huisstijl-NAW"/>
    <w:basedOn w:val="broodtekst"/>
    <w:rPr>
      <w:noProof/>
    </w:rPr>
  </w:style>
  <w:style w:type="paragraph" w:customStyle="1" w:styleId="Huisstijl-Paginanummering">
    <w:name w:val="Huisstijl-Paginanummering"/>
    <w:basedOn w:val="broodtekst"/>
    <w:pPr>
      <w:spacing w:line="180" w:lineRule="exact"/>
    </w:pPr>
    <w:rPr>
      <w:noProof/>
      <w:sz w:val="13"/>
    </w:rPr>
  </w:style>
  <w:style w:type="paragraph" w:customStyle="1" w:styleId="Huisstijl-Retouradres">
    <w:name w:val="Huisstijl-Retouradres"/>
    <w:basedOn w:val="broodtekst"/>
    <w:pPr>
      <w:spacing w:line="180" w:lineRule="exact"/>
    </w:pPr>
    <w:rPr>
      <w:noProof/>
      <w:sz w:val="13"/>
    </w:rPr>
  </w:style>
  <w:style w:type="paragraph" w:customStyle="1" w:styleId="Huisstijl-Rubricering">
    <w:name w:val="Huisstijl-Rubricering"/>
    <w:basedOn w:val="broodtekst"/>
    <w:pPr>
      <w:spacing w:line="180" w:lineRule="exact"/>
    </w:pPr>
    <w:rPr>
      <w:b/>
      <w:bCs/>
      <w:caps/>
      <w:noProof/>
      <w:sz w:val="13"/>
      <w:szCs w:val="13"/>
    </w:rPr>
  </w:style>
  <w:style w:type="paragraph" w:customStyle="1" w:styleId="Huisstijl-Voorwaarden">
    <w:name w:val="Huisstijl-Voorwaarden"/>
    <w:basedOn w:val="broodtekst"/>
    <w:pPr>
      <w:spacing w:line="180" w:lineRule="exact"/>
    </w:pPr>
    <w:rPr>
      <w:i/>
      <w:noProof/>
      <w:sz w:val="13"/>
    </w:rPr>
  </w:style>
  <w:style w:type="paragraph" w:styleId="Koptekst">
    <w:name w:val="header"/>
    <w:basedOn w:val="broodtekst"/>
    <w:link w:val="KoptekstChar"/>
    <w:uiPriority w:val="99"/>
    <w:pPr>
      <w:tabs>
        <w:tab w:val="center" w:pos="4536"/>
        <w:tab w:val="right" w:pos="9072"/>
      </w:tabs>
    </w:pPr>
  </w:style>
  <w:style w:type="paragraph" w:customStyle="1" w:styleId="minofdir">
    <w:name w:val="minofdir"/>
    <w:basedOn w:val="Standaard"/>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pPr>
      <w:tabs>
        <w:tab w:val="left" w:pos="907"/>
        <w:tab w:val="left" w:pos="1134"/>
        <w:tab w:val="left" w:pos="1361"/>
        <w:tab w:val="left" w:pos="1588"/>
        <w:tab w:val="left" w:pos="1814"/>
        <w:tab w:val="left" w:pos="2041"/>
      </w:tabs>
    </w:pPr>
  </w:style>
  <w:style w:type="paragraph" w:customStyle="1" w:styleId="opsomming-cijfer">
    <w:name w:val="opsomming-cijfer"/>
    <w:basedOn w:val="broodtekst"/>
    <w:pPr>
      <w:numPr>
        <w:numId w:val="1"/>
      </w:numPr>
      <w:tabs>
        <w:tab w:val="left" w:pos="907"/>
        <w:tab w:val="left" w:pos="1134"/>
        <w:tab w:val="left" w:pos="1361"/>
        <w:tab w:val="left" w:pos="1588"/>
        <w:tab w:val="left" w:pos="1814"/>
        <w:tab w:val="left" w:pos="2041"/>
      </w:tabs>
    </w:pPr>
  </w:style>
  <w:style w:type="character" w:customStyle="1" w:styleId="referentiegegevens">
    <w:name w:val="referentiegegevens"/>
    <w:rPr>
      <w:rFonts w:ascii="Verdana" w:hAnsi="Verdana" w:cs="Verdana"/>
      <w:position w:val="0"/>
      <w:sz w:val="13"/>
      <w:szCs w:val="18"/>
    </w:rPr>
  </w:style>
  <w:style w:type="character" w:customStyle="1" w:styleId="referentiegegevensitalic">
    <w:name w:val="referentiegegevensitalic"/>
    <w:rPr>
      <w:i/>
    </w:rPr>
  </w:style>
  <w:style w:type="character" w:customStyle="1" w:styleId="referentiegegevensleeg">
    <w:name w:val="referentiegegevensleeg"/>
    <w:rPr>
      <w:position w:val="-9"/>
    </w:rPr>
  </w:style>
  <w:style w:type="character" w:customStyle="1" w:styleId="referentiegegevensleeggroot">
    <w:name w:val="referentiegegevensleeggroot"/>
    <w:rPr>
      <w:rFonts w:ascii="Verdana-Bold" w:hAnsi="Verdana-Bold" w:cs="Verdana-Bold"/>
      <w:bCs/>
      <w:smallCaps/>
      <w:position w:val="-26"/>
    </w:rPr>
  </w:style>
  <w:style w:type="paragraph" w:customStyle="1" w:styleId="referentiegegevensviereneenhalf">
    <w:name w:val="referentiegegevensviereneenhalf"/>
    <w:basedOn w:val="broodtekst"/>
    <w:pPr>
      <w:spacing w:line="90" w:lineRule="exact"/>
    </w:pPr>
    <w:rPr>
      <w:sz w:val="2"/>
    </w:rPr>
  </w:style>
  <w:style w:type="paragraph" w:customStyle="1" w:styleId="referentiegegevparagraaf">
    <w:name w:val="referentiegegevparagraaf"/>
    <w:basedOn w:val="broodtekst"/>
    <w:pPr>
      <w:spacing w:before="25" w:after="25" w:line="130" w:lineRule="atLeast"/>
    </w:pPr>
    <w:rPr>
      <w:noProof/>
      <w:sz w:val="13"/>
      <w:lang w:eastAsia="en-US"/>
    </w:rPr>
  </w:style>
  <w:style w:type="character" w:customStyle="1" w:styleId="referentiekopjes">
    <w:name w:val="referentiekopjes"/>
    <w:rPr>
      <w:rFonts w:ascii="Verdana" w:hAnsi="Verdana" w:cs="Verdana"/>
      <w:b/>
      <w:position w:val="0"/>
      <w:sz w:val="13"/>
      <w:szCs w:val="18"/>
    </w:rPr>
  </w:style>
  <w:style w:type="paragraph" w:customStyle="1" w:styleId="refgegeven-zonder">
    <w:name w:val="refgegeven-zonder"/>
    <w:basedOn w:val="broodtekst"/>
    <w:pPr>
      <w:spacing w:line="180" w:lineRule="atLeast"/>
    </w:pPr>
    <w:rPr>
      <w:noProof/>
      <w:sz w:val="13"/>
    </w:rPr>
  </w:style>
  <w:style w:type="paragraph" w:customStyle="1" w:styleId="refkopje-zonder">
    <w:name w:val="refkopje-zonder"/>
    <w:basedOn w:val="broodtekst"/>
    <w:next w:val="refgegeven-zonder"/>
    <w:pPr>
      <w:spacing w:line="180" w:lineRule="exact"/>
    </w:pPr>
    <w:rPr>
      <w:b/>
      <w:noProof/>
      <w:sz w:val="13"/>
    </w:rPr>
  </w:style>
  <w:style w:type="paragraph" w:styleId="Voettekst">
    <w:name w:val="footer"/>
    <w:basedOn w:val="broodtekst"/>
    <w:link w:val="VoettekstChar"/>
    <w:uiPriority w:val="99"/>
    <w:pPr>
      <w:tabs>
        <w:tab w:val="center" w:pos="4536"/>
        <w:tab w:val="right" w:pos="9072"/>
      </w:tabs>
    </w:pPr>
  </w:style>
  <w:style w:type="character" w:customStyle="1" w:styleId="w1">
    <w:name w:val="w1"/>
    <w:rPr>
      <w:rFonts w:ascii="Verdana" w:hAnsi="Verdana" w:cs="Verdana"/>
      <w:sz w:val="9"/>
    </w:rPr>
  </w:style>
  <w:style w:type="paragraph" w:styleId="Inhopg1">
    <w:name w:val="toc 1"/>
    <w:basedOn w:val="Standaard"/>
    <w:next w:val="Standaard"/>
    <w:autoRedefine/>
    <w:uiPriority w:val="39"/>
    <w:qFormat/>
    <w:rsid w:val="00366D64"/>
    <w:pPr>
      <w:tabs>
        <w:tab w:val="right" w:pos="8222"/>
      </w:tabs>
      <w:spacing w:before="240"/>
      <w:ind w:left="993" w:right="878" w:hanging="993"/>
    </w:pPr>
    <w:rPr>
      <w:b/>
      <w:noProof/>
      <w:lang w:val="en-GB" w:eastAsia="en-US"/>
    </w:rPr>
  </w:style>
  <w:style w:type="paragraph" w:customStyle="1" w:styleId="titel">
    <w:name w:val="titel"/>
    <w:basedOn w:val="broodtekst"/>
    <w:next w:val="broodtekst"/>
    <w:pPr>
      <w:spacing w:line="300" w:lineRule="atLeast"/>
    </w:pPr>
    <w:rPr>
      <w:b/>
      <w:sz w:val="24"/>
    </w:rPr>
  </w:style>
  <w:style w:type="paragraph" w:customStyle="1" w:styleId="subtitel">
    <w:name w:val="subtitel"/>
    <w:basedOn w:val="broodtekst"/>
    <w:next w:val="broodtekst"/>
  </w:style>
  <w:style w:type="paragraph" w:customStyle="1" w:styleId="koptekst0">
    <w:name w:val="koptekst"/>
    <w:basedOn w:val="broodtekst"/>
    <w:pPr>
      <w:spacing w:line="180" w:lineRule="atLeast"/>
    </w:pPr>
    <w:rPr>
      <w:b/>
      <w:sz w:val="13"/>
    </w:rPr>
  </w:style>
  <w:style w:type="paragraph" w:customStyle="1" w:styleId="OngenummerdeKop">
    <w:name w:val="OngenummerdeKop"/>
    <w:basedOn w:val="broodtekst"/>
    <w:next w:val="broodtekst"/>
    <w:pPr>
      <w:pageBreakBefore/>
      <w:spacing w:after="660" w:line="300" w:lineRule="atLeast"/>
    </w:pPr>
    <w:rPr>
      <w:sz w:val="24"/>
    </w:rPr>
  </w:style>
  <w:style w:type="paragraph" w:customStyle="1" w:styleId="GenummerdHoofdstuk">
    <w:name w:val="GenummerdHoofdstuk"/>
    <w:basedOn w:val="broodtekst"/>
    <w:next w:val="broodtekst"/>
    <w:pPr>
      <w:pageBreakBefore/>
      <w:numPr>
        <w:numId w:val="18"/>
      </w:numPr>
      <w:spacing w:after="660" w:line="300" w:lineRule="atLeast"/>
    </w:pPr>
    <w:rPr>
      <w:sz w:val="24"/>
    </w:rPr>
  </w:style>
  <w:style w:type="paragraph" w:customStyle="1" w:styleId="Paragraaf">
    <w:name w:val="Paragraaf"/>
    <w:basedOn w:val="broodtekst"/>
    <w:next w:val="broodtekst"/>
    <w:pPr>
      <w:numPr>
        <w:ilvl w:val="1"/>
        <w:numId w:val="18"/>
      </w:numPr>
      <w:spacing w:before="240"/>
    </w:pPr>
    <w:rPr>
      <w:b/>
    </w:rPr>
  </w:style>
  <w:style w:type="paragraph" w:customStyle="1" w:styleId="Subparagraaf">
    <w:name w:val="Subparagraaf"/>
    <w:basedOn w:val="broodtekst"/>
    <w:next w:val="broodtekst"/>
    <w:pPr>
      <w:numPr>
        <w:ilvl w:val="2"/>
        <w:numId w:val="18"/>
      </w:numPr>
      <w:spacing w:before="240"/>
    </w:pPr>
    <w:rPr>
      <w:i/>
    </w:rPr>
  </w:style>
  <w:style w:type="paragraph" w:customStyle="1" w:styleId="OngenummerdeKopBijlage">
    <w:name w:val="OngenummerdeKopBijlage"/>
    <w:basedOn w:val="broodtekst"/>
    <w:next w:val="broodtekst"/>
    <w:pPr>
      <w:pageBreakBefore/>
      <w:numPr>
        <w:numId w:val="2"/>
      </w:numPr>
      <w:spacing w:after="660" w:line="300" w:lineRule="atLeast"/>
    </w:pPr>
    <w:rPr>
      <w:sz w:val="24"/>
    </w:rPr>
  </w:style>
  <w:style w:type="paragraph" w:customStyle="1" w:styleId="BijlagenGenummerd">
    <w:name w:val="BijlagenGenummerd"/>
    <w:basedOn w:val="broodtekst"/>
    <w:next w:val="broodtekst"/>
    <w:pPr>
      <w:numPr>
        <w:numId w:val="3"/>
      </w:numPr>
      <w:spacing w:before="240"/>
    </w:pPr>
    <w:rPr>
      <w:b/>
    </w:rPr>
  </w:style>
  <w:style w:type="paragraph" w:customStyle="1" w:styleId="KopBijlage">
    <w:name w:val="KopBijlage"/>
    <w:basedOn w:val="broodtekst"/>
    <w:next w:val="broodtekst"/>
    <w:pPr>
      <w:pageBreakBefore/>
      <w:numPr>
        <w:numId w:val="4"/>
      </w:numPr>
      <w:spacing w:after="660" w:line="300" w:lineRule="atLeast"/>
    </w:pPr>
    <w:rPr>
      <w:sz w:val="24"/>
    </w:rPr>
  </w:style>
  <w:style w:type="paragraph" w:customStyle="1" w:styleId="BijlageKop2">
    <w:name w:val="BijlageKop2"/>
    <w:basedOn w:val="broodtekst"/>
    <w:next w:val="broodtekst"/>
    <w:link w:val="BijlageKop2Char"/>
    <w:rsid w:val="007653DB"/>
    <w:pPr>
      <w:keepNext/>
      <w:numPr>
        <w:numId w:val="28"/>
      </w:numPr>
      <w:tabs>
        <w:tab w:val="clear" w:pos="227"/>
        <w:tab w:val="clear" w:pos="454"/>
        <w:tab w:val="clear" w:pos="680"/>
      </w:tabs>
      <w:spacing w:before="360" w:after="240"/>
      <w:ind w:left="0" w:hanging="720"/>
      <w:outlineLvl w:val="1"/>
    </w:pPr>
    <w:rPr>
      <w:b/>
    </w:rPr>
  </w:style>
  <w:style w:type="paragraph" w:customStyle="1" w:styleId="BijlageKop3">
    <w:name w:val="BijlageKop3"/>
    <w:basedOn w:val="broodtekst"/>
    <w:next w:val="broodtekst"/>
    <w:rsid w:val="00D74640"/>
    <w:pPr>
      <w:keepNext/>
      <w:numPr>
        <w:ilvl w:val="2"/>
        <w:numId w:val="4"/>
      </w:numPr>
      <w:tabs>
        <w:tab w:val="clear" w:pos="227"/>
        <w:tab w:val="clear" w:pos="454"/>
        <w:tab w:val="clear" w:pos="680"/>
      </w:tabs>
      <w:spacing w:before="120"/>
      <w:outlineLvl w:val="2"/>
    </w:pPr>
    <w:rPr>
      <w:i/>
      <w:u w:val="single"/>
    </w:rPr>
  </w:style>
  <w:style w:type="paragraph" w:customStyle="1" w:styleId="Tussenkop">
    <w:name w:val="Tussenkop"/>
    <w:basedOn w:val="broodtekst"/>
    <w:next w:val="broodtekst"/>
    <w:pPr>
      <w:spacing w:before="240"/>
      <w:ind w:left="454" w:hanging="454"/>
    </w:pPr>
    <w:rPr>
      <w:i/>
    </w:rPr>
  </w:style>
  <w:style w:type="paragraph" w:customStyle="1" w:styleId="bijschrift">
    <w:name w:val="bijschrift"/>
    <w:basedOn w:val="broodtekst"/>
    <w:rPr>
      <w:sz w:val="14"/>
    </w:rPr>
  </w:style>
  <w:style w:type="paragraph" w:customStyle="1" w:styleId="tabelkop">
    <w:name w:val="tabelkop"/>
    <w:basedOn w:val="broodtekst"/>
    <w:rPr>
      <w:b/>
      <w:sz w:val="14"/>
    </w:rPr>
  </w:style>
  <w:style w:type="paragraph" w:customStyle="1" w:styleId="tabeltekst">
    <w:name w:val="tabeltekst"/>
    <w:basedOn w:val="broodtekst"/>
    <w:rPr>
      <w:sz w:val="14"/>
    </w:rPr>
  </w:style>
  <w:style w:type="paragraph" w:customStyle="1" w:styleId="titelcolofon">
    <w:name w:val="titelcolofon"/>
    <w:basedOn w:val="broodtekst"/>
    <w:next w:val="broodtekst"/>
    <w:pPr>
      <w:spacing w:line="300" w:lineRule="atLeast"/>
    </w:pPr>
    <w:rPr>
      <w:sz w:val="24"/>
    </w:rPr>
  </w:style>
  <w:style w:type="paragraph" w:customStyle="1" w:styleId="titelinhoud">
    <w:name w:val="titelinhoud"/>
    <w:basedOn w:val="broodtekst"/>
    <w:next w:val="broodtekst"/>
    <w:pPr>
      <w:spacing w:after="660" w:line="300" w:lineRule="atLeast"/>
    </w:pPr>
    <w:rPr>
      <w:sz w:val="24"/>
    </w:rPr>
  </w:style>
  <w:style w:type="paragraph" w:styleId="Inhopg2">
    <w:name w:val="toc 2"/>
    <w:basedOn w:val="Standaard"/>
    <w:next w:val="Standaard"/>
    <w:autoRedefine/>
    <w:uiPriority w:val="39"/>
    <w:qFormat/>
    <w:rsid w:val="007E54B9"/>
    <w:pPr>
      <w:tabs>
        <w:tab w:val="right" w:pos="8222"/>
      </w:tabs>
      <w:ind w:left="993" w:right="878" w:hanging="993"/>
    </w:pPr>
    <w:rPr>
      <w:bCs/>
      <w:noProof/>
      <w:sz w:val="20"/>
      <w:szCs w:val="18"/>
      <w:lang w:val="nl" w:eastAsia="en-US"/>
    </w:rPr>
  </w:style>
  <w:style w:type="paragraph" w:styleId="Inhopg3">
    <w:name w:val="toc 3"/>
    <w:basedOn w:val="Standaard"/>
    <w:next w:val="Standaard"/>
    <w:autoRedefine/>
    <w:uiPriority w:val="39"/>
    <w:qFormat/>
    <w:rsid w:val="008931C9"/>
    <w:pPr>
      <w:tabs>
        <w:tab w:val="left" w:pos="-5954"/>
        <w:tab w:val="right" w:pos="9498"/>
      </w:tabs>
      <w:ind w:left="993" w:rightChars="172" w:right="310" w:hanging="993"/>
    </w:pPr>
    <w:rPr>
      <w:bCs/>
      <w:i/>
      <w:noProof/>
      <w:sz w:val="16"/>
      <w:szCs w:val="16"/>
      <w:lang w:val="en-GB" w:eastAsia="en-US"/>
    </w:rPr>
  </w:style>
  <w:style w:type="paragraph" w:styleId="Inhopg4">
    <w:name w:val="toc 4"/>
    <w:basedOn w:val="Standaard"/>
    <w:next w:val="Standaard"/>
    <w:autoRedefine/>
    <w:pPr>
      <w:spacing w:before="240"/>
    </w:pPr>
  </w:style>
  <w:style w:type="paragraph" w:styleId="Inhopg5">
    <w:name w:val="toc 5"/>
    <w:basedOn w:val="Standaard"/>
    <w:next w:val="Standaard"/>
    <w:autoRedefine/>
    <w:pPr>
      <w:tabs>
        <w:tab w:val="left" w:pos="0"/>
      </w:tabs>
      <w:spacing w:before="240"/>
      <w:ind w:left="-1134"/>
    </w:pPr>
    <w:rPr>
      <w:b/>
    </w:rPr>
  </w:style>
  <w:style w:type="paragraph" w:styleId="Voetnoottekst">
    <w:name w:val="footnote text"/>
    <w:basedOn w:val="Standaard"/>
    <w:link w:val="VoetnoottekstChar"/>
    <w:semiHidden/>
    <w:pPr>
      <w:spacing w:line="180" w:lineRule="atLeast"/>
    </w:pPr>
    <w:rPr>
      <w:sz w:val="13"/>
      <w:szCs w:val="20"/>
    </w:rPr>
  </w:style>
  <w:style w:type="character" w:styleId="Voetnootmarkering">
    <w:name w:val="footnote reference"/>
    <w:semiHidden/>
    <w:rPr>
      <w:vertAlign w:val="superscript"/>
    </w:rPr>
  </w:style>
  <w:style w:type="paragraph" w:customStyle="1" w:styleId="Vet">
    <w:name w:val="Vet"/>
    <w:basedOn w:val="Standaard"/>
    <w:next w:val="Index4"/>
    <w:pPr>
      <w:spacing w:line="260" w:lineRule="atLeast"/>
      <w:ind w:left="-3120"/>
    </w:pPr>
    <w:rPr>
      <w:rFonts w:ascii="V&amp;W Syntax (Adobe)" w:hAnsi="V&amp;W Syntax (Adobe)"/>
      <w:b/>
      <w:noProof/>
      <w:spacing w:val="4"/>
      <w:sz w:val="20"/>
      <w:szCs w:val="20"/>
    </w:rPr>
  </w:style>
  <w:style w:type="paragraph" w:styleId="Index4">
    <w:name w:val="index 4"/>
    <w:basedOn w:val="Standaard"/>
    <w:next w:val="Standaard"/>
    <w:semiHidden/>
    <w:pPr>
      <w:tabs>
        <w:tab w:val="right" w:leader="dot" w:pos="6634"/>
      </w:tabs>
      <w:spacing w:line="260" w:lineRule="atLeast"/>
      <w:ind w:left="760" w:hanging="190"/>
    </w:pPr>
    <w:rPr>
      <w:rFonts w:ascii="V&amp;W Syntax (Adobe)" w:hAnsi="V&amp;W Syntax (Adobe)"/>
      <w:spacing w:val="4"/>
      <w:sz w:val="20"/>
      <w:szCs w:val="20"/>
    </w:rPr>
  </w:style>
  <w:style w:type="paragraph" w:styleId="Inhopg6">
    <w:name w:val="toc 6"/>
    <w:basedOn w:val="Standaard"/>
    <w:next w:val="Standaard"/>
    <w:autoRedefine/>
    <w:pPr>
      <w:ind w:left="900"/>
    </w:pPr>
  </w:style>
  <w:style w:type="paragraph" w:customStyle="1" w:styleId="RapportTitel">
    <w:name w:val="RapportTitel"/>
    <w:basedOn w:val="Standaard"/>
    <w:next w:val="Standaard"/>
    <w:pPr>
      <w:spacing w:line="720" w:lineRule="atLeast"/>
    </w:pPr>
    <w:rPr>
      <w:rFonts w:ascii="V&amp;W Syntax (Adobe)" w:hAnsi="V&amp;W Syntax (Adobe)"/>
      <w:spacing w:val="4"/>
      <w:sz w:val="56"/>
      <w:szCs w:val="20"/>
    </w:rPr>
  </w:style>
  <w:style w:type="paragraph" w:customStyle="1" w:styleId="RapportSubtitel">
    <w:name w:val="RapportSubtitel"/>
    <w:basedOn w:val="Standaard"/>
    <w:next w:val="Standaard"/>
    <w:pPr>
      <w:ind w:left="1928"/>
    </w:pPr>
    <w:rPr>
      <w:rFonts w:ascii="V&amp;W Syntax (Adobe)" w:hAnsi="V&amp;W Syntax (Adobe)"/>
      <w:spacing w:val="4"/>
      <w:sz w:val="20"/>
      <w:szCs w:val="20"/>
    </w:rPr>
  </w:style>
  <w:style w:type="paragraph" w:customStyle="1" w:styleId="NaTussenkop">
    <w:name w:val="NaTussenkop"/>
    <w:basedOn w:val="Standaard"/>
    <w:next w:val="Standaard"/>
    <w:pPr>
      <w:spacing w:line="260" w:lineRule="atLeast"/>
      <w:ind w:firstLine="663"/>
    </w:pPr>
    <w:rPr>
      <w:rFonts w:ascii="V&amp;W Syntax (Adobe)" w:hAnsi="V&amp;W Syntax (Adobe)"/>
      <w:spacing w:val="4"/>
      <w:sz w:val="20"/>
      <w:szCs w:val="20"/>
    </w:rPr>
  </w:style>
  <w:style w:type="paragraph" w:styleId="Index1">
    <w:name w:val="index 1"/>
    <w:basedOn w:val="Standaard"/>
    <w:next w:val="Standaard"/>
    <w:semiHidden/>
    <w:pPr>
      <w:tabs>
        <w:tab w:val="right" w:leader="dot" w:pos="7258"/>
      </w:tabs>
      <w:spacing w:line="260" w:lineRule="atLeast"/>
      <w:ind w:left="190" w:hanging="190"/>
    </w:pPr>
    <w:rPr>
      <w:rFonts w:ascii="V&amp;W Syntax (Adobe)" w:hAnsi="V&amp;W Syntax (Adobe)"/>
      <w:spacing w:val="4"/>
      <w:sz w:val="20"/>
      <w:szCs w:val="20"/>
    </w:rPr>
  </w:style>
  <w:style w:type="paragraph" w:customStyle="1" w:styleId="RapportOpsomming">
    <w:name w:val="RapportOpsomming"/>
    <w:basedOn w:val="Standaard"/>
    <w:pPr>
      <w:numPr>
        <w:numId w:val="6"/>
      </w:numPr>
      <w:spacing w:line="260" w:lineRule="atLeast"/>
    </w:pPr>
    <w:rPr>
      <w:rFonts w:ascii="V&amp;W Syntax (Adobe)" w:hAnsi="V&amp;W Syntax (Adobe)"/>
      <w:spacing w:val="4"/>
      <w:sz w:val="20"/>
      <w:szCs w:val="20"/>
    </w:rPr>
  </w:style>
  <w:style w:type="paragraph" w:customStyle="1" w:styleId="RapportBijschrift">
    <w:name w:val="RapportBijschrift"/>
    <w:basedOn w:val="Standaard"/>
    <w:next w:val="Standaard"/>
    <w:pPr>
      <w:spacing w:line="260" w:lineRule="atLeast"/>
    </w:pPr>
    <w:rPr>
      <w:rFonts w:ascii="V&amp;W Syntax (Adobe)" w:hAnsi="V&amp;W Syntax (Adobe)"/>
      <w:b/>
      <w:spacing w:val="4"/>
      <w:sz w:val="20"/>
      <w:szCs w:val="20"/>
    </w:rPr>
  </w:style>
  <w:style w:type="paragraph" w:customStyle="1" w:styleId="RapportReferentie">
    <w:name w:val="RapportReferentie"/>
    <w:basedOn w:val="Standaard"/>
    <w:pPr>
      <w:spacing w:line="180" w:lineRule="exact"/>
    </w:pPr>
    <w:rPr>
      <w:rFonts w:ascii="V&amp;W Syntax (Adobe)" w:hAnsi="V&amp;W Syntax (Adobe)"/>
      <w:spacing w:val="4"/>
      <w:sz w:val="16"/>
      <w:szCs w:val="20"/>
    </w:rPr>
  </w:style>
  <w:style w:type="paragraph" w:customStyle="1" w:styleId="ministerie">
    <w:name w:val="_ministerie"/>
    <w:basedOn w:val="Standaard"/>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spacing w:line="360" w:lineRule="exact"/>
      <w:ind w:right="1888"/>
      <w:jc w:val="right"/>
    </w:pPr>
    <w:rPr>
      <w:rFonts w:ascii="V&amp;W Syntax (Adobe)" w:hAnsi="V&amp;W Syntax (Adobe)"/>
      <w:spacing w:val="4"/>
      <w:sz w:val="15"/>
      <w:szCs w:val="20"/>
    </w:rPr>
  </w:style>
  <w:style w:type="paragraph" w:customStyle="1" w:styleId="HoofdstukStippel">
    <w:name w:val="HoofdstukStippel"/>
    <w:basedOn w:val="Standaard"/>
    <w:next w:val="Standaard"/>
    <w:pPr>
      <w:spacing w:after="480" w:line="260" w:lineRule="atLeast"/>
      <w:ind w:left="-3119"/>
    </w:pPr>
    <w:rPr>
      <w:rFonts w:ascii="V&amp;W Syntax (Adobe)" w:hAnsi="V&amp;W Syntax (Adobe)"/>
      <w:spacing w:val="4"/>
      <w:szCs w:val="20"/>
    </w:rPr>
  </w:style>
  <w:style w:type="paragraph" w:customStyle="1" w:styleId="Hoofdstukstippel2">
    <w:name w:val="Hoofdstukstippel2"/>
    <w:basedOn w:val="HoofdstukStippel"/>
    <w:next w:val="Standaard"/>
    <w:pPr>
      <w:spacing w:before="240" w:after="0"/>
    </w:pPr>
  </w:style>
  <w:style w:type="paragraph" w:customStyle="1" w:styleId="RapportVet">
    <w:name w:val="RapportVet"/>
    <w:basedOn w:val="Standaard"/>
    <w:next w:val="Standaard"/>
    <w:pPr>
      <w:framePr w:w="4723" w:h="465" w:hSpace="142" w:wrap="around" w:vAnchor="page" w:hAnchor="page" w:x="6011" w:y="5784"/>
      <w:spacing w:line="260" w:lineRule="atLeast"/>
    </w:pPr>
    <w:rPr>
      <w:rFonts w:ascii="V&amp;W Syntax (Adobe)" w:hAnsi="V&amp;W Syntax (Adobe)"/>
      <w:b/>
      <w:spacing w:val="4"/>
      <w:sz w:val="20"/>
      <w:szCs w:val="20"/>
    </w:rPr>
  </w:style>
  <w:style w:type="paragraph" w:customStyle="1" w:styleId="DatumNietVet">
    <w:name w:val="DatumNietVet"/>
    <w:basedOn w:val="Standaard"/>
    <w:pPr>
      <w:framePr w:w="4723" w:h="255" w:hRule="exact" w:hSpace="142" w:wrap="around" w:vAnchor="page" w:hAnchor="page" w:x="6011" w:y="5892" w:anchorLock="1"/>
      <w:spacing w:line="260" w:lineRule="atLeast"/>
    </w:pPr>
    <w:rPr>
      <w:rFonts w:ascii="V&amp;W Syntax (Adobe)" w:hAnsi="V&amp;W Syntax (Adobe)"/>
      <w:spacing w:val="4"/>
      <w:sz w:val="20"/>
      <w:szCs w:val="20"/>
    </w:rPr>
  </w:style>
  <w:style w:type="paragraph" w:customStyle="1" w:styleId="DatumVet">
    <w:name w:val="DatumVet"/>
    <w:basedOn w:val="Standaard"/>
    <w:pPr>
      <w:framePr w:w="4723" w:h="255" w:hRule="exact" w:hSpace="142" w:wrap="around" w:vAnchor="page" w:hAnchor="page" w:x="6011" w:y="8727" w:anchorLock="1"/>
      <w:spacing w:line="260" w:lineRule="atLeast"/>
    </w:pPr>
    <w:rPr>
      <w:rFonts w:ascii="V&amp;W Syntax (Adobe)" w:hAnsi="V&amp;W Syntax (Adobe)"/>
      <w:b/>
      <w:spacing w:val="4"/>
      <w:sz w:val="20"/>
      <w:szCs w:val="20"/>
    </w:rPr>
  </w:style>
  <w:style w:type="paragraph" w:customStyle="1" w:styleId="Fransetitelnietvet">
    <w:name w:val="Fransetitelnietvet"/>
    <w:basedOn w:val="Standaard"/>
    <w:pPr>
      <w:framePr w:w="6645" w:h="1996" w:hRule="exact" w:hSpace="142" w:vSpace="142" w:wrap="around" w:vAnchor="page" w:hAnchor="text" w:y="2723" w:anchorLock="1"/>
      <w:spacing w:line="260" w:lineRule="atLeast"/>
    </w:pPr>
    <w:rPr>
      <w:rFonts w:ascii="V&amp;W Syntax (Adobe)" w:hAnsi="V&amp;W Syntax (Adobe)"/>
      <w:spacing w:val="4"/>
      <w:sz w:val="20"/>
      <w:szCs w:val="20"/>
    </w:rPr>
  </w:style>
  <w:style w:type="paragraph" w:customStyle="1" w:styleId="fransesubtitel">
    <w:name w:val="fransesubtitel"/>
    <w:basedOn w:val="Standaard"/>
    <w:pPr>
      <w:framePr w:w="4723" w:h="765" w:hRule="exact" w:hSpace="142" w:vSpace="142" w:wrap="notBeside" w:vAnchor="page" w:hAnchor="page" w:x="6011" w:y="5104" w:anchorLock="1"/>
      <w:spacing w:line="260" w:lineRule="atLeast"/>
    </w:pPr>
    <w:rPr>
      <w:rFonts w:ascii="V&amp;W Syntax (Adobe)" w:hAnsi="V&amp;W Syntax (Adobe)"/>
      <w:b/>
      <w:spacing w:val="4"/>
      <w:sz w:val="20"/>
      <w:szCs w:val="20"/>
    </w:rPr>
  </w:style>
  <w:style w:type="paragraph" w:customStyle="1" w:styleId="Opsomming">
    <w:name w:val="Opsomming"/>
    <w:basedOn w:val="Standaard"/>
    <w:pPr>
      <w:numPr>
        <w:numId w:val="5"/>
      </w:numPr>
      <w:spacing w:line="260" w:lineRule="atLeast"/>
    </w:pPr>
    <w:rPr>
      <w:rFonts w:ascii="V&amp;W Syntax (Adobe)" w:hAnsi="V&amp;W Syntax (Adobe)"/>
      <w:spacing w:val="4"/>
      <w:sz w:val="20"/>
      <w:szCs w:val="20"/>
    </w:rPr>
  </w:style>
  <w:style w:type="paragraph" w:customStyle="1" w:styleId="Nummering">
    <w:name w:val="Nummering"/>
    <w:basedOn w:val="Standaard"/>
    <w:pPr>
      <w:spacing w:line="260" w:lineRule="atLeast"/>
      <w:ind w:left="283" w:hanging="283"/>
    </w:pPr>
    <w:rPr>
      <w:rFonts w:ascii="V&amp;W Syntax (Adobe)" w:hAnsi="V&amp;W Syntax (Adobe)"/>
      <w:spacing w:val="4"/>
      <w:sz w:val="20"/>
      <w:szCs w:val="20"/>
    </w:rPr>
  </w:style>
  <w:style w:type="paragraph" w:customStyle="1" w:styleId="Kopbijlage0">
    <w:name w:val="Kopbijlage"/>
    <w:basedOn w:val="OngenummerdeKopBijlage"/>
    <w:next w:val="Standaard"/>
    <w:pPr>
      <w:numPr>
        <w:numId w:val="7"/>
      </w:numPr>
      <w:tabs>
        <w:tab w:val="clear" w:pos="227"/>
        <w:tab w:val="clear" w:pos="454"/>
        <w:tab w:val="clear" w:pos="680"/>
        <w:tab w:val="left" w:pos="1276"/>
      </w:tabs>
      <w:autoSpaceDE/>
      <w:autoSpaceDN/>
      <w:adjustRightInd/>
      <w:spacing w:after="240" w:line="360" w:lineRule="exact"/>
      <w:ind w:left="1276" w:hanging="1276"/>
    </w:pPr>
    <w:rPr>
      <w:rFonts w:ascii="V&amp;W Syntax (Adobe)" w:hAnsi="V&amp;W Syntax (Adobe)"/>
      <w:b/>
      <w:szCs w:val="20"/>
    </w:rPr>
  </w:style>
  <w:style w:type="paragraph" w:customStyle="1" w:styleId="ColofonKop">
    <w:name w:val="ColofonKop"/>
    <w:basedOn w:val="OngenummerdeKop"/>
    <w:next w:val="Standaard"/>
    <w:pPr>
      <w:pageBreakBefore w:val="0"/>
      <w:tabs>
        <w:tab w:val="clear" w:pos="227"/>
        <w:tab w:val="clear" w:pos="454"/>
        <w:tab w:val="clear" w:pos="680"/>
      </w:tabs>
      <w:autoSpaceDE/>
      <w:autoSpaceDN/>
      <w:adjustRightInd/>
      <w:spacing w:after="0" w:line="360" w:lineRule="exact"/>
      <w:ind w:left="-3119"/>
    </w:pPr>
    <w:rPr>
      <w:rFonts w:ascii="V&amp;W Syntax (Adobe)" w:hAnsi="V&amp;W Syntax (Adobe)"/>
      <w:b/>
      <w:spacing w:val="2"/>
      <w:szCs w:val="20"/>
    </w:rPr>
  </w:style>
  <w:style w:type="paragraph" w:customStyle="1" w:styleId="Inhoudsopgave">
    <w:name w:val="Inhoudsopgave"/>
    <w:basedOn w:val="OngenummerdeKop"/>
    <w:pPr>
      <w:tabs>
        <w:tab w:val="clear" w:pos="227"/>
        <w:tab w:val="clear" w:pos="454"/>
        <w:tab w:val="clear" w:pos="680"/>
      </w:tabs>
      <w:autoSpaceDE/>
      <w:autoSpaceDN/>
      <w:adjustRightInd/>
      <w:spacing w:after="240" w:line="360" w:lineRule="exact"/>
      <w:ind w:left="-3119"/>
    </w:pPr>
    <w:rPr>
      <w:rFonts w:ascii="V&amp;W Syntax (Adobe)" w:hAnsi="V&amp;W Syntax (Adobe)"/>
      <w:b/>
      <w:spacing w:val="2"/>
      <w:szCs w:val="20"/>
    </w:rPr>
  </w:style>
  <w:style w:type="character" w:styleId="Hyperlink">
    <w:name w:val="Hyperlink"/>
    <w:uiPriority w:val="99"/>
    <w:rPr>
      <w:color w:val="0000FF"/>
      <w:u w:val="single"/>
    </w:rPr>
  </w:style>
  <w:style w:type="paragraph" w:styleId="Plattetekst">
    <w:name w:val="Body Text"/>
    <w:basedOn w:val="Standaard"/>
    <w:link w:val="PlattetekstChar"/>
    <w:pPr>
      <w:spacing w:line="240" w:lineRule="auto"/>
      <w:jc w:val="both"/>
    </w:pPr>
    <w:rPr>
      <w:rFonts w:ascii="V&amp;W Syntax (Adobe)" w:hAnsi="V&amp;W Syntax (Adobe)" w:cs="Arial"/>
      <w:sz w:val="20"/>
      <w:szCs w:val="20"/>
    </w:rPr>
  </w:style>
  <w:style w:type="paragraph" w:customStyle="1" w:styleId="Variabelegegevens">
    <w:name w:val="Variabele gegevens"/>
    <w:basedOn w:val="Standaard"/>
    <w:pPr>
      <w:spacing w:line="260" w:lineRule="exact"/>
    </w:pPr>
    <w:rPr>
      <w:rFonts w:ascii="V&amp;W Syntax (Adobe)" w:hAnsi="V&amp;W Syntax (Adobe)"/>
      <w:spacing w:val="2"/>
      <w:sz w:val="20"/>
      <w:lang w:eastAsia="en-US"/>
    </w:rPr>
  </w:style>
  <w:style w:type="paragraph" w:customStyle="1" w:styleId="CM39">
    <w:name w:val="CM39"/>
    <w:basedOn w:val="Standaard"/>
    <w:next w:val="Standaard"/>
    <w:pPr>
      <w:widowControl w:val="0"/>
      <w:autoSpaceDE w:val="0"/>
      <w:autoSpaceDN w:val="0"/>
      <w:adjustRightInd w:val="0"/>
      <w:spacing w:line="240" w:lineRule="auto"/>
    </w:pPr>
    <w:rPr>
      <w:rFonts w:ascii="Clarendon" w:hAnsi="Clarendon"/>
      <w:sz w:val="24"/>
      <w:lang w:val="en-US" w:eastAsia="en-US"/>
    </w:rPr>
  </w:style>
  <w:style w:type="paragraph" w:customStyle="1" w:styleId="Default">
    <w:name w:val="Default"/>
    <w:pPr>
      <w:widowControl w:val="0"/>
      <w:autoSpaceDE w:val="0"/>
      <w:autoSpaceDN w:val="0"/>
      <w:adjustRightInd w:val="0"/>
    </w:pPr>
    <w:rPr>
      <w:rFonts w:ascii="Clarendon" w:hAnsi="Clarendon" w:cs="Clarendon"/>
      <w:color w:val="000000"/>
      <w:sz w:val="24"/>
      <w:szCs w:val="24"/>
      <w:lang w:val="en-US" w:eastAsia="en-US"/>
    </w:rPr>
  </w:style>
  <w:style w:type="paragraph" w:customStyle="1" w:styleId="standaardtekst">
    <w:name w:val="standaardtekst"/>
    <w:basedOn w:val="Standaard"/>
    <w:pPr>
      <w:overflowPunct w:val="0"/>
      <w:autoSpaceDE w:val="0"/>
      <w:autoSpaceDN w:val="0"/>
      <w:adjustRightInd w:val="0"/>
      <w:spacing w:line="240" w:lineRule="auto"/>
      <w:textAlignment w:val="baseline"/>
    </w:pPr>
    <w:rPr>
      <w:rFonts w:ascii="V&amp;W Syntax (Adobe)" w:hAnsi="V&amp;W Syntax (Adobe)"/>
      <w:sz w:val="19"/>
      <w:szCs w:val="20"/>
    </w:rPr>
  </w:style>
  <w:style w:type="paragraph" w:customStyle="1" w:styleId="EisenNiv1">
    <w:name w:val="EisenNiv1"/>
    <w:basedOn w:val="Standaard"/>
    <w:next w:val="Standaard"/>
    <w:pPr>
      <w:widowControl w:val="0"/>
      <w:numPr>
        <w:numId w:val="8"/>
      </w:numPr>
      <w:overflowPunct w:val="0"/>
      <w:autoSpaceDE w:val="0"/>
      <w:autoSpaceDN w:val="0"/>
      <w:adjustRightInd w:val="0"/>
      <w:spacing w:before="120" w:after="60" w:line="240" w:lineRule="auto"/>
      <w:jc w:val="both"/>
      <w:textAlignment w:val="baseline"/>
      <w:outlineLvl w:val="1"/>
    </w:pPr>
    <w:rPr>
      <w:rFonts w:ascii="Arial" w:hAnsi="Arial"/>
      <w:b/>
      <w:smallCaps/>
      <w:spacing w:val="20"/>
      <w:sz w:val="20"/>
      <w:szCs w:val="20"/>
    </w:rPr>
  </w:style>
  <w:style w:type="paragraph" w:customStyle="1" w:styleId="EisenNiv2">
    <w:name w:val="EisenNiv2"/>
    <w:basedOn w:val="Standaard"/>
    <w:next w:val="Standaard"/>
    <w:pPr>
      <w:keepNext/>
      <w:widowControl w:val="0"/>
      <w:numPr>
        <w:ilvl w:val="1"/>
        <w:numId w:val="8"/>
      </w:numPr>
      <w:overflowPunct w:val="0"/>
      <w:autoSpaceDE w:val="0"/>
      <w:autoSpaceDN w:val="0"/>
      <w:adjustRightInd w:val="0"/>
      <w:spacing w:before="120" w:after="60" w:line="240" w:lineRule="auto"/>
      <w:jc w:val="both"/>
      <w:textAlignment w:val="baseline"/>
    </w:pPr>
    <w:rPr>
      <w:rFonts w:ascii="Arial" w:hAnsi="Arial"/>
      <w:b/>
      <w:szCs w:val="20"/>
    </w:rPr>
  </w:style>
  <w:style w:type="paragraph" w:customStyle="1" w:styleId="EisenNiv3">
    <w:name w:val="EisenNiv3"/>
    <w:basedOn w:val="Standaard"/>
    <w:next w:val="Standaard"/>
    <w:pPr>
      <w:widowControl w:val="0"/>
      <w:numPr>
        <w:ilvl w:val="2"/>
        <w:numId w:val="8"/>
      </w:numPr>
      <w:overflowPunct w:val="0"/>
      <w:autoSpaceDE w:val="0"/>
      <w:autoSpaceDN w:val="0"/>
      <w:adjustRightInd w:val="0"/>
      <w:spacing w:line="240" w:lineRule="auto"/>
      <w:jc w:val="both"/>
      <w:textAlignment w:val="baseline"/>
    </w:pPr>
    <w:rPr>
      <w:rFonts w:ascii="Arial" w:hAnsi="Arial"/>
      <w:b/>
      <w:szCs w:val="20"/>
    </w:rPr>
  </w:style>
  <w:style w:type="paragraph" w:customStyle="1" w:styleId="BijlageOngenummerd">
    <w:name w:val="BijlageOngenummerd"/>
    <w:basedOn w:val="Kop1"/>
    <w:pPr>
      <w:widowControl w:val="0"/>
      <w:overflowPunct w:val="0"/>
      <w:autoSpaceDE w:val="0"/>
      <w:autoSpaceDN w:val="0"/>
      <w:adjustRightInd w:val="0"/>
      <w:spacing w:before="240" w:after="60" w:line="240" w:lineRule="auto"/>
      <w:jc w:val="both"/>
      <w:textAlignment w:val="baseline"/>
    </w:pPr>
    <w:rPr>
      <w:rFonts w:ascii="V&amp;W Syntax (Adobe)" w:hAnsi="V&amp;W Syntax (Adobe)" w:cs="Times New Roman"/>
      <w:bCs w:val="0"/>
      <w:kern w:val="28"/>
      <w:sz w:val="28"/>
      <w:szCs w:val="20"/>
    </w:rPr>
  </w:style>
  <w:style w:type="character" w:styleId="GevolgdeHyperlink">
    <w:name w:val="FollowedHyperlink"/>
    <w:rPr>
      <w:color w:val="800080"/>
      <w:u w:val="single"/>
    </w:rPr>
  </w:style>
  <w:style w:type="paragraph" w:styleId="Tekstopmerking">
    <w:name w:val="annotation text"/>
    <w:basedOn w:val="Standaard"/>
    <w:link w:val="TekstopmerkingChar"/>
    <w:pPr>
      <w:widowControl w:val="0"/>
      <w:overflowPunct w:val="0"/>
      <w:autoSpaceDE w:val="0"/>
      <w:autoSpaceDN w:val="0"/>
      <w:adjustRightInd w:val="0"/>
      <w:spacing w:line="240" w:lineRule="auto"/>
      <w:jc w:val="both"/>
      <w:textAlignment w:val="baseline"/>
    </w:pPr>
    <w:rPr>
      <w:rFonts w:ascii="V&amp;W Syntax (Adobe)" w:hAnsi="V&amp;W Syntax (Adobe)"/>
      <w:sz w:val="20"/>
      <w:szCs w:val="20"/>
    </w:rPr>
  </w:style>
  <w:style w:type="paragraph" w:customStyle="1" w:styleId="Inhoud">
    <w:name w:val="Inhoud"/>
    <w:basedOn w:val="Standaard"/>
    <w:pPr>
      <w:spacing w:line="240" w:lineRule="auto"/>
      <w:jc w:val="both"/>
    </w:pPr>
    <w:rPr>
      <w:rFonts w:ascii="Arial" w:hAnsi="Arial"/>
      <w:sz w:val="20"/>
      <w:szCs w:val="20"/>
    </w:rPr>
  </w:style>
  <w:style w:type="paragraph" w:customStyle="1" w:styleId="tabeltext">
    <w:name w:val="tabeltext"/>
    <w:basedOn w:val="Standaard"/>
    <w:pPr>
      <w:spacing w:before="60" w:after="40" w:line="240" w:lineRule="auto"/>
    </w:pPr>
    <w:rPr>
      <w:rFonts w:ascii="Arial" w:hAnsi="Arial" w:cs="Arial"/>
      <w:sz w:val="16"/>
      <w:lang w:eastAsia="en-US"/>
    </w:rPr>
  </w:style>
  <w:style w:type="character" w:styleId="Verwijzingopmerking">
    <w:name w:val="annotation reference"/>
    <w:semiHidden/>
    <w:rPr>
      <w:sz w:val="16"/>
      <w:szCs w:val="16"/>
    </w:rPr>
  </w:style>
  <w:style w:type="paragraph" w:styleId="Plattetekstinspringen2">
    <w:name w:val="Body Text Indent 2"/>
    <w:basedOn w:val="Standaard"/>
    <w:link w:val="Plattetekstinspringen2Char"/>
    <w:pPr>
      <w:widowControl w:val="0"/>
      <w:overflowPunct w:val="0"/>
      <w:autoSpaceDE w:val="0"/>
      <w:autoSpaceDN w:val="0"/>
      <w:adjustRightInd w:val="0"/>
      <w:spacing w:line="240" w:lineRule="auto"/>
      <w:ind w:left="567" w:firstLine="61"/>
      <w:jc w:val="both"/>
      <w:textAlignment w:val="baseline"/>
    </w:pPr>
    <w:rPr>
      <w:rFonts w:ascii="V&amp;W Syntax (Adobe)" w:hAnsi="V&amp;W Syntax (Adobe)"/>
      <w:b/>
      <w:bCs/>
      <w:sz w:val="22"/>
      <w:szCs w:val="20"/>
    </w:rPr>
  </w:style>
  <w:style w:type="paragraph" w:customStyle="1" w:styleId="Kopsubpar">
    <w:name w:val="Kop subpar"/>
    <w:basedOn w:val="Standaard"/>
    <w:next w:val="Standaard"/>
    <w:pPr>
      <w:keepNext/>
      <w:keepLines/>
      <w:overflowPunct w:val="0"/>
      <w:autoSpaceDE w:val="0"/>
      <w:autoSpaceDN w:val="0"/>
      <w:adjustRightInd w:val="0"/>
      <w:spacing w:after="60" w:line="240" w:lineRule="auto"/>
      <w:jc w:val="both"/>
      <w:textAlignment w:val="baseline"/>
    </w:pPr>
    <w:rPr>
      <w:rFonts w:ascii="Arial" w:hAnsi="Arial"/>
      <w:b/>
      <w:i/>
      <w:sz w:val="19"/>
      <w:szCs w:val="20"/>
    </w:rPr>
  </w:style>
  <w:style w:type="paragraph" w:customStyle="1" w:styleId="Tabeltekst0">
    <w:name w:val="Tabeltekst"/>
    <w:basedOn w:val="Standaard"/>
    <w:next w:val="Standaard"/>
    <w:pPr>
      <w:overflowPunct w:val="0"/>
      <w:autoSpaceDE w:val="0"/>
      <w:autoSpaceDN w:val="0"/>
      <w:adjustRightInd w:val="0"/>
      <w:spacing w:line="240" w:lineRule="auto"/>
      <w:jc w:val="both"/>
      <w:textAlignment w:val="baseline"/>
    </w:pPr>
    <w:rPr>
      <w:rFonts w:ascii="V&amp;W Syntax (Adobe)" w:hAnsi="V&amp;W Syntax (Adobe)"/>
      <w:sz w:val="16"/>
      <w:szCs w:val="20"/>
    </w:rPr>
  </w:style>
  <w:style w:type="paragraph" w:customStyle="1" w:styleId="VWKop1NL">
    <w:name w:val="VWKop1_NL"/>
    <w:basedOn w:val="Standaard"/>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overflowPunct w:val="0"/>
      <w:autoSpaceDE w:val="0"/>
      <w:autoSpaceDN w:val="0"/>
      <w:adjustRightInd w:val="0"/>
      <w:spacing w:line="360" w:lineRule="exact"/>
      <w:jc w:val="both"/>
      <w:textAlignment w:val="baseline"/>
    </w:pPr>
    <w:rPr>
      <w:rFonts w:ascii="V&amp;W Font" w:hAnsi="V&amp;W Font"/>
      <w:sz w:val="36"/>
      <w:szCs w:val="20"/>
    </w:rPr>
  </w:style>
  <w:style w:type="paragraph" w:customStyle="1" w:styleId="VWKop2">
    <w:name w:val="VWKop2"/>
    <w:basedOn w:val="Standaard"/>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overflowPunct w:val="0"/>
      <w:autoSpaceDE w:val="0"/>
      <w:autoSpaceDN w:val="0"/>
      <w:adjustRightInd w:val="0"/>
      <w:spacing w:before="140" w:line="300" w:lineRule="exact"/>
      <w:jc w:val="both"/>
      <w:textAlignment w:val="baseline"/>
    </w:pPr>
    <w:rPr>
      <w:rFonts w:ascii="V&amp;W Syntax (Adobe)" w:hAnsi="V&amp;W Syntax (Adobe)"/>
      <w:sz w:val="15"/>
      <w:szCs w:val="20"/>
    </w:rPr>
  </w:style>
  <w:style w:type="paragraph" w:customStyle="1" w:styleId="EisenNiv4">
    <w:name w:val="EisenNiv4"/>
    <w:basedOn w:val="Standaard"/>
    <w:next w:val="Standaard"/>
    <w:pPr>
      <w:widowControl w:val="0"/>
      <w:overflowPunct w:val="0"/>
      <w:autoSpaceDE w:val="0"/>
      <w:autoSpaceDN w:val="0"/>
      <w:adjustRightInd w:val="0"/>
      <w:spacing w:line="240" w:lineRule="auto"/>
      <w:jc w:val="both"/>
      <w:textAlignment w:val="baseline"/>
    </w:pPr>
    <w:rPr>
      <w:rFonts w:ascii="Arial" w:hAnsi="Arial"/>
      <w:b/>
      <w:szCs w:val="20"/>
    </w:rPr>
  </w:style>
  <w:style w:type="paragraph" w:customStyle="1" w:styleId="EisenNiv5">
    <w:name w:val="EisenNiv5"/>
    <w:basedOn w:val="Standaard"/>
    <w:next w:val="Standaard"/>
    <w:pPr>
      <w:widowControl w:val="0"/>
      <w:overflowPunct w:val="0"/>
      <w:autoSpaceDE w:val="0"/>
      <w:autoSpaceDN w:val="0"/>
      <w:adjustRightInd w:val="0"/>
      <w:spacing w:line="240" w:lineRule="auto"/>
      <w:jc w:val="both"/>
      <w:textAlignment w:val="baseline"/>
    </w:pPr>
    <w:rPr>
      <w:rFonts w:ascii="Arial" w:hAnsi="Arial"/>
      <w:b/>
      <w:szCs w:val="20"/>
    </w:rPr>
  </w:style>
  <w:style w:type="character" w:customStyle="1" w:styleId="VerborgenTekst">
    <w:name w:val="VerborgenTekst"/>
    <w:rPr>
      <w:rFonts w:ascii="V&amp;W Syntax (Adobe)" w:hAnsi="V&amp;W Syntax (Adobe)"/>
      <w:i/>
      <w:vanish/>
      <w:color w:val="008000"/>
      <w:sz w:val="16"/>
    </w:rPr>
  </w:style>
  <w:style w:type="paragraph" w:customStyle="1" w:styleId="OpsommingA">
    <w:name w:val="OpsommingA"/>
    <w:basedOn w:val="Standaard"/>
    <w:pPr>
      <w:widowControl w:val="0"/>
      <w:numPr>
        <w:numId w:val="10"/>
      </w:numPr>
      <w:tabs>
        <w:tab w:val="num" w:pos="567"/>
      </w:tabs>
      <w:overflowPunct w:val="0"/>
      <w:autoSpaceDE w:val="0"/>
      <w:autoSpaceDN w:val="0"/>
      <w:adjustRightInd w:val="0"/>
      <w:spacing w:line="240" w:lineRule="auto"/>
      <w:ind w:left="567" w:hanging="567"/>
      <w:textAlignment w:val="baseline"/>
    </w:pPr>
    <w:rPr>
      <w:rFonts w:ascii="V&amp;W Syntax (Adobe)" w:hAnsi="V&amp;W Syntax (Adobe)"/>
      <w:sz w:val="19"/>
      <w:szCs w:val="20"/>
    </w:rPr>
  </w:style>
  <w:style w:type="paragraph" w:customStyle="1" w:styleId="OpsommingB">
    <w:name w:val="OpsommingB"/>
    <w:basedOn w:val="OpsommingA"/>
    <w:pPr>
      <w:numPr>
        <w:numId w:val="11"/>
      </w:numPr>
      <w:ind w:left="2608" w:hanging="340"/>
    </w:pPr>
  </w:style>
  <w:style w:type="paragraph" w:customStyle="1" w:styleId="Standaardtabel0">
    <w:name w:val="Standaard tabel"/>
    <w:basedOn w:val="Standaard"/>
    <w:pPr>
      <w:widowControl w:val="0"/>
      <w:overflowPunct w:val="0"/>
      <w:autoSpaceDE w:val="0"/>
      <w:autoSpaceDN w:val="0"/>
      <w:adjustRightInd w:val="0"/>
      <w:spacing w:after="120" w:line="240" w:lineRule="auto"/>
      <w:textAlignment w:val="baseline"/>
    </w:pPr>
    <w:rPr>
      <w:rFonts w:ascii="V&amp;W Syntax (Adobe)" w:hAnsi="V&amp;W Syntax (Adobe)"/>
      <w:sz w:val="20"/>
      <w:szCs w:val="20"/>
      <w:lang w:val="nl"/>
    </w:rPr>
  </w:style>
  <w:style w:type="paragraph" w:styleId="Ballontekst">
    <w:name w:val="Balloon Text"/>
    <w:basedOn w:val="Standaard"/>
    <w:link w:val="BallontekstChar"/>
    <w:semiHidden/>
    <w:pPr>
      <w:widowControl w:val="0"/>
      <w:overflowPunct w:val="0"/>
      <w:autoSpaceDE w:val="0"/>
      <w:autoSpaceDN w:val="0"/>
      <w:adjustRightInd w:val="0"/>
      <w:spacing w:line="240" w:lineRule="auto"/>
      <w:jc w:val="both"/>
      <w:textAlignment w:val="baseline"/>
    </w:pPr>
    <w:rPr>
      <w:rFonts w:ascii="Tahoma" w:hAnsi="Tahoma" w:cs="Tahoma"/>
      <w:sz w:val="16"/>
      <w:szCs w:val="16"/>
    </w:rPr>
  </w:style>
  <w:style w:type="paragraph" w:customStyle="1" w:styleId="Ballontekst1">
    <w:name w:val="Ballontekst1"/>
    <w:basedOn w:val="Standaard"/>
    <w:semiHidden/>
    <w:pPr>
      <w:widowControl w:val="0"/>
      <w:overflowPunct w:val="0"/>
      <w:autoSpaceDE w:val="0"/>
      <w:autoSpaceDN w:val="0"/>
      <w:adjustRightInd w:val="0"/>
      <w:spacing w:line="240" w:lineRule="auto"/>
      <w:jc w:val="both"/>
      <w:textAlignment w:val="baseline"/>
    </w:pPr>
    <w:rPr>
      <w:rFonts w:ascii="Tahoma" w:hAnsi="Tahoma" w:cs="Tahoma"/>
      <w:sz w:val="16"/>
      <w:szCs w:val="16"/>
    </w:rPr>
  </w:style>
  <w:style w:type="character" w:customStyle="1" w:styleId="VerborgentekstChar">
    <w:name w:val="Verborgen tekst Char"/>
    <w:link w:val="Verborgentekst0"/>
    <w:rPr>
      <w:rFonts w:ascii="V&amp;W Syntax (Adobe)" w:hAnsi="V&amp;W Syntax (Adobe)"/>
      <w:i/>
      <w:vanish/>
      <w:color w:val="339966"/>
      <w:sz w:val="18"/>
      <w:szCs w:val="24"/>
      <w:lang w:val="nl-NL" w:eastAsia="en-US" w:bidi="ar-SA"/>
    </w:rPr>
  </w:style>
  <w:style w:type="paragraph" w:customStyle="1" w:styleId="EisTekst">
    <w:name w:val="EisTekst"/>
    <w:basedOn w:val="Standaard"/>
    <w:pPr>
      <w:spacing w:before="120" w:line="240" w:lineRule="auto"/>
    </w:pPr>
    <w:rPr>
      <w:rFonts w:ascii="V&amp;W Syntax (Adobe)" w:hAnsi="V&amp;W Syntax (Adobe)"/>
      <w:lang w:val="en-GB" w:eastAsia="en-GB"/>
    </w:rPr>
  </w:style>
  <w:style w:type="paragraph" w:customStyle="1" w:styleId="EisKopje">
    <w:name w:val="EisKopje"/>
    <w:basedOn w:val="EisTekst"/>
    <w:rPr>
      <w:u w:val="single"/>
    </w:rPr>
  </w:style>
  <w:style w:type="paragraph" w:customStyle="1" w:styleId="EisID">
    <w:name w:val="EisID"/>
    <w:basedOn w:val="EisTekst"/>
    <w:rPr>
      <w:bCs/>
      <w:color w:val="808080"/>
    </w:rPr>
  </w:style>
  <w:style w:type="paragraph" w:customStyle="1" w:styleId="EisVerwijzing">
    <w:name w:val="EisVerwijzing"/>
    <w:basedOn w:val="EisTekst"/>
    <w:rPr>
      <w:i/>
      <w:iCs/>
      <w:sz w:val="16"/>
    </w:rPr>
  </w:style>
  <w:style w:type="paragraph" w:styleId="Lijstopsomteken">
    <w:name w:val="List Bullet"/>
    <w:basedOn w:val="Standaard"/>
    <w:autoRedefine/>
    <w:pPr>
      <w:widowControl w:val="0"/>
      <w:numPr>
        <w:numId w:val="9"/>
      </w:numPr>
      <w:overflowPunct w:val="0"/>
      <w:autoSpaceDE w:val="0"/>
      <w:autoSpaceDN w:val="0"/>
      <w:adjustRightInd w:val="0"/>
      <w:spacing w:line="240" w:lineRule="auto"/>
      <w:jc w:val="both"/>
      <w:textAlignment w:val="baseline"/>
    </w:pPr>
    <w:rPr>
      <w:rFonts w:ascii="V&amp;W Syntax (Adobe)" w:hAnsi="V&amp;W Syntax (Adobe)"/>
      <w:sz w:val="19"/>
      <w:szCs w:val="20"/>
    </w:rPr>
  </w:style>
  <w:style w:type="paragraph" w:styleId="Lijstopsomteken2">
    <w:name w:val="List Bullet 2"/>
    <w:basedOn w:val="Standaard"/>
    <w:autoRedefine/>
    <w:pPr>
      <w:widowControl w:val="0"/>
      <w:overflowPunct w:val="0"/>
      <w:autoSpaceDE w:val="0"/>
      <w:autoSpaceDN w:val="0"/>
      <w:adjustRightInd w:val="0"/>
      <w:textAlignment w:val="baseline"/>
    </w:pPr>
    <w:rPr>
      <w:szCs w:val="19"/>
      <w:u w:val="single"/>
    </w:rPr>
  </w:style>
  <w:style w:type="paragraph" w:styleId="HTML-voorafopgemaakt">
    <w:name w:val="HTML Preformatted"/>
    <w:aliases w:val=" vooraf opgemaakt"/>
    <w:basedOn w:val="Standaard"/>
    <w:link w:val="HTML-voorafopgemaaktChar"/>
    <w:rPr>
      <w:rFonts w:ascii="Courier New" w:hAnsi="Courier New" w:cs="Courier New"/>
      <w:sz w:val="20"/>
      <w:szCs w:val="20"/>
    </w:rPr>
  </w:style>
  <w:style w:type="paragraph" w:styleId="Bijschrift0">
    <w:name w:val="caption"/>
    <w:basedOn w:val="Standaard"/>
    <w:next w:val="Standaard"/>
    <w:uiPriority w:val="35"/>
    <w:qFormat/>
    <w:pPr>
      <w:widowControl w:val="0"/>
      <w:overflowPunct w:val="0"/>
      <w:autoSpaceDE w:val="0"/>
      <w:autoSpaceDN w:val="0"/>
      <w:adjustRightInd w:val="0"/>
      <w:spacing w:before="120" w:after="120" w:line="240" w:lineRule="auto"/>
      <w:jc w:val="both"/>
      <w:textAlignment w:val="baseline"/>
    </w:pPr>
    <w:rPr>
      <w:rFonts w:ascii="V&amp;W Syntax (Adobe)" w:hAnsi="V&amp;W Syntax (Adobe)"/>
      <w:i/>
      <w:sz w:val="16"/>
      <w:szCs w:val="20"/>
    </w:rPr>
  </w:style>
  <w:style w:type="paragraph" w:styleId="Lijstvoortzetting2">
    <w:name w:val="List Continue 2"/>
    <w:basedOn w:val="Standaard"/>
    <w:pPr>
      <w:widowControl w:val="0"/>
      <w:overflowPunct w:val="0"/>
      <w:autoSpaceDE w:val="0"/>
      <w:autoSpaceDN w:val="0"/>
      <w:adjustRightInd w:val="0"/>
      <w:spacing w:after="120" w:line="240" w:lineRule="auto"/>
      <w:ind w:left="566"/>
      <w:jc w:val="both"/>
      <w:textAlignment w:val="baseline"/>
    </w:pPr>
    <w:rPr>
      <w:rFonts w:ascii="V&amp;W Syntax (Adobe)" w:hAnsi="V&amp;W Syntax (Adobe)"/>
      <w:sz w:val="19"/>
      <w:szCs w:val="20"/>
    </w:rPr>
  </w:style>
  <w:style w:type="paragraph" w:styleId="Lijst">
    <w:name w:val="List"/>
    <w:basedOn w:val="Standaard"/>
    <w:pPr>
      <w:widowControl w:val="0"/>
      <w:overflowPunct w:val="0"/>
      <w:autoSpaceDE w:val="0"/>
      <w:autoSpaceDN w:val="0"/>
      <w:adjustRightInd w:val="0"/>
      <w:spacing w:line="240" w:lineRule="auto"/>
      <w:ind w:left="283" w:hanging="283"/>
      <w:jc w:val="both"/>
      <w:textAlignment w:val="baseline"/>
    </w:pPr>
    <w:rPr>
      <w:rFonts w:ascii="V&amp;W Syntax (Adobe)" w:hAnsi="V&amp;W Syntax (Adobe)"/>
      <w:sz w:val="19"/>
      <w:szCs w:val="20"/>
    </w:rPr>
  </w:style>
  <w:style w:type="paragraph" w:styleId="Plattetekstinspringen">
    <w:name w:val="Body Text Indent"/>
    <w:basedOn w:val="Standaard"/>
    <w:link w:val="PlattetekstinspringenChar"/>
    <w:pPr>
      <w:ind w:left="1276" w:hanging="1276"/>
    </w:pPr>
    <w:rPr>
      <w:i/>
      <w:iCs/>
    </w:rPr>
  </w:style>
  <w:style w:type="paragraph" w:styleId="Plattetekstinspringen3">
    <w:name w:val="Body Text Indent 3"/>
    <w:basedOn w:val="Standaard"/>
    <w:link w:val="Plattetekstinspringen3Char"/>
    <w:pPr>
      <w:ind w:left="360"/>
    </w:pPr>
  </w:style>
  <w:style w:type="character" w:customStyle="1" w:styleId="OpmaakprofielVerborgenTekst10ptNietCursief">
    <w:name w:val="Opmaakprofiel VerborgenTekst + 10 pt Niet Cursief"/>
    <w:rPr>
      <w:rFonts w:ascii="V&amp;W Syntax (Adobe)" w:hAnsi="V&amp;W Syntax (Adobe)"/>
      <w:i/>
      <w:vanish/>
      <w:color w:val="008000"/>
      <w:sz w:val="20"/>
      <w:szCs w:val="20"/>
    </w:rPr>
  </w:style>
  <w:style w:type="paragraph" w:styleId="Inhopg7">
    <w:name w:val="toc 7"/>
    <w:basedOn w:val="Standaard"/>
    <w:next w:val="Standaard"/>
    <w:autoRedefine/>
    <w:pPr>
      <w:spacing w:line="240" w:lineRule="auto"/>
      <w:ind w:left="1440"/>
    </w:pPr>
    <w:rPr>
      <w:rFonts w:ascii="Times New Roman" w:hAnsi="Times New Roman"/>
      <w:sz w:val="24"/>
      <w:lang w:val="en-GB" w:eastAsia="en-US"/>
    </w:rPr>
  </w:style>
  <w:style w:type="paragraph" w:styleId="Inhopg8">
    <w:name w:val="toc 8"/>
    <w:basedOn w:val="Standaard"/>
    <w:next w:val="Standaard"/>
    <w:autoRedefine/>
    <w:pPr>
      <w:spacing w:line="240" w:lineRule="auto"/>
      <w:ind w:left="1680"/>
    </w:pPr>
    <w:rPr>
      <w:rFonts w:ascii="Times New Roman" w:hAnsi="Times New Roman"/>
      <w:sz w:val="24"/>
      <w:lang w:val="en-GB" w:eastAsia="en-US"/>
    </w:rPr>
  </w:style>
  <w:style w:type="paragraph" w:styleId="Inhopg9">
    <w:name w:val="toc 9"/>
    <w:basedOn w:val="Standaard"/>
    <w:next w:val="Standaard"/>
    <w:autoRedefine/>
    <w:pPr>
      <w:spacing w:line="240" w:lineRule="auto"/>
      <w:ind w:left="1920"/>
    </w:pPr>
    <w:rPr>
      <w:rFonts w:ascii="Times New Roman" w:hAnsi="Times New Roman"/>
      <w:sz w:val="24"/>
      <w:lang w:val="en-GB" w:eastAsia="en-US"/>
    </w:rPr>
  </w:style>
  <w:style w:type="paragraph" w:customStyle="1" w:styleId="Lijstopsommingstekens">
    <w:name w:val="Lijst opsommingstekens"/>
    <w:basedOn w:val="Standaard"/>
    <w:pPr>
      <w:numPr>
        <w:numId w:val="13"/>
      </w:numPr>
      <w:spacing w:line="240" w:lineRule="auto"/>
    </w:pPr>
    <w:rPr>
      <w:rFonts w:ascii="V&amp;W Syntax (Adobe)" w:hAnsi="V&amp;W Syntax (Adobe)"/>
      <w:lang w:eastAsia="en-US"/>
    </w:rPr>
  </w:style>
  <w:style w:type="paragraph" w:styleId="Tekstzonderopmaak">
    <w:name w:val="Plain Text"/>
    <w:basedOn w:val="Standaard"/>
    <w:link w:val="TekstzonderopmaakChar"/>
    <w:pPr>
      <w:spacing w:line="240" w:lineRule="auto"/>
    </w:pPr>
    <w:rPr>
      <w:rFonts w:ascii="Courier New" w:hAnsi="Courier New" w:cs="Courier New"/>
      <w:sz w:val="20"/>
      <w:szCs w:val="20"/>
      <w:lang w:eastAsia="en-US"/>
    </w:rPr>
  </w:style>
  <w:style w:type="character" w:styleId="Paginanummer">
    <w:name w:val="page number"/>
    <w:basedOn w:val="Standaardalinea-lettertype"/>
  </w:style>
  <w:style w:type="paragraph" w:customStyle="1" w:styleId="Quick1">
    <w:name w:val="Quick 1."/>
    <w:basedOn w:val="Standaard"/>
    <w:pPr>
      <w:widowControl w:val="0"/>
      <w:numPr>
        <w:numId w:val="12"/>
      </w:numPr>
      <w:autoSpaceDE w:val="0"/>
      <w:autoSpaceDN w:val="0"/>
      <w:adjustRightInd w:val="0"/>
      <w:spacing w:line="240" w:lineRule="auto"/>
    </w:pPr>
    <w:rPr>
      <w:rFonts w:ascii="V&amp;W Syntax (Adobe)" w:hAnsi="V&amp;W Syntax (Adobe)" w:cs="Arial"/>
      <w:snapToGrid w:val="0"/>
      <w:color w:val="000000"/>
      <w:sz w:val="20"/>
      <w:szCs w:val="20"/>
      <w:lang w:val="en-US"/>
    </w:rPr>
  </w:style>
  <w:style w:type="paragraph" w:customStyle="1" w:styleId="OpmaakprofielKop1UitvullenLinks0cmVerkeerd-om076cmRegel">
    <w:name w:val="Opmaakprofiel Kop 1 + Uitvullen Links:  0 cm Verkeerd-om:  076 cm Regel..."/>
    <w:basedOn w:val="Kop1"/>
    <w:pPr>
      <w:numPr>
        <w:numId w:val="14"/>
      </w:numPr>
      <w:tabs>
        <w:tab w:val="left" w:pos="227"/>
        <w:tab w:val="left" w:pos="454"/>
        <w:tab w:val="left" w:pos="680"/>
      </w:tabs>
      <w:autoSpaceDE w:val="0"/>
      <w:autoSpaceDN w:val="0"/>
      <w:adjustRightInd w:val="0"/>
      <w:spacing w:before="240" w:after="60" w:line="240" w:lineRule="auto"/>
      <w:jc w:val="both"/>
    </w:pPr>
    <w:rPr>
      <w:rFonts w:cs="Times New Roman"/>
      <w:sz w:val="28"/>
      <w:szCs w:val="20"/>
    </w:rPr>
  </w:style>
  <w:style w:type="paragraph" w:customStyle="1" w:styleId="OpmaakprofielOpmaakprofielKop2UitvullenLinks121cmVerkeerd-om">
    <w:name w:val="Opmaakprofiel Opmaakprofiel Kop 2 + Uitvullen Links:  121 cm Verkeerd-om:  ..."/>
    <w:basedOn w:val="Standaard"/>
    <w:pPr>
      <w:keepNext/>
      <w:numPr>
        <w:ilvl w:val="1"/>
        <w:numId w:val="15"/>
      </w:numPr>
      <w:tabs>
        <w:tab w:val="left" w:pos="227"/>
        <w:tab w:val="left" w:pos="680"/>
      </w:tabs>
      <w:autoSpaceDE w:val="0"/>
      <w:autoSpaceDN w:val="0"/>
      <w:adjustRightInd w:val="0"/>
      <w:spacing w:before="240" w:after="60" w:line="240" w:lineRule="auto"/>
      <w:jc w:val="both"/>
      <w:outlineLvl w:val="1"/>
    </w:pPr>
    <w:rPr>
      <w:b/>
      <w:bCs/>
      <w:i/>
      <w:iCs/>
      <w:sz w:val="24"/>
      <w:szCs w:val="20"/>
    </w:rPr>
  </w:style>
  <w:style w:type="paragraph" w:styleId="Plattetekst2">
    <w:name w:val="Body Text 2"/>
    <w:basedOn w:val="Standaard"/>
    <w:link w:val="Plattetekst2Char"/>
    <w:pPr>
      <w:autoSpaceDE w:val="0"/>
      <w:autoSpaceDN w:val="0"/>
      <w:adjustRightInd w:val="0"/>
      <w:jc w:val="center"/>
    </w:pPr>
    <w:rPr>
      <w:b/>
      <w:bCs/>
      <w:color w:val="000000"/>
      <w:sz w:val="24"/>
      <w:szCs w:val="48"/>
    </w:rPr>
  </w:style>
  <w:style w:type="paragraph" w:styleId="Plattetekst3">
    <w:name w:val="Body Text 3"/>
    <w:basedOn w:val="Standaard"/>
    <w:link w:val="Plattetekst3Char"/>
    <w:pPr>
      <w:autoSpaceDE w:val="0"/>
      <w:autoSpaceDN w:val="0"/>
      <w:adjustRightInd w:val="0"/>
      <w:jc w:val="center"/>
    </w:pPr>
    <w:rPr>
      <w:color w:val="000000"/>
      <w:sz w:val="24"/>
      <w:szCs w:val="48"/>
      <w:lang w:val="en-US"/>
    </w:rPr>
  </w:style>
  <w:style w:type="paragraph" w:styleId="Documentstructuur">
    <w:name w:val="Document Map"/>
    <w:basedOn w:val="Standaard"/>
    <w:link w:val="DocumentstructuurChar"/>
    <w:semiHidden/>
    <w:rsid w:val="00767D40"/>
    <w:pPr>
      <w:shd w:val="clear" w:color="auto" w:fill="000080"/>
    </w:pPr>
    <w:rPr>
      <w:rFonts w:ascii="Tahoma" w:hAnsi="Tahoma" w:cs="Tahoma"/>
      <w:sz w:val="20"/>
      <w:szCs w:val="20"/>
    </w:rPr>
  </w:style>
  <w:style w:type="paragraph" w:customStyle="1" w:styleId="Opmaakwissen">
    <w:name w:val="Opmaak wissen"/>
    <w:basedOn w:val="Kop3"/>
    <w:rsid w:val="00767D40"/>
  </w:style>
  <w:style w:type="character" w:customStyle="1" w:styleId="Kop2Char">
    <w:name w:val="Kop 2 Char"/>
    <w:aliases w:val="Paragraafkop Char,Pargagraaf Char,paragraaf Char"/>
    <w:link w:val="Kop2"/>
    <w:rsid w:val="00860550"/>
    <w:rPr>
      <w:rFonts w:ascii="Verdana" w:hAnsi="Verdana" w:cs="Arial"/>
      <w:b/>
      <w:bCs/>
      <w:iCs/>
      <w:sz w:val="18"/>
      <w:szCs w:val="18"/>
    </w:rPr>
  </w:style>
  <w:style w:type="paragraph" w:styleId="Onderwerpvanopmerking">
    <w:name w:val="annotation subject"/>
    <w:basedOn w:val="Tekstopmerking"/>
    <w:next w:val="Tekstopmerking"/>
    <w:link w:val="OnderwerpvanopmerkingChar"/>
    <w:semiHidden/>
    <w:rsid w:val="009C52F0"/>
    <w:pPr>
      <w:widowControl/>
      <w:overflowPunct/>
      <w:autoSpaceDE/>
      <w:autoSpaceDN/>
      <w:adjustRightInd/>
      <w:spacing w:line="240" w:lineRule="atLeast"/>
      <w:jc w:val="left"/>
      <w:textAlignment w:val="auto"/>
    </w:pPr>
    <w:rPr>
      <w:rFonts w:ascii="Verdana" w:hAnsi="Verdana"/>
      <w:b/>
      <w:bCs/>
    </w:rPr>
  </w:style>
  <w:style w:type="table" w:styleId="Tabelraster">
    <w:name w:val="Table Grid"/>
    <w:basedOn w:val="Standaardtabel"/>
    <w:uiPriority w:val="59"/>
    <w:rsid w:val="00DB4BAF"/>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aliases w:val="Hoofdstuk Char,Hoofdstukkop Char,hoofdstuk Char"/>
    <w:link w:val="Kop1"/>
    <w:rsid w:val="00860550"/>
    <w:rPr>
      <w:rFonts w:ascii="Verdana" w:hAnsi="Verdana" w:cs="Arial"/>
      <w:b/>
      <w:bCs/>
      <w:kern w:val="32"/>
      <w:sz w:val="18"/>
      <w:szCs w:val="18"/>
    </w:rPr>
  </w:style>
  <w:style w:type="character" w:customStyle="1" w:styleId="broodtekstChar">
    <w:name w:val="broodtekst Char"/>
    <w:link w:val="broodtekst"/>
    <w:rsid w:val="004F5A52"/>
    <w:rPr>
      <w:rFonts w:ascii="Verdana" w:hAnsi="Verdana"/>
      <w:sz w:val="18"/>
      <w:szCs w:val="18"/>
      <w:lang w:val="nl-NL" w:eastAsia="nl-NL" w:bidi="ar-SA"/>
    </w:rPr>
  </w:style>
  <w:style w:type="paragraph" w:styleId="Lijstopsomteken5">
    <w:name w:val="List Bullet 5"/>
    <w:basedOn w:val="Standaard"/>
    <w:rsid w:val="009B1940"/>
    <w:pPr>
      <w:numPr>
        <w:numId w:val="17"/>
      </w:numPr>
      <w:tabs>
        <w:tab w:val="num" w:pos="1492"/>
      </w:tabs>
      <w:ind w:left="1492" w:hanging="360"/>
    </w:pPr>
  </w:style>
  <w:style w:type="paragraph" w:customStyle="1" w:styleId="artikel">
    <w:name w:val="artikel"/>
    <w:basedOn w:val="Paragraaf"/>
    <w:rsid w:val="009B1940"/>
    <w:pPr>
      <w:numPr>
        <w:numId w:val="16"/>
      </w:numPr>
    </w:pPr>
    <w:rPr>
      <w:b w:val="0"/>
    </w:rPr>
  </w:style>
  <w:style w:type="paragraph" w:styleId="Lijstalinea">
    <w:name w:val="List Paragraph"/>
    <w:basedOn w:val="Lijstalinea1"/>
    <w:link w:val="LijstalineaChar"/>
    <w:uiPriority w:val="34"/>
    <w:qFormat/>
    <w:rsid w:val="00B33BB1"/>
  </w:style>
  <w:style w:type="character" w:customStyle="1" w:styleId="LijstalineaChar">
    <w:name w:val="Lijstalinea Char"/>
    <w:link w:val="Lijstalinea"/>
    <w:uiPriority w:val="99"/>
    <w:rsid w:val="00B33BB1"/>
    <w:rPr>
      <w:rFonts w:ascii="Verdana" w:hAnsi="Verdana"/>
      <w:sz w:val="18"/>
      <w:szCs w:val="24"/>
    </w:rPr>
  </w:style>
  <w:style w:type="paragraph" w:customStyle="1" w:styleId="Lijstalinea1">
    <w:name w:val="Lijstalinea1"/>
    <w:basedOn w:val="Standaard"/>
    <w:semiHidden/>
    <w:rsid w:val="00B33BB1"/>
    <w:pPr>
      <w:numPr>
        <w:numId w:val="19"/>
      </w:numPr>
    </w:pPr>
  </w:style>
  <w:style w:type="paragraph" w:customStyle="1" w:styleId="Huisstijl-Titel">
    <w:name w:val="Huisstijl - Titel"/>
    <w:basedOn w:val="Standaard"/>
    <w:semiHidden/>
    <w:rsid w:val="00B33BB1"/>
    <w:pPr>
      <w:spacing w:before="60"/>
    </w:pPr>
    <w:rPr>
      <w:sz w:val="24"/>
    </w:rPr>
  </w:style>
  <w:style w:type="paragraph" w:customStyle="1" w:styleId="Huisstijl-Colofon">
    <w:name w:val="Huisstijl - Colofon"/>
    <w:basedOn w:val="Standaard"/>
    <w:semiHidden/>
    <w:rsid w:val="00B33BB1"/>
  </w:style>
  <w:style w:type="character" w:customStyle="1" w:styleId="TekstopmerkingChar">
    <w:name w:val="Tekst opmerking Char"/>
    <w:link w:val="Tekstopmerking"/>
    <w:rsid w:val="00EC53F9"/>
    <w:rPr>
      <w:rFonts w:ascii="V&amp;W Syntax (Adobe)" w:hAnsi="V&amp;W Syntax (Adobe)"/>
    </w:rPr>
  </w:style>
  <w:style w:type="paragraph" w:customStyle="1" w:styleId="Bijlage">
    <w:name w:val="Bijlage"/>
    <w:basedOn w:val="Kop1"/>
    <w:link w:val="BijlageChar"/>
    <w:rsid w:val="00A82DD3"/>
    <w:pPr>
      <w:numPr>
        <w:numId w:val="20"/>
      </w:numPr>
    </w:pPr>
    <w:rPr>
      <w:szCs w:val="24"/>
    </w:rPr>
  </w:style>
  <w:style w:type="character" w:customStyle="1" w:styleId="BijlageChar">
    <w:name w:val="Bijlage Char"/>
    <w:link w:val="Bijlage"/>
    <w:rsid w:val="00A82DD3"/>
    <w:rPr>
      <w:rFonts w:ascii="Verdana" w:hAnsi="Verdana" w:cs="Arial"/>
      <w:b/>
      <w:bCs/>
      <w:kern w:val="32"/>
      <w:sz w:val="18"/>
      <w:szCs w:val="24"/>
    </w:rPr>
  </w:style>
  <w:style w:type="paragraph" w:customStyle="1" w:styleId="OpmaakprofielTussenkopVerdanaRegelafstandenkel">
    <w:name w:val="Opmaakprofiel Tussenkop + Verdana Regelafstand:  enkel"/>
    <w:basedOn w:val="Tussenkop"/>
    <w:rsid w:val="00AF1F93"/>
    <w:pPr>
      <w:tabs>
        <w:tab w:val="clear" w:pos="227"/>
        <w:tab w:val="clear" w:pos="454"/>
        <w:tab w:val="clear" w:pos="680"/>
      </w:tabs>
      <w:autoSpaceDE/>
      <w:autoSpaceDN/>
      <w:adjustRightInd/>
      <w:spacing w:before="0" w:line="240" w:lineRule="auto"/>
      <w:ind w:left="482" w:hanging="482"/>
    </w:pPr>
    <w:rPr>
      <w:b/>
      <w:bCs/>
      <w:i w:val="0"/>
      <w:sz w:val="20"/>
      <w:szCs w:val="20"/>
    </w:rPr>
  </w:style>
  <w:style w:type="paragraph" w:customStyle="1" w:styleId="OpmaakprofielRapportTitelVerdana24ptVetLinks032cm">
    <w:name w:val="Opmaakprofiel RapportTitel + Verdana 24 pt Vet Links:  032 cm"/>
    <w:basedOn w:val="RapportTitel"/>
    <w:rsid w:val="00AF1F93"/>
    <w:pPr>
      <w:ind w:left="180"/>
    </w:pPr>
    <w:rPr>
      <w:rFonts w:ascii="Verdana" w:hAnsi="Verdana"/>
      <w:b/>
      <w:bCs/>
      <w:sz w:val="48"/>
    </w:rPr>
  </w:style>
  <w:style w:type="paragraph" w:customStyle="1" w:styleId="subsubparagraaf">
    <w:name w:val="subsubparagraaf"/>
    <w:basedOn w:val="broodtekst"/>
    <w:next w:val="Standaard"/>
    <w:link w:val="subsubparagraafChar"/>
    <w:rsid w:val="00AF1F93"/>
    <w:pPr>
      <w:tabs>
        <w:tab w:val="clear" w:pos="227"/>
        <w:tab w:val="clear" w:pos="454"/>
        <w:tab w:val="clear" w:pos="680"/>
        <w:tab w:val="left" w:pos="1162"/>
      </w:tabs>
      <w:spacing w:before="240" w:after="120"/>
      <w:ind w:left="1134" w:hanging="1134"/>
    </w:pPr>
    <w:rPr>
      <w:rFonts w:cs="V&amp;W Syntax (Adobe)"/>
      <w:i/>
      <w:color w:val="000000"/>
      <w:u w:val="single"/>
    </w:rPr>
  </w:style>
  <w:style w:type="paragraph" w:customStyle="1" w:styleId="Verborgentekst0">
    <w:name w:val="Verborgen tekst"/>
    <w:basedOn w:val="Standaard"/>
    <w:link w:val="VerborgentekstChar"/>
    <w:rsid w:val="00AF1F93"/>
    <w:rPr>
      <w:rFonts w:ascii="V&amp;W Syntax (Adobe)" w:hAnsi="V&amp;W Syntax (Adobe)"/>
      <w:i/>
      <w:vanish/>
      <w:color w:val="339966"/>
      <w:lang w:eastAsia="en-US"/>
    </w:rPr>
  </w:style>
  <w:style w:type="paragraph" w:customStyle="1" w:styleId="subsubsubparagraaf">
    <w:name w:val="subsubsubparagraaf"/>
    <w:basedOn w:val="broodtekst"/>
    <w:next w:val="broodtekst"/>
    <w:rsid w:val="00AF1F93"/>
    <w:pPr>
      <w:tabs>
        <w:tab w:val="clear" w:pos="227"/>
        <w:tab w:val="clear" w:pos="454"/>
        <w:tab w:val="clear" w:pos="680"/>
        <w:tab w:val="left" w:pos="1191"/>
      </w:tabs>
      <w:spacing w:before="120" w:after="120"/>
      <w:ind w:left="794" w:hanging="794"/>
    </w:pPr>
    <w:rPr>
      <w:u w:val="single"/>
    </w:rPr>
  </w:style>
  <w:style w:type="character" w:customStyle="1" w:styleId="subsubparagraafChar">
    <w:name w:val="subsubparagraaf Char"/>
    <w:link w:val="subsubparagraaf"/>
    <w:rsid w:val="00AF1F93"/>
    <w:rPr>
      <w:rFonts w:ascii="Verdana" w:hAnsi="Verdana" w:cs="V&amp;W Syntax (Adobe)"/>
      <w:i/>
      <w:color w:val="000000"/>
      <w:sz w:val="18"/>
      <w:szCs w:val="18"/>
      <w:u w:val="single"/>
    </w:rPr>
  </w:style>
  <w:style w:type="paragraph" w:customStyle="1" w:styleId="OpmaakprofielBijlage">
    <w:name w:val="Opmaakprofiel Bijlage +"/>
    <w:basedOn w:val="Bijlage"/>
    <w:link w:val="OpmaakprofielBijlageChar"/>
    <w:rsid w:val="00AF1F93"/>
    <w:pPr>
      <w:numPr>
        <w:numId w:val="21"/>
      </w:numPr>
    </w:pPr>
  </w:style>
  <w:style w:type="character" w:customStyle="1" w:styleId="OpmaakprofielBijlageChar">
    <w:name w:val="Opmaakprofiel Bijlage + Char"/>
    <w:link w:val="OpmaakprofielBijlage"/>
    <w:rsid w:val="00AF1F93"/>
    <w:rPr>
      <w:rFonts w:ascii="Verdana" w:hAnsi="Verdana" w:cs="Arial"/>
      <w:b/>
      <w:bCs/>
      <w:kern w:val="32"/>
      <w:sz w:val="18"/>
      <w:szCs w:val="24"/>
    </w:rPr>
  </w:style>
  <w:style w:type="paragraph" w:customStyle="1" w:styleId="Opmaakprofiel1">
    <w:name w:val="Opmaakprofiel1"/>
    <w:basedOn w:val="Kop1"/>
    <w:rsid w:val="00AF1F93"/>
    <w:pPr>
      <w:numPr>
        <w:numId w:val="22"/>
      </w:numPr>
      <w:ind w:left="432" w:hanging="432"/>
    </w:pPr>
    <w:rPr>
      <w:szCs w:val="24"/>
    </w:rPr>
  </w:style>
  <w:style w:type="paragraph" w:customStyle="1" w:styleId="Huisstijl-Ondertekeningvervolg">
    <w:name w:val="Huisstijl - Ondertekening vervolg"/>
    <w:basedOn w:val="Standaard"/>
    <w:rsid w:val="00AF1F93"/>
    <w:pPr>
      <w:widowControl w:val="0"/>
      <w:suppressAutoHyphens/>
      <w:autoSpaceDN w:val="0"/>
      <w:spacing w:line="240" w:lineRule="exact"/>
      <w:textAlignment w:val="baseline"/>
    </w:pPr>
    <w:rPr>
      <w:rFonts w:cs="Lohit Hindi"/>
      <w:i/>
      <w:kern w:val="3"/>
      <w:lang w:eastAsia="zh-CN" w:bidi="hi-IN"/>
    </w:rPr>
  </w:style>
  <w:style w:type="character" w:styleId="Zwaar">
    <w:name w:val="Strong"/>
    <w:uiPriority w:val="22"/>
    <w:rsid w:val="00AF1F93"/>
    <w:rPr>
      <w:b/>
      <w:bCs/>
    </w:rPr>
  </w:style>
  <w:style w:type="numbering" w:customStyle="1" w:styleId="Lijststijl">
    <w:name w:val="Lijststijl"/>
    <w:uiPriority w:val="99"/>
    <w:rsid w:val="00AF1F93"/>
    <w:pPr>
      <w:numPr>
        <w:numId w:val="23"/>
      </w:numPr>
    </w:pPr>
  </w:style>
  <w:style w:type="character" w:customStyle="1" w:styleId="VoetnoottekstChar">
    <w:name w:val="Voetnoottekst Char"/>
    <w:link w:val="Voetnoottekst"/>
    <w:semiHidden/>
    <w:rsid w:val="00AF1F93"/>
    <w:rPr>
      <w:rFonts w:ascii="Verdana" w:hAnsi="Verdana"/>
      <w:sz w:val="13"/>
    </w:rPr>
  </w:style>
  <w:style w:type="character" w:customStyle="1" w:styleId="VoettekstChar">
    <w:name w:val="Voettekst Char"/>
    <w:link w:val="Voettekst"/>
    <w:uiPriority w:val="99"/>
    <w:rsid w:val="00AF1F93"/>
    <w:rPr>
      <w:rFonts w:ascii="Verdana" w:hAnsi="Verdana"/>
      <w:sz w:val="18"/>
      <w:szCs w:val="18"/>
    </w:rPr>
  </w:style>
  <w:style w:type="paragraph" w:styleId="Kopvaninhoudsopgave">
    <w:name w:val="TOC Heading"/>
    <w:basedOn w:val="Kop1"/>
    <w:next w:val="Standaard"/>
    <w:uiPriority w:val="39"/>
    <w:semiHidden/>
    <w:unhideWhenUsed/>
    <w:qFormat/>
    <w:rsid w:val="00AF1F93"/>
    <w:pPr>
      <w:keepLines/>
      <w:numPr>
        <w:numId w:val="0"/>
      </w:numPr>
      <w:spacing w:before="480" w:line="276" w:lineRule="auto"/>
      <w:outlineLvl w:val="9"/>
    </w:pPr>
    <w:rPr>
      <w:rFonts w:ascii="Cambria" w:hAnsi="Cambria" w:cs="Times New Roman"/>
      <w:color w:val="365F91"/>
      <w:kern w:val="0"/>
      <w:sz w:val="28"/>
      <w:szCs w:val="28"/>
    </w:rPr>
  </w:style>
  <w:style w:type="paragraph" w:styleId="Ondertitel">
    <w:name w:val="Subtitle"/>
    <w:basedOn w:val="Standaard"/>
    <w:next w:val="Standaard"/>
    <w:link w:val="OndertitelChar"/>
    <w:qFormat/>
    <w:rsid w:val="00E95B04"/>
    <w:pPr>
      <w:spacing w:after="60"/>
      <w:jc w:val="center"/>
      <w:outlineLvl w:val="1"/>
    </w:pPr>
    <w:rPr>
      <w:rFonts w:ascii="Cambria" w:hAnsi="Cambria"/>
      <w:sz w:val="24"/>
    </w:rPr>
  </w:style>
  <w:style w:type="character" w:customStyle="1" w:styleId="OndertitelChar">
    <w:name w:val="Ondertitel Char"/>
    <w:link w:val="Ondertitel"/>
    <w:rsid w:val="00E95B04"/>
    <w:rPr>
      <w:rFonts w:ascii="Cambria" w:eastAsia="Times New Roman" w:hAnsi="Cambria" w:cs="Times New Roman"/>
      <w:sz w:val="24"/>
      <w:szCs w:val="24"/>
    </w:rPr>
  </w:style>
  <w:style w:type="paragraph" w:styleId="Geenafstand">
    <w:name w:val="No Spacing"/>
    <w:uiPriority w:val="1"/>
    <w:unhideWhenUsed/>
    <w:qFormat/>
    <w:rsid w:val="00A56570"/>
    <w:pPr>
      <w:spacing w:line="240" w:lineRule="exact"/>
      <w:contextualSpacing/>
    </w:pPr>
    <w:rPr>
      <w:rFonts w:ascii="Verdana" w:eastAsia="Verdana" w:hAnsi="Verdana"/>
      <w:sz w:val="18"/>
      <w:szCs w:val="18"/>
      <w:lang w:eastAsia="en-US"/>
    </w:rPr>
  </w:style>
  <w:style w:type="character" w:customStyle="1" w:styleId="Kop3Char">
    <w:name w:val="Kop 3 Char"/>
    <w:aliases w:val="Subparagraafkop Char,subparagraaf Char"/>
    <w:link w:val="Kop3"/>
    <w:rsid w:val="006C5F9A"/>
    <w:rPr>
      <w:rFonts w:ascii="Verdana" w:hAnsi="Verdana" w:cs="Arial"/>
      <w:iCs/>
      <w:sz w:val="18"/>
      <w:szCs w:val="18"/>
      <w:lang w:val="nl"/>
    </w:rPr>
  </w:style>
  <w:style w:type="character" w:customStyle="1" w:styleId="Kop4Char">
    <w:name w:val="Kop 4 Char"/>
    <w:aliases w:val="Kopje Char,Kop 4a Char,TbsKop 4 Char,Kop 4 cursief Char,Sub4 Char"/>
    <w:link w:val="Kop4"/>
    <w:rsid w:val="00A56570"/>
    <w:rPr>
      <w:rFonts w:ascii="Verdana" w:hAnsi="Verdana"/>
      <w:bCs/>
      <w:sz w:val="18"/>
      <w:szCs w:val="18"/>
    </w:rPr>
  </w:style>
  <w:style w:type="paragraph" w:styleId="Titel0">
    <w:name w:val="Title"/>
    <w:basedOn w:val="Standaard"/>
    <w:next w:val="Standaard"/>
    <w:link w:val="TitelChar"/>
    <w:uiPriority w:val="10"/>
    <w:rsid w:val="00A56570"/>
    <w:pPr>
      <w:pBdr>
        <w:bottom w:val="single" w:sz="8" w:space="4" w:color="F9E11E"/>
      </w:pBdr>
      <w:spacing w:after="300"/>
    </w:pPr>
    <w:rPr>
      <w:spacing w:val="5"/>
      <w:kern w:val="28"/>
      <w:sz w:val="52"/>
      <w:szCs w:val="52"/>
    </w:rPr>
  </w:style>
  <w:style w:type="character" w:customStyle="1" w:styleId="TitelChar">
    <w:name w:val="Titel Char"/>
    <w:link w:val="Titel0"/>
    <w:uiPriority w:val="10"/>
    <w:rsid w:val="00A56570"/>
    <w:rPr>
      <w:rFonts w:ascii="Verdana" w:hAnsi="Verdana"/>
      <w:spacing w:val="5"/>
      <w:kern w:val="28"/>
      <w:sz w:val="52"/>
      <w:szCs w:val="52"/>
    </w:rPr>
  </w:style>
  <w:style w:type="character" w:customStyle="1" w:styleId="KoptekstChar">
    <w:name w:val="Koptekst Char"/>
    <w:link w:val="Koptekst"/>
    <w:uiPriority w:val="99"/>
    <w:rsid w:val="00A56570"/>
    <w:rPr>
      <w:rFonts w:ascii="Verdana" w:hAnsi="Verdana"/>
      <w:sz w:val="18"/>
      <w:szCs w:val="18"/>
    </w:rPr>
  </w:style>
  <w:style w:type="character" w:customStyle="1" w:styleId="BallontekstChar">
    <w:name w:val="Ballontekst Char"/>
    <w:link w:val="Ballontekst"/>
    <w:semiHidden/>
    <w:rsid w:val="00A56570"/>
    <w:rPr>
      <w:rFonts w:ascii="Tahoma" w:hAnsi="Tahoma" w:cs="Tahoma"/>
      <w:sz w:val="16"/>
      <w:szCs w:val="16"/>
    </w:rPr>
  </w:style>
  <w:style w:type="numbering" w:customStyle="1" w:styleId="Stijl2">
    <w:name w:val="Stijl2"/>
    <w:uiPriority w:val="99"/>
    <w:rsid w:val="00A56570"/>
    <w:pPr>
      <w:numPr>
        <w:numId w:val="24"/>
      </w:numPr>
    </w:pPr>
  </w:style>
  <w:style w:type="paragraph" w:customStyle="1" w:styleId="Lijstmetopsommingstekens">
    <w:name w:val="Lijst met opsommingstekens"/>
    <w:basedOn w:val="Lijstalinea"/>
    <w:link w:val="LijstmetopsommingstekensChar"/>
    <w:uiPriority w:val="10"/>
    <w:rsid w:val="00A56570"/>
    <w:pPr>
      <w:numPr>
        <w:numId w:val="25"/>
      </w:numPr>
    </w:pPr>
  </w:style>
  <w:style w:type="character" w:customStyle="1" w:styleId="LijstmetopsommingstekensChar">
    <w:name w:val="Lijst met opsommingstekens Char"/>
    <w:link w:val="Lijstmetopsommingstekens"/>
    <w:uiPriority w:val="10"/>
    <w:rsid w:val="00A56570"/>
    <w:rPr>
      <w:rFonts w:ascii="Verdana" w:hAnsi="Verdana"/>
      <w:sz w:val="18"/>
      <w:szCs w:val="24"/>
    </w:rPr>
  </w:style>
  <w:style w:type="table" w:styleId="Lichtearcering">
    <w:name w:val="Light Shading"/>
    <w:basedOn w:val="Standaardtabel"/>
    <w:uiPriority w:val="60"/>
    <w:rsid w:val="00A56570"/>
    <w:rPr>
      <w:rFonts w:ascii="Verdana" w:eastAsia="Verdana" w:hAnsi="Verdana"/>
      <w:color w:val="005B95"/>
      <w:sz w:val="18"/>
      <w:szCs w:val="18"/>
      <w:lang w:eastAsia="en-US"/>
    </w:rPr>
    <w:tblPr>
      <w:tblStyleRowBandSize w:val="1"/>
      <w:tblStyleColBandSize w:val="1"/>
      <w:tblBorders>
        <w:top w:val="single" w:sz="8" w:space="0" w:color="007BC7"/>
        <w:bottom w:val="single" w:sz="8" w:space="0" w:color="007BC7"/>
      </w:tblBorders>
    </w:tblPr>
    <w:tblStylePr w:type="firstRow">
      <w:pPr>
        <w:spacing w:before="0" w:after="0" w:line="240" w:lineRule="auto"/>
      </w:pPr>
      <w:rPr>
        <w:b/>
        <w:bCs/>
      </w:rPr>
      <w:tblPr/>
      <w:tcPr>
        <w:tcBorders>
          <w:top w:val="single" w:sz="8" w:space="0" w:color="007BC7"/>
          <w:left w:val="nil"/>
          <w:bottom w:val="single" w:sz="8" w:space="0" w:color="007BC7"/>
          <w:right w:val="nil"/>
          <w:insideH w:val="nil"/>
          <w:insideV w:val="nil"/>
        </w:tcBorders>
      </w:tcPr>
    </w:tblStylePr>
    <w:tblStylePr w:type="lastRow">
      <w:pPr>
        <w:spacing w:before="0" w:after="0" w:line="240" w:lineRule="auto"/>
      </w:pPr>
      <w:rPr>
        <w:b/>
        <w:bCs/>
      </w:rPr>
      <w:tblPr/>
      <w:tcPr>
        <w:tcBorders>
          <w:top w:val="single" w:sz="8" w:space="0" w:color="007BC7"/>
          <w:left w:val="nil"/>
          <w:bottom w:val="single" w:sz="8" w:space="0" w:color="007BC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E1FF"/>
      </w:tcPr>
    </w:tblStylePr>
    <w:tblStylePr w:type="band1Horz">
      <w:tblPr/>
      <w:tcPr>
        <w:tcBorders>
          <w:left w:val="nil"/>
          <w:right w:val="nil"/>
          <w:insideH w:val="nil"/>
          <w:insideV w:val="nil"/>
        </w:tcBorders>
        <w:shd w:val="clear" w:color="auto" w:fill="B2E1FF"/>
      </w:tcPr>
    </w:tblStylePr>
  </w:style>
  <w:style w:type="table" w:styleId="Lichtearcering-accent1">
    <w:name w:val="Light Shading Accent 1"/>
    <w:basedOn w:val="Standaardtabel"/>
    <w:uiPriority w:val="60"/>
    <w:rsid w:val="00A56570"/>
    <w:rPr>
      <w:rFonts w:ascii="Verdana" w:eastAsia="Verdana" w:hAnsi="Verdana"/>
      <w:color w:val="CBB505"/>
      <w:sz w:val="18"/>
      <w:szCs w:val="18"/>
      <w:lang w:eastAsia="en-US"/>
    </w:rPr>
    <w:tblPr>
      <w:tblStyleRowBandSize w:val="1"/>
      <w:tblStyleColBandSize w:val="1"/>
      <w:tblBorders>
        <w:top w:val="single" w:sz="8" w:space="0" w:color="F9E11E"/>
        <w:bottom w:val="single" w:sz="8" w:space="0" w:color="F9E11E"/>
      </w:tblBorders>
    </w:tblPr>
    <w:tblStylePr w:type="firstRow">
      <w:pPr>
        <w:spacing w:before="0" w:after="0" w:line="240" w:lineRule="auto"/>
      </w:pPr>
      <w:rPr>
        <w:b/>
        <w:bCs/>
      </w:rPr>
      <w:tblPr/>
      <w:tcPr>
        <w:tcBorders>
          <w:top w:val="single" w:sz="8" w:space="0" w:color="F9E11E"/>
          <w:left w:val="nil"/>
          <w:bottom w:val="single" w:sz="8" w:space="0" w:color="F9E11E"/>
          <w:right w:val="nil"/>
          <w:insideH w:val="nil"/>
          <w:insideV w:val="nil"/>
        </w:tcBorders>
      </w:tcPr>
    </w:tblStylePr>
    <w:tblStylePr w:type="lastRow">
      <w:pPr>
        <w:spacing w:before="0" w:after="0" w:line="240" w:lineRule="auto"/>
      </w:pPr>
      <w:rPr>
        <w:b/>
        <w:bCs/>
      </w:rPr>
      <w:tblPr/>
      <w:tcPr>
        <w:tcBorders>
          <w:top w:val="single" w:sz="8" w:space="0" w:color="F9E11E"/>
          <w:left w:val="nil"/>
          <w:bottom w:val="single" w:sz="8" w:space="0" w:color="F9E11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cPr>
    </w:tblStylePr>
    <w:tblStylePr w:type="band1Horz">
      <w:tblPr/>
      <w:tcPr>
        <w:tcBorders>
          <w:left w:val="nil"/>
          <w:right w:val="nil"/>
          <w:insideH w:val="nil"/>
          <w:insideV w:val="nil"/>
        </w:tcBorders>
        <w:shd w:val="clear" w:color="auto" w:fill="FDF7C7"/>
      </w:tcPr>
    </w:tblStylePr>
  </w:style>
  <w:style w:type="table" w:styleId="Lichtearcering-accent3">
    <w:name w:val="Light Shading Accent 3"/>
    <w:basedOn w:val="Standaardtabel"/>
    <w:uiPriority w:val="60"/>
    <w:rsid w:val="00A56570"/>
    <w:rPr>
      <w:rFonts w:ascii="Verdana" w:eastAsia="Verdana" w:hAnsi="Verdana"/>
      <w:color w:val="9F2016"/>
      <w:sz w:val="18"/>
      <w:szCs w:val="18"/>
      <w:lang w:eastAsia="en-US"/>
    </w:rPr>
    <w:tblPr>
      <w:tblStyleRowBandSize w:val="1"/>
      <w:tblStyleColBandSize w:val="1"/>
      <w:tblBorders>
        <w:top w:val="single" w:sz="8" w:space="0" w:color="D52B1E"/>
        <w:bottom w:val="single" w:sz="8" w:space="0" w:color="D52B1E"/>
      </w:tblBorders>
    </w:tblPr>
    <w:tblStylePr w:type="firstRow">
      <w:pPr>
        <w:spacing w:before="0" w:after="0" w:line="240" w:lineRule="auto"/>
      </w:pPr>
      <w:rPr>
        <w:b/>
        <w:bCs/>
      </w:rPr>
      <w:tblPr/>
      <w:tcPr>
        <w:tcBorders>
          <w:top w:val="single" w:sz="8" w:space="0" w:color="D52B1E"/>
          <w:left w:val="nil"/>
          <w:bottom w:val="single" w:sz="8" w:space="0" w:color="D52B1E"/>
          <w:right w:val="nil"/>
          <w:insideH w:val="nil"/>
          <w:insideV w:val="nil"/>
        </w:tcBorders>
      </w:tcPr>
    </w:tblStylePr>
    <w:tblStylePr w:type="lastRow">
      <w:pPr>
        <w:spacing w:before="0" w:after="0" w:line="240" w:lineRule="auto"/>
      </w:pPr>
      <w:rPr>
        <w:b/>
        <w:bCs/>
      </w:rPr>
      <w:tblPr/>
      <w:tcPr>
        <w:tcBorders>
          <w:top w:val="single" w:sz="8" w:space="0" w:color="D52B1E"/>
          <w:left w:val="nil"/>
          <w:bottom w:val="single" w:sz="8" w:space="0" w:color="D52B1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cPr>
    </w:tblStylePr>
    <w:tblStylePr w:type="band1Horz">
      <w:tblPr/>
      <w:tcPr>
        <w:tcBorders>
          <w:left w:val="nil"/>
          <w:right w:val="nil"/>
          <w:insideH w:val="nil"/>
          <w:insideV w:val="nil"/>
        </w:tcBorders>
        <w:shd w:val="clear" w:color="auto" w:fill="F7C8C5"/>
      </w:tcPr>
    </w:tblStylePr>
  </w:style>
  <w:style w:type="character" w:customStyle="1" w:styleId="Kop5Char">
    <w:name w:val="Kop 5 Char"/>
    <w:aliases w:val="TbsKop 5 Char"/>
    <w:link w:val="Kop5"/>
    <w:rsid w:val="00A56570"/>
    <w:rPr>
      <w:rFonts w:ascii="Verdana" w:hAnsi="Verdana"/>
      <w:b/>
      <w:bCs/>
      <w:i/>
      <w:iCs/>
      <w:sz w:val="26"/>
      <w:szCs w:val="26"/>
    </w:rPr>
  </w:style>
  <w:style w:type="character" w:styleId="Intensievebenadrukking">
    <w:name w:val="Intense Emphasis"/>
    <w:uiPriority w:val="21"/>
    <w:rsid w:val="00A56570"/>
    <w:rPr>
      <w:b/>
      <w:bCs/>
      <w:i/>
      <w:iCs/>
      <w:color w:val="F9E11E"/>
    </w:rPr>
  </w:style>
  <w:style w:type="character" w:styleId="Nadruk">
    <w:name w:val="Emphasis"/>
    <w:uiPriority w:val="20"/>
    <w:rsid w:val="00A56570"/>
    <w:rPr>
      <w:i/>
      <w:iCs/>
    </w:rPr>
  </w:style>
  <w:style w:type="character" w:styleId="Subtielebenadrukking">
    <w:name w:val="Subtle Emphasis"/>
    <w:uiPriority w:val="19"/>
    <w:rsid w:val="00A56570"/>
    <w:rPr>
      <w:i/>
      <w:iCs/>
      <w:color w:val="64C3FF"/>
    </w:rPr>
  </w:style>
  <w:style w:type="paragraph" w:styleId="Citaat">
    <w:name w:val="Quote"/>
    <w:basedOn w:val="Standaard"/>
    <w:next w:val="Standaard"/>
    <w:link w:val="CitaatChar"/>
    <w:uiPriority w:val="29"/>
    <w:rsid w:val="00A56570"/>
    <w:rPr>
      <w:i/>
      <w:iCs/>
      <w:color w:val="007BC7"/>
    </w:rPr>
  </w:style>
  <w:style w:type="character" w:customStyle="1" w:styleId="CitaatChar">
    <w:name w:val="Citaat Char"/>
    <w:link w:val="Citaat"/>
    <w:uiPriority w:val="29"/>
    <w:rsid w:val="00A56570"/>
    <w:rPr>
      <w:rFonts w:ascii="Verdana" w:hAnsi="Verdana"/>
      <w:i/>
      <w:iCs/>
      <w:color w:val="007BC7"/>
      <w:sz w:val="18"/>
      <w:szCs w:val="24"/>
    </w:rPr>
  </w:style>
  <w:style w:type="paragraph" w:styleId="Duidelijkcitaat">
    <w:name w:val="Intense Quote"/>
    <w:basedOn w:val="Standaard"/>
    <w:next w:val="Standaard"/>
    <w:link w:val="DuidelijkcitaatChar"/>
    <w:uiPriority w:val="30"/>
    <w:rsid w:val="00A56570"/>
    <w:pPr>
      <w:pBdr>
        <w:bottom w:val="single" w:sz="4" w:space="4" w:color="F9E11E"/>
      </w:pBdr>
      <w:spacing w:before="200" w:after="280"/>
      <w:ind w:left="936" w:right="936"/>
    </w:pPr>
    <w:rPr>
      <w:b/>
      <w:bCs/>
      <w:i/>
      <w:iCs/>
      <w:color w:val="F9E11E"/>
    </w:rPr>
  </w:style>
  <w:style w:type="character" w:customStyle="1" w:styleId="DuidelijkcitaatChar">
    <w:name w:val="Duidelijk citaat Char"/>
    <w:link w:val="Duidelijkcitaat"/>
    <w:uiPriority w:val="30"/>
    <w:rsid w:val="00A56570"/>
    <w:rPr>
      <w:rFonts w:ascii="Verdana" w:hAnsi="Verdana"/>
      <w:b/>
      <w:bCs/>
      <w:i/>
      <w:iCs/>
      <w:color w:val="F9E11E"/>
      <w:sz w:val="18"/>
      <w:szCs w:val="24"/>
    </w:rPr>
  </w:style>
  <w:style w:type="character" w:styleId="Intensieveverwijzing">
    <w:name w:val="Intense Reference"/>
    <w:uiPriority w:val="32"/>
    <w:rsid w:val="00A56570"/>
    <w:rPr>
      <w:b/>
      <w:bCs/>
      <w:smallCaps/>
      <w:color w:val="007BC7"/>
      <w:spacing w:val="5"/>
      <w:u w:val="single"/>
    </w:rPr>
  </w:style>
  <w:style w:type="character" w:styleId="Titelvanboek">
    <w:name w:val="Book Title"/>
    <w:uiPriority w:val="33"/>
    <w:rsid w:val="00A56570"/>
    <w:rPr>
      <w:b/>
      <w:bCs/>
      <w:smallCaps/>
      <w:spacing w:val="5"/>
    </w:rPr>
  </w:style>
  <w:style w:type="character" w:customStyle="1" w:styleId="Kop6Char">
    <w:name w:val="Kop 6 Char"/>
    <w:aliases w:val="Tussenkop 2 Char"/>
    <w:link w:val="Kop6"/>
    <w:rsid w:val="00A56570"/>
    <w:rPr>
      <w:b/>
      <w:bCs/>
      <w:sz w:val="22"/>
      <w:szCs w:val="22"/>
    </w:rPr>
  </w:style>
  <w:style w:type="character" w:customStyle="1" w:styleId="Kop7Char">
    <w:name w:val="Kop 7 Char"/>
    <w:aliases w:val="Tussenkop 3 Char"/>
    <w:link w:val="Kop7"/>
    <w:rsid w:val="00A56570"/>
    <w:rPr>
      <w:sz w:val="24"/>
      <w:szCs w:val="24"/>
    </w:rPr>
  </w:style>
  <w:style w:type="character" w:customStyle="1" w:styleId="Kop8Char">
    <w:name w:val="Kop 8 Char"/>
    <w:aliases w:val="Tussenkop 4 Char"/>
    <w:link w:val="Kop8"/>
    <w:rsid w:val="00A56570"/>
    <w:rPr>
      <w:i/>
      <w:iCs/>
      <w:sz w:val="24"/>
      <w:szCs w:val="24"/>
    </w:rPr>
  </w:style>
  <w:style w:type="character" w:customStyle="1" w:styleId="Kop9Char">
    <w:name w:val="Kop 9 Char"/>
    <w:aliases w:val="Tabelkop 1 Char,Reference Appendix Char"/>
    <w:link w:val="Kop9"/>
    <w:rsid w:val="00A56570"/>
    <w:rPr>
      <w:rFonts w:ascii="Arial" w:hAnsi="Arial" w:cs="Arial"/>
      <w:sz w:val="22"/>
      <w:szCs w:val="22"/>
    </w:rPr>
  </w:style>
  <w:style w:type="character" w:customStyle="1" w:styleId="PlattetekstChar">
    <w:name w:val="Platte tekst Char"/>
    <w:link w:val="Plattetekst"/>
    <w:rsid w:val="00A56570"/>
    <w:rPr>
      <w:rFonts w:ascii="V&amp;W Syntax (Adobe)" w:hAnsi="V&amp;W Syntax (Adobe)" w:cs="Arial"/>
    </w:rPr>
  </w:style>
  <w:style w:type="character" w:customStyle="1" w:styleId="Plattetekstinspringen2Char">
    <w:name w:val="Platte tekst inspringen 2 Char"/>
    <w:link w:val="Plattetekstinspringen2"/>
    <w:rsid w:val="00A56570"/>
    <w:rPr>
      <w:rFonts w:ascii="V&amp;W Syntax (Adobe)" w:hAnsi="V&amp;W Syntax (Adobe)"/>
      <w:b/>
      <w:bCs/>
      <w:sz w:val="22"/>
    </w:rPr>
  </w:style>
  <w:style w:type="paragraph" w:customStyle="1" w:styleId="Ballontekst11">
    <w:name w:val="Ballontekst11"/>
    <w:basedOn w:val="Standaard"/>
    <w:semiHidden/>
    <w:rsid w:val="00A56570"/>
    <w:pPr>
      <w:widowControl w:val="0"/>
      <w:overflowPunct w:val="0"/>
      <w:autoSpaceDE w:val="0"/>
      <w:autoSpaceDN w:val="0"/>
      <w:adjustRightInd w:val="0"/>
      <w:spacing w:line="240" w:lineRule="auto"/>
      <w:jc w:val="both"/>
      <w:textAlignment w:val="baseline"/>
    </w:pPr>
    <w:rPr>
      <w:rFonts w:ascii="Tahoma" w:hAnsi="Tahoma" w:cs="Tahoma"/>
      <w:sz w:val="16"/>
      <w:szCs w:val="16"/>
    </w:rPr>
  </w:style>
  <w:style w:type="character" w:customStyle="1" w:styleId="HTML-voorafopgemaaktChar">
    <w:name w:val="HTML - vooraf opgemaakt Char"/>
    <w:aliases w:val=" vooraf opgemaakt Char"/>
    <w:link w:val="HTML-voorafopgemaakt"/>
    <w:rsid w:val="00A56570"/>
    <w:rPr>
      <w:rFonts w:ascii="Courier New" w:hAnsi="Courier New" w:cs="Courier New"/>
    </w:rPr>
  </w:style>
  <w:style w:type="character" w:customStyle="1" w:styleId="PlattetekstinspringenChar">
    <w:name w:val="Platte tekst inspringen Char"/>
    <w:link w:val="Plattetekstinspringen"/>
    <w:rsid w:val="00A56570"/>
    <w:rPr>
      <w:rFonts w:ascii="Verdana" w:hAnsi="Verdana"/>
      <w:i/>
      <w:iCs/>
      <w:sz w:val="18"/>
      <w:szCs w:val="24"/>
    </w:rPr>
  </w:style>
  <w:style w:type="character" w:customStyle="1" w:styleId="Plattetekstinspringen3Char">
    <w:name w:val="Platte tekst inspringen 3 Char"/>
    <w:link w:val="Plattetekstinspringen3"/>
    <w:rsid w:val="00A56570"/>
    <w:rPr>
      <w:rFonts w:ascii="Verdana" w:hAnsi="Verdana"/>
      <w:sz w:val="18"/>
      <w:szCs w:val="24"/>
    </w:rPr>
  </w:style>
  <w:style w:type="character" w:customStyle="1" w:styleId="TekstzonderopmaakChar">
    <w:name w:val="Tekst zonder opmaak Char"/>
    <w:link w:val="Tekstzonderopmaak"/>
    <w:rsid w:val="00A56570"/>
    <w:rPr>
      <w:rFonts w:ascii="Courier New" w:hAnsi="Courier New" w:cs="Courier New"/>
      <w:lang w:eastAsia="en-US"/>
    </w:rPr>
  </w:style>
  <w:style w:type="character" w:customStyle="1" w:styleId="Plattetekst2Char">
    <w:name w:val="Platte tekst 2 Char"/>
    <w:link w:val="Plattetekst2"/>
    <w:rsid w:val="00A56570"/>
    <w:rPr>
      <w:rFonts w:ascii="Verdana" w:hAnsi="Verdana"/>
      <w:b/>
      <w:bCs/>
      <w:color w:val="000000"/>
      <w:sz w:val="24"/>
      <w:szCs w:val="48"/>
    </w:rPr>
  </w:style>
  <w:style w:type="character" w:customStyle="1" w:styleId="Plattetekst3Char">
    <w:name w:val="Platte tekst 3 Char"/>
    <w:link w:val="Plattetekst3"/>
    <w:rsid w:val="00A56570"/>
    <w:rPr>
      <w:rFonts w:ascii="Verdana" w:hAnsi="Verdana"/>
      <w:color w:val="000000"/>
      <w:sz w:val="24"/>
      <w:szCs w:val="48"/>
      <w:lang w:val="en-US"/>
    </w:rPr>
  </w:style>
  <w:style w:type="character" w:customStyle="1" w:styleId="DocumentstructuurChar">
    <w:name w:val="Documentstructuur Char"/>
    <w:link w:val="Documentstructuur"/>
    <w:semiHidden/>
    <w:rsid w:val="00A56570"/>
    <w:rPr>
      <w:rFonts w:ascii="Tahoma" w:hAnsi="Tahoma" w:cs="Tahoma"/>
      <w:shd w:val="clear" w:color="auto" w:fill="000080"/>
    </w:rPr>
  </w:style>
  <w:style w:type="character" w:customStyle="1" w:styleId="OnderwerpvanopmerkingChar">
    <w:name w:val="Onderwerp van opmerking Char"/>
    <w:link w:val="Onderwerpvanopmerking"/>
    <w:semiHidden/>
    <w:rsid w:val="00A56570"/>
    <w:rPr>
      <w:rFonts w:ascii="Verdana" w:hAnsi="Verdana"/>
      <w:b/>
      <w:bCs/>
    </w:rPr>
  </w:style>
  <w:style w:type="paragraph" w:styleId="Berichtkop">
    <w:name w:val="Message Header"/>
    <w:basedOn w:val="Standaard"/>
    <w:link w:val="BerichtkopChar"/>
    <w:rsid w:val="00E53F71"/>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rPr>
  </w:style>
  <w:style w:type="character" w:customStyle="1" w:styleId="BerichtkopChar">
    <w:name w:val="Berichtkop Char"/>
    <w:link w:val="Berichtkop"/>
    <w:rsid w:val="00E53F71"/>
    <w:rPr>
      <w:rFonts w:ascii="Cambria" w:eastAsia="Times New Roman" w:hAnsi="Cambria" w:cs="Times New Roman"/>
      <w:sz w:val="24"/>
      <w:szCs w:val="24"/>
      <w:shd w:val="pct20" w:color="auto" w:fill="auto"/>
    </w:rPr>
  </w:style>
  <w:style w:type="numbering" w:customStyle="1" w:styleId="Stijl1">
    <w:name w:val="Stijl1"/>
    <w:uiPriority w:val="99"/>
    <w:rsid w:val="00801D1D"/>
    <w:pPr>
      <w:numPr>
        <w:numId w:val="41"/>
      </w:numPr>
    </w:pPr>
  </w:style>
  <w:style w:type="paragraph" w:customStyle="1" w:styleId="Bijlagepar">
    <w:name w:val="Bijlage par."/>
    <w:basedOn w:val="BijlageKop2"/>
    <w:link w:val="BijlageparChar"/>
    <w:qFormat/>
    <w:rsid w:val="00F5409B"/>
    <w:pPr>
      <w:numPr>
        <w:ilvl w:val="1"/>
      </w:numPr>
      <w:ind w:hanging="1015"/>
    </w:pPr>
  </w:style>
  <w:style w:type="paragraph" w:customStyle="1" w:styleId="AOAnxPartHead">
    <w:name w:val="AOAnxPartHead"/>
    <w:basedOn w:val="Standaard"/>
    <w:next w:val="Standaard"/>
    <w:rsid w:val="004A6094"/>
    <w:pPr>
      <w:numPr>
        <w:ilvl w:val="1"/>
      </w:numPr>
      <w:tabs>
        <w:tab w:val="num" w:pos="587"/>
      </w:tabs>
      <w:spacing w:before="240" w:line="260" w:lineRule="atLeast"/>
      <w:ind w:left="454" w:hanging="227"/>
      <w:jc w:val="center"/>
      <w:outlineLvl w:val="0"/>
    </w:pPr>
    <w:rPr>
      <w:rFonts w:ascii="Times New Roman" w:eastAsia="SimSun" w:hAnsi="Times New Roman"/>
      <w:caps/>
      <w:sz w:val="22"/>
      <w:szCs w:val="22"/>
      <w:lang w:eastAsia="en-US"/>
    </w:rPr>
  </w:style>
  <w:style w:type="character" w:customStyle="1" w:styleId="BijlageKop2Char">
    <w:name w:val="BijlageKop2 Char"/>
    <w:link w:val="BijlageKop2"/>
    <w:rsid w:val="007653DB"/>
    <w:rPr>
      <w:rFonts w:ascii="Verdana" w:hAnsi="Verdana"/>
      <w:b/>
      <w:sz w:val="18"/>
      <w:szCs w:val="18"/>
    </w:rPr>
  </w:style>
  <w:style w:type="character" w:customStyle="1" w:styleId="BijlageparChar">
    <w:name w:val="Bijlage par. Char"/>
    <w:link w:val="Bijlagepar"/>
    <w:rsid w:val="00F5409B"/>
    <w:rPr>
      <w:rFonts w:ascii="Verdana" w:hAnsi="Verdana"/>
      <w:b/>
      <w:sz w:val="18"/>
      <w:szCs w:val="18"/>
    </w:rPr>
  </w:style>
  <w:style w:type="paragraph" w:customStyle="1" w:styleId="Stijl3">
    <w:name w:val="Stijl3"/>
    <w:basedOn w:val="BijlageKop2"/>
    <w:qFormat/>
    <w:rsid w:val="00AD0F10"/>
    <w:pPr>
      <w:numPr>
        <w:numId w:val="56"/>
      </w:numPr>
    </w:pPr>
  </w:style>
  <w:style w:type="character" w:customStyle="1" w:styleId="BijlageCharChar">
    <w:name w:val="Bijlage Char Char"/>
    <w:rsid w:val="00BE76A1"/>
    <w:rPr>
      <w:rFonts w:ascii="Verdana" w:hAnsi="Verdana" w:cs="Arial"/>
      <w:b/>
      <w:bCs/>
      <w:kern w:val="32"/>
      <w:sz w:val="24"/>
      <w:szCs w:val="24"/>
    </w:rPr>
  </w:style>
  <w:style w:type="numbering" w:customStyle="1" w:styleId="ArcadisUsedDocumentsD">
    <w:name w:val="Arcadis_UsedDocumentsD"/>
    <w:basedOn w:val="Geenlijst"/>
    <w:uiPriority w:val="99"/>
    <w:rsid w:val="00A46E31"/>
    <w:pPr>
      <w:numPr>
        <w:numId w:val="78"/>
      </w:numPr>
    </w:pPr>
  </w:style>
  <w:style w:type="paragraph" w:customStyle="1" w:styleId="ArcadisListUsedDocumentsD">
    <w:name w:val="Arcadis_ListUsedDocumentsD"/>
    <w:basedOn w:val="Standaard"/>
    <w:rsid w:val="00A46E31"/>
    <w:pPr>
      <w:numPr>
        <w:numId w:val="79"/>
      </w:numPr>
      <w:tabs>
        <w:tab w:val="clear" w:pos="1276"/>
      </w:tabs>
      <w:spacing w:after="240"/>
      <w:ind w:left="360" w:hanging="360"/>
    </w:pPr>
    <w:rPr>
      <w:rFonts w:ascii="Arial" w:eastAsia="Arial" w:hAnsi="Arial"/>
      <w:color w:val="1D1D1D"/>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295601">
      <w:bodyDiv w:val="1"/>
      <w:marLeft w:val="0"/>
      <w:marRight w:val="0"/>
      <w:marTop w:val="0"/>
      <w:marBottom w:val="0"/>
      <w:divBdr>
        <w:top w:val="none" w:sz="0" w:space="0" w:color="auto"/>
        <w:left w:val="none" w:sz="0" w:space="0" w:color="auto"/>
        <w:bottom w:val="none" w:sz="0" w:space="0" w:color="auto"/>
        <w:right w:val="none" w:sz="0" w:space="0" w:color="auto"/>
      </w:divBdr>
    </w:div>
    <w:div w:id="186525741">
      <w:bodyDiv w:val="1"/>
      <w:marLeft w:val="0"/>
      <w:marRight w:val="0"/>
      <w:marTop w:val="0"/>
      <w:marBottom w:val="0"/>
      <w:divBdr>
        <w:top w:val="none" w:sz="0" w:space="0" w:color="auto"/>
        <w:left w:val="none" w:sz="0" w:space="0" w:color="auto"/>
        <w:bottom w:val="none" w:sz="0" w:space="0" w:color="auto"/>
        <w:right w:val="none" w:sz="0" w:space="0" w:color="auto"/>
      </w:divBdr>
    </w:div>
    <w:div w:id="358363531">
      <w:bodyDiv w:val="1"/>
      <w:marLeft w:val="0"/>
      <w:marRight w:val="0"/>
      <w:marTop w:val="0"/>
      <w:marBottom w:val="0"/>
      <w:divBdr>
        <w:top w:val="none" w:sz="0" w:space="0" w:color="auto"/>
        <w:left w:val="none" w:sz="0" w:space="0" w:color="auto"/>
        <w:bottom w:val="none" w:sz="0" w:space="0" w:color="auto"/>
        <w:right w:val="none" w:sz="0" w:space="0" w:color="auto"/>
      </w:divBdr>
    </w:div>
    <w:div w:id="395208581">
      <w:bodyDiv w:val="1"/>
      <w:marLeft w:val="0"/>
      <w:marRight w:val="0"/>
      <w:marTop w:val="0"/>
      <w:marBottom w:val="0"/>
      <w:divBdr>
        <w:top w:val="none" w:sz="0" w:space="0" w:color="auto"/>
        <w:left w:val="none" w:sz="0" w:space="0" w:color="auto"/>
        <w:bottom w:val="none" w:sz="0" w:space="0" w:color="auto"/>
        <w:right w:val="none" w:sz="0" w:space="0" w:color="auto"/>
      </w:divBdr>
    </w:div>
    <w:div w:id="415706322">
      <w:bodyDiv w:val="1"/>
      <w:marLeft w:val="0"/>
      <w:marRight w:val="0"/>
      <w:marTop w:val="0"/>
      <w:marBottom w:val="0"/>
      <w:divBdr>
        <w:top w:val="none" w:sz="0" w:space="0" w:color="auto"/>
        <w:left w:val="none" w:sz="0" w:space="0" w:color="auto"/>
        <w:bottom w:val="none" w:sz="0" w:space="0" w:color="auto"/>
        <w:right w:val="none" w:sz="0" w:space="0" w:color="auto"/>
      </w:divBdr>
    </w:div>
    <w:div w:id="437943136">
      <w:bodyDiv w:val="1"/>
      <w:marLeft w:val="0"/>
      <w:marRight w:val="0"/>
      <w:marTop w:val="0"/>
      <w:marBottom w:val="0"/>
      <w:divBdr>
        <w:top w:val="none" w:sz="0" w:space="0" w:color="auto"/>
        <w:left w:val="none" w:sz="0" w:space="0" w:color="auto"/>
        <w:bottom w:val="none" w:sz="0" w:space="0" w:color="auto"/>
        <w:right w:val="none" w:sz="0" w:space="0" w:color="auto"/>
      </w:divBdr>
    </w:div>
    <w:div w:id="603852051">
      <w:bodyDiv w:val="1"/>
      <w:marLeft w:val="0"/>
      <w:marRight w:val="0"/>
      <w:marTop w:val="0"/>
      <w:marBottom w:val="0"/>
      <w:divBdr>
        <w:top w:val="none" w:sz="0" w:space="0" w:color="auto"/>
        <w:left w:val="none" w:sz="0" w:space="0" w:color="auto"/>
        <w:bottom w:val="none" w:sz="0" w:space="0" w:color="auto"/>
        <w:right w:val="none" w:sz="0" w:space="0" w:color="auto"/>
      </w:divBdr>
    </w:div>
    <w:div w:id="746998424">
      <w:bodyDiv w:val="1"/>
      <w:marLeft w:val="0"/>
      <w:marRight w:val="0"/>
      <w:marTop w:val="0"/>
      <w:marBottom w:val="0"/>
      <w:divBdr>
        <w:top w:val="none" w:sz="0" w:space="0" w:color="auto"/>
        <w:left w:val="none" w:sz="0" w:space="0" w:color="auto"/>
        <w:bottom w:val="none" w:sz="0" w:space="0" w:color="auto"/>
        <w:right w:val="none" w:sz="0" w:space="0" w:color="auto"/>
      </w:divBdr>
    </w:div>
    <w:div w:id="1054543994">
      <w:bodyDiv w:val="1"/>
      <w:marLeft w:val="0"/>
      <w:marRight w:val="0"/>
      <w:marTop w:val="0"/>
      <w:marBottom w:val="0"/>
      <w:divBdr>
        <w:top w:val="none" w:sz="0" w:space="0" w:color="auto"/>
        <w:left w:val="none" w:sz="0" w:space="0" w:color="auto"/>
        <w:bottom w:val="none" w:sz="0" w:space="0" w:color="auto"/>
        <w:right w:val="none" w:sz="0" w:space="0" w:color="auto"/>
      </w:divBdr>
    </w:div>
    <w:div w:id="1074622801">
      <w:bodyDiv w:val="1"/>
      <w:marLeft w:val="0"/>
      <w:marRight w:val="0"/>
      <w:marTop w:val="0"/>
      <w:marBottom w:val="0"/>
      <w:divBdr>
        <w:top w:val="none" w:sz="0" w:space="0" w:color="auto"/>
        <w:left w:val="none" w:sz="0" w:space="0" w:color="auto"/>
        <w:bottom w:val="none" w:sz="0" w:space="0" w:color="auto"/>
        <w:right w:val="none" w:sz="0" w:space="0" w:color="auto"/>
      </w:divBdr>
    </w:div>
    <w:div w:id="1081871229">
      <w:bodyDiv w:val="1"/>
      <w:marLeft w:val="0"/>
      <w:marRight w:val="0"/>
      <w:marTop w:val="0"/>
      <w:marBottom w:val="0"/>
      <w:divBdr>
        <w:top w:val="none" w:sz="0" w:space="0" w:color="auto"/>
        <w:left w:val="none" w:sz="0" w:space="0" w:color="auto"/>
        <w:bottom w:val="none" w:sz="0" w:space="0" w:color="auto"/>
        <w:right w:val="none" w:sz="0" w:space="0" w:color="auto"/>
      </w:divBdr>
    </w:div>
    <w:div w:id="1172184476">
      <w:bodyDiv w:val="1"/>
      <w:marLeft w:val="0"/>
      <w:marRight w:val="0"/>
      <w:marTop w:val="0"/>
      <w:marBottom w:val="0"/>
      <w:divBdr>
        <w:top w:val="none" w:sz="0" w:space="0" w:color="auto"/>
        <w:left w:val="none" w:sz="0" w:space="0" w:color="auto"/>
        <w:bottom w:val="none" w:sz="0" w:space="0" w:color="auto"/>
        <w:right w:val="none" w:sz="0" w:space="0" w:color="auto"/>
      </w:divBdr>
    </w:div>
    <w:div w:id="1179929032">
      <w:bodyDiv w:val="1"/>
      <w:marLeft w:val="0"/>
      <w:marRight w:val="0"/>
      <w:marTop w:val="0"/>
      <w:marBottom w:val="0"/>
      <w:divBdr>
        <w:top w:val="none" w:sz="0" w:space="0" w:color="auto"/>
        <w:left w:val="none" w:sz="0" w:space="0" w:color="auto"/>
        <w:bottom w:val="none" w:sz="0" w:space="0" w:color="auto"/>
        <w:right w:val="none" w:sz="0" w:space="0" w:color="auto"/>
      </w:divBdr>
    </w:div>
    <w:div w:id="1196306693">
      <w:bodyDiv w:val="1"/>
      <w:marLeft w:val="0"/>
      <w:marRight w:val="0"/>
      <w:marTop w:val="0"/>
      <w:marBottom w:val="0"/>
      <w:divBdr>
        <w:top w:val="none" w:sz="0" w:space="0" w:color="auto"/>
        <w:left w:val="none" w:sz="0" w:space="0" w:color="auto"/>
        <w:bottom w:val="none" w:sz="0" w:space="0" w:color="auto"/>
        <w:right w:val="none" w:sz="0" w:space="0" w:color="auto"/>
      </w:divBdr>
    </w:div>
    <w:div w:id="1199197491">
      <w:bodyDiv w:val="1"/>
      <w:marLeft w:val="0"/>
      <w:marRight w:val="0"/>
      <w:marTop w:val="0"/>
      <w:marBottom w:val="0"/>
      <w:divBdr>
        <w:top w:val="none" w:sz="0" w:space="0" w:color="auto"/>
        <w:left w:val="none" w:sz="0" w:space="0" w:color="auto"/>
        <w:bottom w:val="none" w:sz="0" w:space="0" w:color="auto"/>
        <w:right w:val="none" w:sz="0" w:space="0" w:color="auto"/>
      </w:divBdr>
    </w:div>
    <w:div w:id="1249148785">
      <w:bodyDiv w:val="1"/>
      <w:marLeft w:val="0"/>
      <w:marRight w:val="0"/>
      <w:marTop w:val="0"/>
      <w:marBottom w:val="0"/>
      <w:divBdr>
        <w:top w:val="none" w:sz="0" w:space="0" w:color="auto"/>
        <w:left w:val="none" w:sz="0" w:space="0" w:color="auto"/>
        <w:bottom w:val="none" w:sz="0" w:space="0" w:color="auto"/>
        <w:right w:val="none" w:sz="0" w:space="0" w:color="auto"/>
      </w:divBdr>
    </w:div>
    <w:div w:id="1437486737">
      <w:bodyDiv w:val="1"/>
      <w:marLeft w:val="0"/>
      <w:marRight w:val="0"/>
      <w:marTop w:val="0"/>
      <w:marBottom w:val="0"/>
      <w:divBdr>
        <w:top w:val="none" w:sz="0" w:space="0" w:color="auto"/>
        <w:left w:val="none" w:sz="0" w:space="0" w:color="auto"/>
        <w:bottom w:val="none" w:sz="0" w:space="0" w:color="auto"/>
        <w:right w:val="none" w:sz="0" w:space="0" w:color="auto"/>
      </w:divBdr>
    </w:div>
    <w:div w:id="1465729963">
      <w:bodyDiv w:val="1"/>
      <w:marLeft w:val="0"/>
      <w:marRight w:val="0"/>
      <w:marTop w:val="0"/>
      <w:marBottom w:val="0"/>
      <w:divBdr>
        <w:top w:val="none" w:sz="0" w:space="0" w:color="auto"/>
        <w:left w:val="none" w:sz="0" w:space="0" w:color="auto"/>
        <w:bottom w:val="none" w:sz="0" w:space="0" w:color="auto"/>
        <w:right w:val="none" w:sz="0" w:space="0" w:color="auto"/>
      </w:divBdr>
    </w:div>
    <w:div w:id="1534071293">
      <w:bodyDiv w:val="1"/>
      <w:marLeft w:val="0"/>
      <w:marRight w:val="0"/>
      <w:marTop w:val="0"/>
      <w:marBottom w:val="0"/>
      <w:divBdr>
        <w:top w:val="none" w:sz="0" w:space="0" w:color="auto"/>
        <w:left w:val="none" w:sz="0" w:space="0" w:color="auto"/>
        <w:bottom w:val="none" w:sz="0" w:space="0" w:color="auto"/>
        <w:right w:val="none" w:sz="0" w:space="0" w:color="auto"/>
      </w:divBdr>
    </w:div>
    <w:div w:id="1604921347">
      <w:bodyDiv w:val="1"/>
      <w:marLeft w:val="0"/>
      <w:marRight w:val="0"/>
      <w:marTop w:val="0"/>
      <w:marBottom w:val="0"/>
      <w:divBdr>
        <w:top w:val="none" w:sz="0" w:space="0" w:color="auto"/>
        <w:left w:val="none" w:sz="0" w:space="0" w:color="auto"/>
        <w:bottom w:val="none" w:sz="0" w:space="0" w:color="auto"/>
        <w:right w:val="none" w:sz="0" w:space="0" w:color="auto"/>
      </w:divBdr>
    </w:div>
    <w:div w:id="1644702004">
      <w:bodyDiv w:val="1"/>
      <w:marLeft w:val="0"/>
      <w:marRight w:val="0"/>
      <w:marTop w:val="0"/>
      <w:marBottom w:val="0"/>
      <w:divBdr>
        <w:top w:val="none" w:sz="0" w:space="0" w:color="auto"/>
        <w:left w:val="none" w:sz="0" w:space="0" w:color="auto"/>
        <w:bottom w:val="none" w:sz="0" w:space="0" w:color="auto"/>
        <w:right w:val="none" w:sz="0" w:space="0" w:color="auto"/>
      </w:divBdr>
    </w:div>
    <w:div w:id="1646623451">
      <w:bodyDiv w:val="1"/>
      <w:marLeft w:val="0"/>
      <w:marRight w:val="0"/>
      <w:marTop w:val="0"/>
      <w:marBottom w:val="0"/>
      <w:divBdr>
        <w:top w:val="none" w:sz="0" w:space="0" w:color="auto"/>
        <w:left w:val="none" w:sz="0" w:space="0" w:color="auto"/>
        <w:bottom w:val="none" w:sz="0" w:space="0" w:color="auto"/>
        <w:right w:val="none" w:sz="0" w:space="0" w:color="auto"/>
      </w:divBdr>
    </w:div>
    <w:div w:id="1680162118">
      <w:bodyDiv w:val="1"/>
      <w:marLeft w:val="0"/>
      <w:marRight w:val="0"/>
      <w:marTop w:val="0"/>
      <w:marBottom w:val="0"/>
      <w:divBdr>
        <w:top w:val="none" w:sz="0" w:space="0" w:color="auto"/>
        <w:left w:val="none" w:sz="0" w:space="0" w:color="auto"/>
        <w:bottom w:val="none" w:sz="0" w:space="0" w:color="auto"/>
        <w:right w:val="none" w:sz="0" w:space="0" w:color="auto"/>
      </w:divBdr>
    </w:div>
    <w:div w:id="1692029034">
      <w:bodyDiv w:val="1"/>
      <w:marLeft w:val="0"/>
      <w:marRight w:val="0"/>
      <w:marTop w:val="0"/>
      <w:marBottom w:val="0"/>
      <w:divBdr>
        <w:top w:val="none" w:sz="0" w:space="0" w:color="auto"/>
        <w:left w:val="none" w:sz="0" w:space="0" w:color="auto"/>
        <w:bottom w:val="none" w:sz="0" w:space="0" w:color="auto"/>
        <w:right w:val="none" w:sz="0" w:space="0" w:color="auto"/>
      </w:divBdr>
    </w:div>
    <w:div w:id="1707291010">
      <w:bodyDiv w:val="1"/>
      <w:marLeft w:val="0"/>
      <w:marRight w:val="0"/>
      <w:marTop w:val="0"/>
      <w:marBottom w:val="0"/>
      <w:divBdr>
        <w:top w:val="none" w:sz="0" w:space="0" w:color="auto"/>
        <w:left w:val="none" w:sz="0" w:space="0" w:color="auto"/>
        <w:bottom w:val="none" w:sz="0" w:space="0" w:color="auto"/>
        <w:right w:val="none" w:sz="0" w:space="0" w:color="auto"/>
      </w:divBdr>
    </w:div>
    <w:div w:id="1752652453">
      <w:bodyDiv w:val="1"/>
      <w:marLeft w:val="0"/>
      <w:marRight w:val="0"/>
      <w:marTop w:val="0"/>
      <w:marBottom w:val="0"/>
      <w:divBdr>
        <w:top w:val="none" w:sz="0" w:space="0" w:color="auto"/>
        <w:left w:val="none" w:sz="0" w:space="0" w:color="auto"/>
        <w:bottom w:val="none" w:sz="0" w:space="0" w:color="auto"/>
        <w:right w:val="none" w:sz="0" w:space="0" w:color="auto"/>
      </w:divBdr>
    </w:div>
    <w:div w:id="1802458362">
      <w:bodyDiv w:val="1"/>
      <w:marLeft w:val="0"/>
      <w:marRight w:val="0"/>
      <w:marTop w:val="0"/>
      <w:marBottom w:val="0"/>
      <w:divBdr>
        <w:top w:val="none" w:sz="0" w:space="0" w:color="auto"/>
        <w:left w:val="none" w:sz="0" w:space="0" w:color="auto"/>
        <w:bottom w:val="none" w:sz="0" w:space="0" w:color="auto"/>
        <w:right w:val="none" w:sz="0" w:space="0" w:color="auto"/>
      </w:divBdr>
    </w:div>
    <w:div w:id="1802963451">
      <w:bodyDiv w:val="1"/>
      <w:marLeft w:val="0"/>
      <w:marRight w:val="0"/>
      <w:marTop w:val="0"/>
      <w:marBottom w:val="0"/>
      <w:divBdr>
        <w:top w:val="none" w:sz="0" w:space="0" w:color="auto"/>
        <w:left w:val="none" w:sz="0" w:space="0" w:color="auto"/>
        <w:bottom w:val="none" w:sz="0" w:space="0" w:color="auto"/>
        <w:right w:val="none" w:sz="0" w:space="0" w:color="auto"/>
      </w:divBdr>
    </w:div>
    <w:div w:id="1880046964">
      <w:bodyDiv w:val="1"/>
      <w:marLeft w:val="0"/>
      <w:marRight w:val="0"/>
      <w:marTop w:val="0"/>
      <w:marBottom w:val="0"/>
      <w:divBdr>
        <w:top w:val="none" w:sz="0" w:space="0" w:color="auto"/>
        <w:left w:val="none" w:sz="0" w:space="0" w:color="auto"/>
        <w:bottom w:val="none" w:sz="0" w:space="0" w:color="auto"/>
        <w:right w:val="none" w:sz="0" w:space="0" w:color="auto"/>
      </w:divBdr>
    </w:div>
    <w:div w:id="1940940021">
      <w:bodyDiv w:val="1"/>
      <w:marLeft w:val="0"/>
      <w:marRight w:val="0"/>
      <w:marTop w:val="0"/>
      <w:marBottom w:val="0"/>
      <w:divBdr>
        <w:top w:val="none" w:sz="0" w:space="0" w:color="auto"/>
        <w:left w:val="none" w:sz="0" w:space="0" w:color="auto"/>
        <w:bottom w:val="none" w:sz="0" w:space="0" w:color="auto"/>
        <w:right w:val="none" w:sz="0" w:space="0" w:color="auto"/>
      </w:divBdr>
    </w:div>
    <w:div w:id="1960837970">
      <w:bodyDiv w:val="1"/>
      <w:marLeft w:val="0"/>
      <w:marRight w:val="0"/>
      <w:marTop w:val="0"/>
      <w:marBottom w:val="0"/>
      <w:divBdr>
        <w:top w:val="none" w:sz="0" w:space="0" w:color="auto"/>
        <w:left w:val="none" w:sz="0" w:space="0" w:color="auto"/>
        <w:bottom w:val="none" w:sz="0" w:space="0" w:color="auto"/>
        <w:right w:val="none" w:sz="0" w:space="0" w:color="auto"/>
      </w:divBdr>
    </w:div>
    <w:div w:id="214192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BWD\huisstijl\Modellen\rijksrapporta.dot"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AF62845C7EE148B944EF2C22621DC3" ma:contentTypeVersion="10" ma:contentTypeDescription="Een nieuw document maken." ma:contentTypeScope="" ma:versionID="4a5dd90f4e9fa6d21095fbea97bee076">
  <xsd:schema xmlns:xsd="http://www.w3.org/2001/XMLSchema" xmlns:xs="http://www.w3.org/2001/XMLSchema" xmlns:p="http://schemas.microsoft.com/office/2006/metadata/properties" xmlns:ns2="d98e765d-8d84-4323-9a8e-b5e0470df99d" xmlns:ns3="98d40239-a5ca-4a8a-b1cf-029c62bb8525" targetNamespace="http://schemas.microsoft.com/office/2006/metadata/properties" ma:root="true" ma:fieldsID="08e233329a14848f907591f91b228dd3" ns2:_="" ns3:_="">
    <xsd:import namespace="d98e765d-8d84-4323-9a8e-b5e0470df99d"/>
    <xsd:import namespace="98d40239-a5ca-4a8a-b1cf-029c62bb852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8e765d-8d84-4323-9a8e-b5e0470df9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d40239-a5ca-4a8a-b1cf-029c62bb8525"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4A789-2AAA-4C5E-887E-DE5F602E05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05AF5C2-A52C-4D1F-98E3-C8BFC5E8A1A1}">
  <ds:schemaRefs>
    <ds:schemaRef ds:uri="http://schemas.microsoft.com/sharepoint/v3/contenttype/forms"/>
  </ds:schemaRefs>
</ds:datastoreItem>
</file>

<file path=customXml/itemProps3.xml><?xml version="1.0" encoding="utf-8"?>
<ds:datastoreItem xmlns:ds="http://schemas.openxmlformats.org/officeDocument/2006/customXml" ds:itemID="{96AF489D-5C96-48B6-A4E7-7896ED565EEB}"/>
</file>

<file path=customXml/itemProps4.xml><?xml version="1.0" encoding="utf-8"?>
<ds:datastoreItem xmlns:ds="http://schemas.openxmlformats.org/officeDocument/2006/customXml" ds:itemID="{B58C80B9-8130-4AC3-9D5B-32B4154A8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rijksrapporta.dot</Template>
  <TotalTime>0</TotalTime>
  <Pages>13</Pages>
  <Words>2479</Words>
  <Characters>13638</Characters>
  <Application>Microsoft Office Word</Application>
  <DocSecurity>0</DocSecurity>
  <Lines>113</Lines>
  <Paragraphs>32</Paragraphs>
  <ScaleCrop>false</ScaleCrop>
  <HeadingPairs>
    <vt:vector size="2" baseType="variant">
      <vt:variant>
        <vt:lpstr>Titel</vt:lpstr>
      </vt:variant>
      <vt:variant>
        <vt:i4>1</vt:i4>
      </vt:variant>
    </vt:vector>
  </HeadingPairs>
  <TitlesOfParts>
    <vt:vector size="1" baseType="lpstr">
      <vt:lpstr>Datum: 14 augustus 2009</vt:lpstr>
    </vt:vector>
  </TitlesOfParts>
  <Company>Rijkswaterstaat</Company>
  <LinksUpToDate>false</LinksUpToDate>
  <CharactersWithSpaces>16085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Datum: 14 augustus 2009</dc:title>
  <dc:subject/>
  <dc:creator>Arcadis</dc:creator>
  <cp:keywords/>
  <dc:description/>
  <cp:lastModifiedBy>Klein, Sander</cp:lastModifiedBy>
  <cp:revision>2</cp:revision>
  <cp:lastPrinted>2017-10-12T14:37:00Z</cp:lastPrinted>
  <dcterms:created xsi:type="dcterms:W3CDTF">2020-03-24T14:02:00Z</dcterms:created>
  <dcterms:modified xsi:type="dcterms:W3CDTF">2020-03-24T14:02:00Z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el">
    <vt:lpwstr/>
  </property>
  <property fmtid="{D5CDD505-2E9C-101B-9397-08002B2CF9AE}" pid="3" name="subtitel">
    <vt:lpwstr/>
  </property>
  <property fmtid="{D5CDD505-2E9C-101B-9397-08002B2CF9AE}" pid="4" name="datum">
    <vt:lpwstr>10 augustus 2009</vt:lpwstr>
  </property>
  <property fmtid="{D5CDD505-2E9C-101B-9397-08002B2CF9AE}" pid="5" name="xgegevens">
    <vt:lpwstr/>
  </property>
  <property fmtid="{D5CDD505-2E9C-101B-9397-08002B2CF9AE}" pid="6" name="_datum">
    <vt:lpwstr>Datum</vt:lpwstr>
  </property>
  <property fmtid="{D5CDD505-2E9C-101B-9397-08002B2CF9AE}" pid="7" name="_status">
    <vt:lpwstr>Status</vt:lpwstr>
  </property>
  <property fmtid="{D5CDD505-2E9C-101B-9397-08002B2CF9AE}" pid="8" name="_colofon">
    <vt:lpwstr>Colofon</vt:lpwstr>
  </property>
  <property fmtid="{D5CDD505-2E9C-101B-9397-08002B2CF9AE}" pid="9" name="_uitgegevendoor">
    <vt:lpwstr>Uitgegeven door</vt:lpwstr>
  </property>
  <property fmtid="{D5CDD505-2E9C-101B-9397-08002B2CF9AE}" pid="10" name="_informatie">
    <vt:lpwstr>Informatie</vt:lpwstr>
  </property>
  <property fmtid="{D5CDD505-2E9C-101B-9397-08002B2CF9AE}" pid="11" name="_telefoon">
    <vt:lpwstr>Telefoon</vt:lpwstr>
  </property>
  <property fmtid="{D5CDD505-2E9C-101B-9397-08002B2CF9AE}" pid="12" name="_fax">
    <vt:lpwstr>Fax</vt:lpwstr>
  </property>
  <property fmtid="{D5CDD505-2E9C-101B-9397-08002B2CF9AE}" pid="13" name="_uitgevoerddoor">
    <vt:lpwstr>Uitgevoerd door</vt:lpwstr>
  </property>
  <property fmtid="{D5CDD505-2E9C-101B-9397-08002B2CF9AE}" pid="14" name="_opmaak">
    <vt:lpwstr>Opmaak</vt:lpwstr>
  </property>
  <property fmtid="{D5CDD505-2E9C-101B-9397-08002B2CF9AE}" pid="15" name="_versienummer">
    <vt:lpwstr>Versienummer</vt:lpwstr>
  </property>
  <property fmtid="{D5CDD505-2E9C-101B-9397-08002B2CF9AE}" pid="16" name="koptekst">
    <vt:lpwstr>10 augustus 2009</vt:lpwstr>
  </property>
  <property fmtid="{D5CDD505-2E9C-101B-9397-08002B2CF9AE}" pid="17" name="_van">
    <vt:lpwstr>van</vt:lpwstr>
  </property>
  <property fmtid="{D5CDD505-2E9C-101B-9397-08002B2CF9AE}" pid="18" name="_pagina">
    <vt:lpwstr>Pagina</vt:lpwstr>
  </property>
  <property fmtid="{D5CDD505-2E9C-101B-9397-08002B2CF9AE}" pid="19" name="_inhoud">
    <vt:lpwstr>Inhoud</vt:lpwstr>
  </property>
  <property fmtid="{D5CDD505-2E9C-101B-9397-08002B2CF9AE}" pid="20" name="minofdir">
    <vt:lpwstr/>
  </property>
  <property fmtid="{D5CDD505-2E9C-101B-9397-08002B2CF9AE}" pid="21" name="LogoDenyAt_Logo">
    <vt:lpwstr>2-</vt:lpwstr>
  </property>
  <property fmtid="{D5CDD505-2E9C-101B-9397-08002B2CF9AE}" pid="22" name="ContentTypeId">
    <vt:lpwstr>0x01010044AF62845C7EE148B944EF2C22621DC3</vt:lpwstr>
  </property>
</Properties>
</file>